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158A0" w14:textId="44D9D57E" w:rsidR="001D2EF7" w:rsidRPr="008B3ABD" w:rsidRDefault="00FF7D27" w:rsidP="001D2EF7">
      <w:pPr>
        <w:widowControl w:val="0"/>
        <w:tabs>
          <w:tab w:val="left" w:pos="708"/>
          <w:tab w:val="left" w:pos="1416"/>
          <w:tab w:val="left" w:pos="2124"/>
          <w:tab w:val="left" w:pos="2832"/>
          <w:tab w:val="left" w:pos="3540"/>
          <w:tab w:val="left" w:pos="4248"/>
          <w:tab w:val="left" w:pos="4956"/>
          <w:tab w:val="left" w:pos="5664"/>
          <w:tab w:val="left" w:pos="6612"/>
        </w:tabs>
        <w:autoSpaceDE w:val="0"/>
        <w:autoSpaceDN w:val="0"/>
        <w:spacing w:before="120" w:after="0" w:line="240" w:lineRule="auto"/>
        <w:ind w:left="1560" w:hanging="1844"/>
        <w:rPr>
          <w:rFonts w:ascii="Arial" w:eastAsia="Arial MT" w:hAnsi="Arial" w:cs="Arial"/>
          <w:b/>
        </w:rPr>
      </w:pPr>
      <w:r>
        <w:rPr>
          <w:rFonts w:ascii="Arial" w:eastAsia="Arial MT" w:hAnsi="Arial" w:cs="Arial"/>
          <w:noProof/>
        </w:rPr>
        <mc:AlternateContent>
          <mc:Choice Requires="wps">
            <w:drawing>
              <wp:anchor distT="0" distB="0" distL="114300" distR="114300" simplePos="0" relativeHeight="251662336" behindDoc="0" locked="0" layoutInCell="1" allowOverlap="1" wp14:anchorId="73E0253A" wp14:editId="54A237A4">
                <wp:simplePos x="0" y="0"/>
                <wp:positionH relativeFrom="column">
                  <wp:posOffset>3851314</wp:posOffset>
                </wp:positionH>
                <wp:positionV relativeFrom="paragraph">
                  <wp:posOffset>-205616</wp:posOffset>
                </wp:positionV>
                <wp:extent cx="2177474" cy="961109"/>
                <wp:effectExtent l="0" t="0" r="0" b="0"/>
                <wp:wrapNone/>
                <wp:docPr id="1859841328" name="Pole tekstowe 3"/>
                <wp:cNvGraphicFramePr/>
                <a:graphic xmlns:a="http://schemas.openxmlformats.org/drawingml/2006/main">
                  <a:graphicData uri="http://schemas.microsoft.com/office/word/2010/wordprocessingShape">
                    <wps:wsp>
                      <wps:cNvSpPr txBox="1"/>
                      <wps:spPr>
                        <a:xfrm>
                          <a:off x="0" y="0"/>
                          <a:ext cx="2177474" cy="961109"/>
                        </a:xfrm>
                        <a:prstGeom prst="rect">
                          <a:avLst/>
                        </a:prstGeom>
                        <a:solidFill>
                          <a:schemeClr val="lt1"/>
                        </a:solidFill>
                        <a:ln w="6350">
                          <a:noFill/>
                        </a:ln>
                      </wps:spPr>
                      <wps:txbx>
                        <w:txbxContent>
                          <w:p w14:paraId="1C9A59EF" w14:textId="57576F0C" w:rsidR="00FF7D27" w:rsidRDefault="00FF7D27">
                            <w:r>
                              <w:rPr>
                                <w:noProof/>
                              </w:rPr>
                              <w:drawing>
                                <wp:inline distT="0" distB="0" distL="0" distR="0" wp14:anchorId="504BF1EE" wp14:editId="0C8D17BF">
                                  <wp:extent cx="1685925" cy="781050"/>
                                  <wp:effectExtent l="0" t="0" r="9525" b="0"/>
                                  <wp:docPr id="158275016" name="Obraz 4" descr="Gen_Rozwadow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_Rozwadowski"/>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85925" cy="78105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E0253A" id="_x0000_t202" coordsize="21600,21600" o:spt="202" path="m,l,21600r21600,l21600,xe">
                <v:stroke joinstyle="miter"/>
                <v:path gradientshapeok="t" o:connecttype="rect"/>
              </v:shapetype>
              <v:shape id="Pole tekstowe 3" o:spid="_x0000_s1026" type="#_x0000_t202" style="position:absolute;left:0;text-align:left;margin-left:303.25pt;margin-top:-16.2pt;width:171.45pt;height:7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" fillcolor="white [3201]" stroked="f" strokeweight=".5pt">
                <v:textbox>
                  <w:txbxContent>
                    <w:p w14:paraId="1C9A59EF" w14:textId="57576F0C" w:rsidR="00FF7D27" w:rsidRDefault="00FF7D27">
                      <w:r>
                        <w:rPr>
                          <w:noProof/>
                        </w:rPr>
                        <w:drawing>
                          <wp:inline distT="0" distB="0" distL="0" distR="0" wp14:anchorId="504BF1EE" wp14:editId="0C8D17BF">
                            <wp:extent cx="1685925" cy="781050"/>
                            <wp:effectExtent l="0" t="0" r="9525" b="0"/>
                            <wp:docPr id="158275016" name="Obraz 4" descr="Gen_Rozwadow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_Rozwadowski"/>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85925" cy="781050"/>
                                    </a:xfrm>
                                    <a:prstGeom prst="rect">
                                      <a:avLst/>
                                    </a:prstGeom>
                                    <a:noFill/>
                                    <a:ln>
                                      <a:noFill/>
                                    </a:ln>
                                  </pic:spPr>
                                </pic:pic>
                              </a:graphicData>
                            </a:graphic>
                          </wp:inline>
                        </w:drawing>
                      </w:r>
                    </w:p>
                  </w:txbxContent>
                </v:textbox>
              </v:shape>
            </w:pict>
          </mc:Fallback>
        </mc:AlternateContent>
      </w:r>
      <w:r w:rsidR="008B3ABD">
        <w:rPr>
          <w:rFonts w:ascii="Arial" w:eastAsia="Arial MT" w:hAnsi="Arial" w:cs="Arial"/>
        </w:rPr>
        <w:t xml:space="preserve">                          </w:t>
      </w:r>
      <w:r w:rsidR="007E34E2">
        <w:rPr>
          <w:rFonts w:ascii="Arial" w:eastAsia="Arial MT" w:hAnsi="Arial" w:cs="Arial"/>
        </w:rPr>
        <w:t xml:space="preserve"> </w:t>
      </w:r>
      <w:r w:rsidR="008B3ABD" w:rsidRPr="008B3ABD">
        <w:rPr>
          <w:rFonts w:ascii="Arial" w:eastAsia="Arial MT" w:hAnsi="Arial" w:cs="Arial"/>
        </w:rPr>
        <w:object w:dxaOrig="7796" w:dyaOrig="5759" w14:anchorId="12C15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95pt;height:45.3pt" o:ole="" filled="t">
            <v:fill color2="black"/>
            <v:imagedata r:id="rId15" o:title=""/>
          </v:shape>
          <o:OLEObject Type="Embed" ProgID="Rysunek" ShapeID="_x0000_i1025" DrawAspect="Content" ObjectID="_1839044518" r:id="rId16"/>
        </w:object>
      </w:r>
      <w:r w:rsidR="008B3ABD" w:rsidRPr="008B3ABD">
        <w:rPr>
          <w:rFonts w:ascii="Arial" w:eastAsia="Arial MT" w:hAnsi="Arial" w:cs="Arial"/>
          <w:b/>
        </w:rPr>
        <w:tab/>
        <w:t xml:space="preserve">                                   </w:t>
      </w:r>
      <w:r w:rsidR="008B3ABD" w:rsidRPr="008B3ABD">
        <w:rPr>
          <w:rFonts w:ascii="Arial" w:eastAsia="Arial MT" w:hAnsi="Arial" w:cs="Arial"/>
          <w:b/>
        </w:rPr>
        <w:tab/>
      </w:r>
      <w:r w:rsidR="007E34E2">
        <w:rPr>
          <w:rFonts w:ascii="Arial" w:eastAsia="Arial MT" w:hAnsi="Arial" w:cs="Arial"/>
          <w:b/>
        </w:rPr>
        <w:tab/>
      </w:r>
    </w:p>
    <w:p w14:paraId="6C31B0E1" w14:textId="011D530C" w:rsidR="008B3ABD" w:rsidRPr="008B3ABD" w:rsidRDefault="008B3ABD" w:rsidP="007E34E2">
      <w:pPr>
        <w:widowControl w:val="0"/>
        <w:autoSpaceDE w:val="0"/>
        <w:autoSpaceDN w:val="0"/>
        <w:spacing w:after="0" w:line="240" w:lineRule="auto"/>
        <w:ind w:left="-142"/>
        <w:rPr>
          <w:rFonts w:ascii="Arial" w:eastAsia="Arial MT" w:hAnsi="Arial" w:cs="Arial"/>
          <w:b/>
          <w:bCs/>
        </w:rPr>
      </w:pPr>
      <w:r w:rsidRPr="008B3ABD">
        <w:rPr>
          <w:rFonts w:ascii="Arial" w:eastAsia="Arial MT" w:hAnsi="Arial" w:cs="Arial"/>
          <w:b/>
          <w:bCs/>
        </w:rPr>
        <w:t>CENTRUM ZASOBÓW CYBERPRZESTRZENI</w:t>
      </w:r>
      <w:r w:rsidRPr="008B3ABD">
        <w:rPr>
          <w:rFonts w:ascii="Arial MT" w:eastAsia="Arial MT" w:hAnsi="Arial MT" w:cs="Arial MT"/>
        </w:rPr>
        <w:tab/>
      </w:r>
      <w:r w:rsidRPr="008B3ABD">
        <w:rPr>
          <w:rFonts w:ascii="Arial" w:eastAsia="Arial MT" w:hAnsi="Arial" w:cs="Arial"/>
          <w:b/>
          <w:bCs/>
        </w:rPr>
        <w:t xml:space="preserve">                    </w:t>
      </w:r>
    </w:p>
    <w:p w14:paraId="495B98BB" w14:textId="5C306BFE" w:rsidR="008B3ABD" w:rsidRPr="008B3ABD" w:rsidRDefault="008B3ABD" w:rsidP="008B3ABD">
      <w:pPr>
        <w:widowControl w:val="0"/>
        <w:autoSpaceDE w:val="0"/>
        <w:autoSpaceDN w:val="0"/>
        <w:spacing w:after="0" w:line="240" w:lineRule="auto"/>
        <w:rPr>
          <w:rFonts w:ascii="Arial" w:eastAsia="Arial MT" w:hAnsi="Arial" w:cs="Arial"/>
          <w:b/>
        </w:rPr>
      </w:pPr>
      <w:r w:rsidRPr="008B3ABD">
        <w:rPr>
          <w:rFonts w:ascii="Arial" w:eastAsia="Arial MT" w:hAnsi="Arial" w:cs="Arial"/>
          <w:b/>
        </w:rPr>
        <w:t xml:space="preserve">                  </w:t>
      </w:r>
      <w:bookmarkStart w:id="0" w:name="_Hlk200444018"/>
      <w:r w:rsidRPr="008B3ABD">
        <w:rPr>
          <w:rFonts w:ascii="Arial" w:eastAsia="Arial MT" w:hAnsi="Arial" w:cs="Arial"/>
          <w:b/>
        </w:rPr>
        <w:t>SIŁ ZBROJNYCH</w:t>
      </w:r>
      <w:bookmarkEnd w:id="0"/>
      <w:r w:rsidR="001D2EF7">
        <w:rPr>
          <w:rFonts w:ascii="Arial" w:eastAsia="Arial MT" w:hAnsi="Arial" w:cs="Arial"/>
          <w:b/>
        </w:rPr>
        <w:t xml:space="preserve">                                                          </w:t>
      </w:r>
      <w:r w:rsidR="001D2EF7" w:rsidRPr="008B3ABD">
        <w:rPr>
          <w:rFonts w:ascii="Arial" w:eastAsia="Arial MT" w:hAnsi="Arial" w:cs="Arial"/>
        </w:rPr>
        <w:t>Warszawa</w:t>
      </w:r>
      <w:r w:rsidR="001D2EF7" w:rsidRPr="00952C94">
        <w:rPr>
          <w:rFonts w:ascii="Arial" w:eastAsia="Arial MT" w:hAnsi="Arial" w:cs="Arial"/>
        </w:rPr>
        <w:t xml:space="preserve">, </w:t>
      </w:r>
      <w:r w:rsidR="00952C94" w:rsidRPr="00952C94">
        <w:rPr>
          <w:rFonts w:ascii="Arial" w:eastAsia="Arial MT" w:hAnsi="Arial" w:cs="Arial"/>
        </w:rPr>
        <w:t>30</w:t>
      </w:r>
      <w:r w:rsidR="001D2EF7" w:rsidRPr="00952C94">
        <w:rPr>
          <w:rFonts w:ascii="Arial" w:eastAsia="Arial MT" w:hAnsi="Arial" w:cs="Arial"/>
        </w:rPr>
        <w:t>.0</w:t>
      </w:r>
      <w:r w:rsidR="00952C94" w:rsidRPr="00952C94">
        <w:rPr>
          <w:rFonts w:ascii="Arial" w:eastAsia="Arial MT" w:hAnsi="Arial" w:cs="Arial"/>
        </w:rPr>
        <w:t>4</w:t>
      </w:r>
      <w:r w:rsidR="001D2EF7" w:rsidRPr="00952C94">
        <w:rPr>
          <w:rFonts w:ascii="Arial" w:eastAsia="Arial MT" w:hAnsi="Arial" w:cs="Arial"/>
        </w:rPr>
        <w:t>.2026 r.</w:t>
      </w:r>
      <w:r w:rsidRPr="008B3ABD">
        <w:rPr>
          <w:rFonts w:ascii="Arial" w:eastAsia="Arial MT" w:hAnsi="Arial" w:cs="Arial"/>
          <w:b/>
        </w:rPr>
        <w:br/>
      </w:r>
      <w:r w:rsidRPr="008B3ABD">
        <w:rPr>
          <w:rFonts w:ascii="Arial" w:eastAsia="Arial MT" w:hAnsi="Arial" w:cs="Arial"/>
          <w:bCs/>
        </w:rPr>
        <w:t xml:space="preserve">               im. Mariana Rejewskiego</w:t>
      </w:r>
      <w:r w:rsidRPr="008B3ABD">
        <w:rPr>
          <w:rFonts w:ascii="Arial" w:eastAsia="Arial MT" w:hAnsi="Arial" w:cs="Arial"/>
          <w:b/>
        </w:rPr>
        <w:tab/>
      </w:r>
      <w:r w:rsidRPr="008B3ABD">
        <w:rPr>
          <w:rFonts w:ascii="Arial" w:eastAsia="Arial MT" w:hAnsi="Arial" w:cs="Arial"/>
          <w:b/>
        </w:rPr>
        <w:tab/>
      </w:r>
      <w:r w:rsidRPr="008B3ABD">
        <w:rPr>
          <w:rFonts w:ascii="Arial" w:eastAsia="Arial MT" w:hAnsi="Arial" w:cs="Arial"/>
          <w:b/>
        </w:rPr>
        <w:tab/>
      </w:r>
      <w:r w:rsidRPr="008B3ABD">
        <w:rPr>
          <w:rFonts w:ascii="Arial" w:eastAsia="Arial MT" w:hAnsi="Arial" w:cs="Arial"/>
          <w:b/>
        </w:rPr>
        <w:tab/>
      </w:r>
    </w:p>
    <w:p w14:paraId="59FF1479" w14:textId="77777777" w:rsidR="008B3ABD" w:rsidRPr="008B3ABD" w:rsidRDefault="008B3ABD" w:rsidP="008B3ABD">
      <w:pPr>
        <w:widowControl w:val="0"/>
        <w:tabs>
          <w:tab w:val="center" w:pos="284"/>
        </w:tabs>
        <w:autoSpaceDE w:val="0"/>
        <w:autoSpaceDN w:val="0"/>
        <w:spacing w:after="0" w:line="240" w:lineRule="auto"/>
        <w:ind w:firstLine="397"/>
        <w:rPr>
          <w:rFonts w:ascii="Arial" w:eastAsia="Arial MT" w:hAnsi="Arial" w:cs="Arial"/>
        </w:rPr>
      </w:pPr>
      <w:r w:rsidRPr="008B3ABD">
        <w:rPr>
          <w:rFonts w:ascii="Arial" w:eastAsia="Arial MT" w:hAnsi="Arial" w:cs="Arial"/>
        </w:rPr>
        <w:t xml:space="preserve">          ul. Żwirki i Wigury 9/13, </w:t>
      </w:r>
    </w:p>
    <w:p w14:paraId="29C15E4B" w14:textId="77777777" w:rsidR="008B3ABD" w:rsidRDefault="008B3ABD" w:rsidP="008B3ABD">
      <w:pPr>
        <w:widowControl w:val="0"/>
        <w:autoSpaceDE w:val="0"/>
        <w:autoSpaceDN w:val="0"/>
        <w:spacing w:after="0" w:line="240" w:lineRule="auto"/>
        <w:rPr>
          <w:rFonts w:ascii="Arial" w:eastAsia="Arial MT" w:hAnsi="Arial" w:cs="Arial"/>
          <w:b/>
        </w:rPr>
      </w:pPr>
      <w:r w:rsidRPr="008B3ABD">
        <w:rPr>
          <w:rFonts w:ascii="Arial" w:eastAsia="Arial MT" w:hAnsi="Arial" w:cs="Arial"/>
        </w:rPr>
        <w:t xml:space="preserve">                    00-909 Warszawa</w:t>
      </w:r>
      <w:r w:rsidRPr="008B3ABD">
        <w:rPr>
          <w:rFonts w:ascii="Arial" w:eastAsia="Arial MT" w:hAnsi="Arial" w:cs="Arial"/>
          <w:b/>
        </w:rPr>
        <w:t xml:space="preserve">      </w:t>
      </w:r>
    </w:p>
    <w:p w14:paraId="1C5CA22E" w14:textId="77777777" w:rsidR="00471412" w:rsidRDefault="00471412" w:rsidP="008B3ABD">
      <w:pPr>
        <w:widowControl w:val="0"/>
        <w:autoSpaceDE w:val="0"/>
        <w:autoSpaceDN w:val="0"/>
        <w:spacing w:after="0" w:line="240" w:lineRule="auto"/>
        <w:rPr>
          <w:rFonts w:ascii="Arial" w:eastAsia="Arial MT" w:hAnsi="Arial" w:cs="Arial"/>
          <w:b/>
        </w:rPr>
      </w:pPr>
    </w:p>
    <w:p w14:paraId="62E8ECA6" w14:textId="77777777" w:rsidR="00471412" w:rsidRPr="008B3ABD" w:rsidRDefault="00471412" w:rsidP="008B3ABD">
      <w:pPr>
        <w:widowControl w:val="0"/>
        <w:autoSpaceDE w:val="0"/>
        <w:autoSpaceDN w:val="0"/>
        <w:spacing w:after="0" w:line="240" w:lineRule="auto"/>
        <w:rPr>
          <w:rFonts w:ascii="Arial" w:eastAsia="Arial MT" w:hAnsi="Arial" w:cs="Arial"/>
          <w:b/>
        </w:rPr>
      </w:pPr>
    </w:p>
    <w:p w14:paraId="58C6352D" w14:textId="77777777" w:rsidR="00471412" w:rsidRPr="00471412" w:rsidRDefault="00471412" w:rsidP="00471412">
      <w:pPr>
        <w:tabs>
          <w:tab w:val="left" w:pos="6663"/>
        </w:tabs>
        <w:spacing w:line="276" w:lineRule="auto"/>
        <w:jc w:val="center"/>
        <w:rPr>
          <w:rFonts w:ascii="Arial" w:hAnsi="Arial" w:cs="Arial"/>
          <w:b/>
          <w:bCs/>
          <w:color w:val="000000" w:themeColor="text1"/>
        </w:rPr>
      </w:pPr>
      <w:r w:rsidRPr="00471412">
        <w:rPr>
          <w:rFonts w:ascii="Arial" w:hAnsi="Arial" w:cs="Arial"/>
          <w:b/>
          <w:bCs/>
          <w:color w:val="000000" w:themeColor="text1"/>
        </w:rPr>
        <w:t>ZAPROSZENIE DO SKŁADANIA OFERT</w:t>
      </w:r>
    </w:p>
    <w:p w14:paraId="46F2E83F" w14:textId="197846E4" w:rsidR="00471412" w:rsidRDefault="00471412" w:rsidP="00471412">
      <w:pPr>
        <w:tabs>
          <w:tab w:val="left" w:pos="6663"/>
        </w:tabs>
        <w:spacing w:line="276" w:lineRule="auto"/>
        <w:jc w:val="center"/>
        <w:rPr>
          <w:rFonts w:ascii="Arial" w:hAnsi="Arial" w:cs="Arial"/>
          <w:b/>
          <w:bCs/>
          <w:color w:val="000000" w:themeColor="text1"/>
        </w:rPr>
      </w:pPr>
      <w:r w:rsidRPr="00471412">
        <w:rPr>
          <w:rFonts w:ascii="Arial" w:hAnsi="Arial" w:cs="Arial"/>
          <w:b/>
          <w:bCs/>
          <w:color w:val="000000" w:themeColor="text1"/>
        </w:rPr>
        <w:t xml:space="preserve">Nr sprawy </w:t>
      </w:r>
      <w:r>
        <w:rPr>
          <w:rFonts w:ascii="Arial" w:hAnsi="Arial" w:cs="Arial"/>
          <w:b/>
          <w:bCs/>
          <w:color w:val="000000" w:themeColor="text1"/>
        </w:rPr>
        <w:t>2811.1.2026.MO</w:t>
      </w:r>
    </w:p>
    <w:p w14:paraId="0F3107B0" w14:textId="77777777" w:rsidR="00471412" w:rsidRDefault="00471412" w:rsidP="00471412">
      <w:pPr>
        <w:tabs>
          <w:tab w:val="left" w:pos="6663"/>
        </w:tabs>
        <w:spacing w:line="276" w:lineRule="auto"/>
        <w:rPr>
          <w:rFonts w:ascii="Arial" w:hAnsi="Arial" w:cs="Arial"/>
          <w:b/>
          <w:bCs/>
          <w:color w:val="000000" w:themeColor="text1"/>
        </w:rPr>
      </w:pPr>
    </w:p>
    <w:p w14:paraId="6F98D24D" w14:textId="67009D23" w:rsidR="00471412" w:rsidRPr="00471412" w:rsidRDefault="00471412" w:rsidP="00471412">
      <w:pPr>
        <w:tabs>
          <w:tab w:val="left" w:pos="6663"/>
        </w:tabs>
        <w:spacing w:line="276" w:lineRule="auto"/>
        <w:rPr>
          <w:rFonts w:ascii="Arial" w:hAnsi="Arial" w:cs="Arial"/>
          <w:b/>
          <w:bCs/>
          <w:color w:val="000000" w:themeColor="text1"/>
        </w:rPr>
      </w:pPr>
      <w:r w:rsidRPr="00471412">
        <w:rPr>
          <w:rFonts w:ascii="Arial" w:hAnsi="Arial" w:cs="Arial"/>
          <w:b/>
          <w:bCs/>
          <w:color w:val="000000" w:themeColor="text1"/>
        </w:rPr>
        <w:t>DO WSZYSTKICH ZAINTERESOWANYCH</w:t>
      </w:r>
    </w:p>
    <w:p w14:paraId="263FD03A" w14:textId="30F32B37" w:rsidR="00471412" w:rsidRPr="00471412" w:rsidRDefault="00471412" w:rsidP="00471412">
      <w:pPr>
        <w:tabs>
          <w:tab w:val="left" w:pos="6663"/>
        </w:tabs>
        <w:spacing w:line="276" w:lineRule="auto"/>
        <w:ind w:left="993" w:hanging="993"/>
        <w:rPr>
          <w:rFonts w:ascii="Arial" w:hAnsi="Arial" w:cs="Arial"/>
          <w:b/>
          <w:bCs/>
          <w:i/>
          <w:iCs/>
          <w:color w:val="000000" w:themeColor="text1"/>
        </w:rPr>
      </w:pPr>
      <w:r w:rsidRPr="00471412">
        <w:rPr>
          <w:rFonts w:ascii="Arial" w:hAnsi="Arial" w:cs="Arial"/>
          <w:b/>
          <w:bCs/>
          <w:i/>
          <w:iCs/>
          <w:color w:val="000000" w:themeColor="text1"/>
        </w:rPr>
        <w:t xml:space="preserve">Dotyczy: </w:t>
      </w:r>
      <w:r w:rsidRPr="00471412">
        <w:rPr>
          <w:rFonts w:ascii="Arial" w:hAnsi="Arial" w:cs="Arial"/>
          <w:i/>
          <w:iCs/>
          <w:color w:val="000000" w:themeColor="text1"/>
        </w:rPr>
        <w:t>postępowania w sprawie udzielenia zamówienia publicznego pn</w:t>
      </w:r>
      <w:bookmarkStart w:id="1" w:name="_Hlk219198344"/>
      <w:r w:rsidRPr="00471412">
        <w:rPr>
          <w:rFonts w:ascii="Arial" w:hAnsi="Arial" w:cs="Arial"/>
          <w:i/>
          <w:iCs/>
          <w:color w:val="000000" w:themeColor="text1"/>
        </w:rPr>
        <w:t xml:space="preserve">. </w:t>
      </w:r>
      <w:bookmarkEnd w:id="1"/>
      <w:r>
        <w:rPr>
          <w:rFonts w:ascii="Arial" w:hAnsi="Arial" w:cs="Arial"/>
          <w:i/>
          <w:iCs/>
          <w:color w:val="000000" w:themeColor="text1"/>
        </w:rPr>
        <w:t xml:space="preserve">Wynajem zasilacza UPS </w:t>
      </w:r>
      <w:r w:rsidRPr="00471412">
        <w:rPr>
          <w:rFonts w:ascii="Arial" w:hAnsi="Arial" w:cs="Arial"/>
          <w:i/>
          <w:iCs/>
          <w:color w:val="000000" w:themeColor="text1"/>
        </w:rPr>
        <w:t>–</w:t>
      </w:r>
      <w:r>
        <w:rPr>
          <w:rFonts w:ascii="Arial" w:hAnsi="Arial" w:cs="Arial"/>
          <w:i/>
          <w:iCs/>
          <w:color w:val="000000" w:themeColor="text1"/>
        </w:rPr>
        <w:t xml:space="preserve"> 75-80KVA -</w:t>
      </w:r>
      <w:r w:rsidRPr="00471412">
        <w:rPr>
          <w:rFonts w:ascii="Arial" w:hAnsi="Arial" w:cs="Arial"/>
          <w:i/>
          <w:iCs/>
          <w:color w:val="000000" w:themeColor="text1"/>
        </w:rPr>
        <w:t xml:space="preserve"> sprawa nr </w:t>
      </w:r>
      <w:r>
        <w:rPr>
          <w:rFonts w:ascii="Arial" w:hAnsi="Arial" w:cs="Arial"/>
          <w:i/>
          <w:iCs/>
          <w:color w:val="000000" w:themeColor="text1"/>
        </w:rPr>
        <w:t>2811.1.2026.MO</w:t>
      </w:r>
    </w:p>
    <w:p w14:paraId="47A254C1" w14:textId="77777777" w:rsidR="008656C4" w:rsidRPr="00A91B49" w:rsidRDefault="008656C4" w:rsidP="00A91B49">
      <w:pPr>
        <w:numPr>
          <w:ilvl w:val="0"/>
          <w:numId w:val="8"/>
        </w:numPr>
        <w:spacing w:after="120" w:line="240" w:lineRule="auto"/>
        <w:rPr>
          <w:rFonts w:ascii="Arial" w:hAnsi="Arial" w:cs="Arial"/>
          <w:color w:val="000000" w:themeColor="text1"/>
        </w:rPr>
      </w:pPr>
      <w:r w:rsidRPr="00A91B49">
        <w:rPr>
          <w:rFonts w:ascii="Arial" w:hAnsi="Arial" w:cs="Arial"/>
          <w:color w:val="000000" w:themeColor="text1"/>
        </w:rPr>
        <w:t>Nazwa i adres Zamawiającego:</w:t>
      </w:r>
    </w:p>
    <w:p w14:paraId="399A5B56" w14:textId="77777777" w:rsidR="008656C4" w:rsidRPr="00A91B49" w:rsidRDefault="008656C4" w:rsidP="00A91B49">
      <w:pPr>
        <w:pStyle w:val="Akapitzlist"/>
        <w:keepNext/>
        <w:autoSpaceDE w:val="0"/>
        <w:autoSpaceDN w:val="0"/>
        <w:adjustRightInd w:val="0"/>
        <w:spacing w:line="240" w:lineRule="auto"/>
        <w:ind w:left="403"/>
        <w:rPr>
          <w:rFonts w:ascii="Arial" w:hAnsi="Arial" w:cs="Arial"/>
          <w:b/>
          <w:bCs/>
          <w:color w:val="000000" w:themeColor="text1"/>
          <w:spacing w:val="-8"/>
        </w:rPr>
      </w:pPr>
      <w:r w:rsidRPr="00A91B49">
        <w:rPr>
          <w:rFonts w:ascii="Arial" w:hAnsi="Arial" w:cs="Arial"/>
          <w:b/>
          <w:bCs/>
          <w:color w:val="000000" w:themeColor="text1"/>
          <w:spacing w:val="-8"/>
        </w:rPr>
        <w:t>CENTRUM ZASOBÓW CYBERPRZESTRZENI SIŁ ZBROJNYCH im. Mariana Rejewskiego</w:t>
      </w:r>
    </w:p>
    <w:p w14:paraId="71AEC94E" w14:textId="77777777" w:rsidR="008656C4" w:rsidRPr="00A91B49" w:rsidRDefault="008656C4" w:rsidP="00A91B49">
      <w:pPr>
        <w:pStyle w:val="Akapitzlist"/>
        <w:keepNext/>
        <w:autoSpaceDE w:val="0"/>
        <w:autoSpaceDN w:val="0"/>
        <w:adjustRightInd w:val="0"/>
        <w:spacing w:line="240" w:lineRule="auto"/>
        <w:ind w:left="403"/>
        <w:rPr>
          <w:rFonts w:ascii="Arial" w:hAnsi="Arial" w:cs="Arial"/>
          <w:b/>
          <w:bCs/>
          <w:color w:val="000000" w:themeColor="text1"/>
        </w:rPr>
      </w:pPr>
      <w:r w:rsidRPr="00A91B49">
        <w:rPr>
          <w:rFonts w:ascii="Arial" w:hAnsi="Arial" w:cs="Arial"/>
          <w:b/>
          <w:bCs/>
          <w:color w:val="000000" w:themeColor="text1"/>
        </w:rPr>
        <w:t>ul. Żwirki i Wigury 9/13</w:t>
      </w:r>
    </w:p>
    <w:p w14:paraId="596DB816" w14:textId="77777777" w:rsidR="008656C4" w:rsidRPr="00A91B49" w:rsidRDefault="008656C4" w:rsidP="00A91B49">
      <w:pPr>
        <w:pStyle w:val="Akapitzlist"/>
        <w:spacing w:after="120" w:line="240" w:lineRule="auto"/>
        <w:ind w:left="403"/>
        <w:rPr>
          <w:rFonts w:ascii="Arial" w:hAnsi="Arial" w:cs="Arial"/>
          <w:b/>
          <w:bCs/>
          <w:color w:val="000000" w:themeColor="text1"/>
        </w:rPr>
      </w:pPr>
      <w:r w:rsidRPr="00A91B49">
        <w:rPr>
          <w:rFonts w:ascii="Arial" w:hAnsi="Arial" w:cs="Arial"/>
          <w:b/>
          <w:bCs/>
          <w:color w:val="000000" w:themeColor="text1"/>
        </w:rPr>
        <w:t>00-909 Warszawa</w:t>
      </w:r>
    </w:p>
    <w:p w14:paraId="24B58DE0" w14:textId="7ED24FB7" w:rsidR="0043422B" w:rsidRPr="001639ED" w:rsidRDefault="008656C4" w:rsidP="001639ED">
      <w:pPr>
        <w:pStyle w:val="Akapitzlist"/>
        <w:spacing w:after="120" w:line="240" w:lineRule="auto"/>
        <w:ind w:left="403"/>
      </w:pPr>
      <w:r w:rsidRPr="00A91B49">
        <w:rPr>
          <w:rFonts w:ascii="Arial" w:hAnsi="Arial" w:cs="Arial"/>
          <w:bCs/>
          <w:color w:val="000000" w:themeColor="text1"/>
          <w:sz w:val="23"/>
          <w:szCs w:val="23"/>
          <w:u w:val="single"/>
        </w:rPr>
        <w:t>Dane kontaktowe</w:t>
      </w:r>
      <w:r w:rsidRPr="00A91B49">
        <w:rPr>
          <w:rFonts w:ascii="Arial" w:hAnsi="Arial" w:cs="Arial"/>
          <w:bCs/>
          <w:color w:val="000000" w:themeColor="text1"/>
          <w:sz w:val="23"/>
          <w:szCs w:val="23"/>
        </w:rPr>
        <w:t xml:space="preserve">: </w:t>
      </w:r>
    </w:p>
    <w:p w14:paraId="5551E861" w14:textId="63D2A615" w:rsidR="008656C4" w:rsidRPr="00A91B49" w:rsidRDefault="008656C4" w:rsidP="00A91B49">
      <w:pPr>
        <w:pStyle w:val="Akapitzlist"/>
        <w:spacing w:after="120" w:line="240" w:lineRule="auto"/>
        <w:ind w:left="403"/>
        <w:rPr>
          <w:rFonts w:ascii="Arial" w:hAnsi="Arial" w:cs="Arial"/>
          <w:bCs/>
          <w:color w:val="000000" w:themeColor="text1"/>
          <w:sz w:val="23"/>
          <w:szCs w:val="23"/>
        </w:rPr>
      </w:pPr>
      <w:r w:rsidRPr="00A91B49">
        <w:rPr>
          <w:rFonts w:ascii="Arial" w:hAnsi="Arial" w:cs="Arial"/>
          <w:bCs/>
          <w:color w:val="000000" w:themeColor="text1"/>
          <w:sz w:val="23"/>
          <w:szCs w:val="23"/>
        </w:rPr>
        <w:t>Osoba uprawniona do komunikowania się z Wykonawcami:</w:t>
      </w:r>
      <w:r w:rsidR="00282D22" w:rsidRPr="00A91B49">
        <w:rPr>
          <w:rFonts w:ascii="Arial" w:hAnsi="Arial" w:cs="Arial"/>
          <w:bCs/>
          <w:color w:val="000000" w:themeColor="text1"/>
          <w:sz w:val="23"/>
          <w:szCs w:val="23"/>
        </w:rPr>
        <w:t xml:space="preserve"> p. </w:t>
      </w:r>
      <w:r w:rsidR="00FF7D27">
        <w:rPr>
          <w:rFonts w:ascii="Arial" w:hAnsi="Arial" w:cs="Arial"/>
          <w:bCs/>
          <w:color w:val="000000" w:themeColor="text1"/>
          <w:sz w:val="23"/>
          <w:szCs w:val="23"/>
        </w:rPr>
        <w:t>Monika Olszewska</w:t>
      </w:r>
    </w:p>
    <w:p w14:paraId="424CA815" w14:textId="7478CDD7" w:rsidR="008656C4" w:rsidRPr="00A91B49" w:rsidRDefault="008656C4" w:rsidP="00A91B49">
      <w:pPr>
        <w:spacing w:after="120" w:line="240" w:lineRule="auto"/>
        <w:ind w:left="426"/>
        <w:jc w:val="both"/>
        <w:rPr>
          <w:rFonts w:ascii="Arial" w:hAnsi="Arial" w:cs="Arial"/>
          <w:b/>
          <w:bCs/>
          <w:color w:val="000000" w:themeColor="text1"/>
          <w:sz w:val="23"/>
          <w:szCs w:val="23"/>
        </w:rPr>
      </w:pPr>
      <w:r w:rsidRPr="00A91B49">
        <w:rPr>
          <w:rFonts w:ascii="Arial" w:hAnsi="Arial" w:cs="Arial"/>
          <w:color w:val="000000" w:themeColor="text1"/>
          <w:sz w:val="23"/>
          <w:szCs w:val="23"/>
        </w:rPr>
        <w:t>Adres poczty elektronicznej:</w:t>
      </w:r>
      <w:r w:rsidR="00282D22" w:rsidRPr="00A91B49">
        <w:rPr>
          <w:rFonts w:ascii="Arial" w:hAnsi="Arial" w:cs="Arial"/>
          <w:color w:val="000000" w:themeColor="text1"/>
          <w:sz w:val="23"/>
          <w:szCs w:val="23"/>
        </w:rPr>
        <w:t xml:space="preserve"> </w:t>
      </w:r>
      <w:hyperlink r:id="rId17" w:history="1">
        <w:r w:rsidR="00282D22" w:rsidRPr="00FF7D27">
          <w:rPr>
            <w:rStyle w:val="Hipercze"/>
            <w:rFonts w:ascii="Arial" w:hAnsi="Arial" w:cs="Arial"/>
            <w:color w:val="000000" w:themeColor="text1"/>
            <w:sz w:val="23"/>
            <w:szCs w:val="23"/>
          </w:rPr>
          <w:t>czcsz.zamowienia@mon.gov.pl</w:t>
        </w:r>
      </w:hyperlink>
      <w:r w:rsidR="00282D22" w:rsidRPr="00692C8D">
        <w:rPr>
          <w:rFonts w:ascii="Arial" w:hAnsi="Arial" w:cs="Arial"/>
          <w:color w:val="000000" w:themeColor="text1"/>
          <w:sz w:val="23"/>
          <w:szCs w:val="23"/>
        </w:rPr>
        <w:t xml:space="preserve"> </w:t>
      </w:r>
    </w:p>
    <w:p w14:paraId="6BF977C4" w14:textId="031F8D9A" w:rsidR="00FF7D27" w:rsidRPr="00FF7D27" w:rsidRDefault="008656C4" w:rsidP="00FF7D27">
      <w:pPr>
        <w:numPr>
          <w:ilvl w:val="0"/>
          <w:numId w:val="8"/>
        </w:numPr>
        <w:spacing w:after="120" w:line="240" w:lineRule="auto"/>
        <w:rPr>
          <w:rFonts w:ascii="Arial" w:hAnsi="Arial" w:cs="Arial"/>
          <w:color w:val="000000" w:themeColor="text1"/>
        </w:rPr>
      </w:pPr>
      <w:r w:rsidRPr="00A91B49">
        <w:rPr>
          <w:rFonts w:ascii="Arial" w:hAnsi="Arial" w:cs="Arial"/>
          <w:color w:val="000000" w:themeColor="text1"/>
        </w:rPr>
        <w:t xml:space="preserve">Przedmiot zamówienia: </w:t>
      </w:r>
      <w:bookmarkStart w:id="2" w:name="_Hlk190250595"/>
    </w:p>
    <w:p w14:paraId="4B4017F3" w14:textId="595EAD9D" w:rsidR="008656C4" w:rsidRPr="00A91B49" w:rsidRDefault="00FF7D27" w:rsidP="00A91B49">
      <w:pPr>
        <w:numPr>
          <w:ilvl w:val="0"/>
          <w:numId w:val="10"/>
        </w:numPr>
        <w:spacing w:after="120" w:line="240" w:lineRule="auto"/>
        <w:rPr>
          <w:rFonts w:ascii="Arial" w:hAnsi="Arial" w:cs="Arial"/>
          <w:color w:val="000000" w:themeColor="text1"/>
        </w:rPr>
      </w:pPr>
      <w:r>
        <w:rPr>
          <w:rFonts w:ascii="Arial" w:hAnsi="Arial" w:cs="Arial"/>
          <w:color w:val="000000" w:themeColor="text1"/>
        </w:rPr>
        <w:t>Wynajem zasilacza UPS – 75-80kVA</w:t>
      </w:r>
      <w:r w:rsidR="001639ED">
        <w:rPr>
          <w:rFonts w:ascii="Arial" w:hAnsi="Arial" w:cs="Arial"/>
          <w:color w:val="000000" w:themeColor="text1"/>
        </w:rPr>
        <w:t xml:space="preserve"> </w:t>
      </w:r>
      <w:r w:rsidR="001639ED" w:rsidRPr="001639ED">
        <w:rPr>
          <w:rFonts w:ascii="Arial" w:hAnsi="Arial" w:cs="Arial"/>
          <w:color w:val="000000" w:themeColor="text1"/>
        </w:rPr>
        <w:t>Nr sprawy – 2811.1.2026.MO</w:t>
      </w:r>
    </w:p>
    <w:bookmarkEnd w:id="2"/>
    <w:p w14:paraId="74E3AAE1" w14:textId="7EB834D8" w:rsidR="008656C4" w:rsidRPr="00A91B49" w:rsidRDefault="008656C4" w:rsidP="00A91B49">
      <w:pPr>
        <w:numPr>
          <w:ilvl w:val="0"/>
          <w:numId w:val="10"/>
        </w:numPr>
        <w:spacing w:after="120" w:line="240" w:lineRule="auto"/>
        <w:rPr>
          <w:rFonts w:ascii="Arial" w:hAnsi="Arial" w:cs="Arial"/>
          <w:color w:val="000000" w:themeColor="text1"/>
        </w:rPr>
      </w:pPr>
      <w:r w:rsidRPr="00A91B49">
        <w:rPr>
          <w:rFonts w:ascii="Arial" w:hAnsi="Arial" w:cs="Arial"/>
          <w:color w:val="000000" w:themeColor="text1"/>
        </w:rPr>
        <w:t xml:space="preserve">opis zamówienia stanowi Załącznik nr </w:t>
      </w:r>
      <w:r w:rsidR="006E3D7F">
        <w:rPr>
          <w:rFonts w:ascii="Arial" w:hAnsi="Arial" w:cs="Arial"/>
          <w:color w:val="000000" w:themeColor="text1"/>
        </w:rPr>
        <w:t>2</w:t>
      </w:r>
      <w:r w:rsidRPr="00A91B49">
        <w:rPr>
          <w:rFonts w:ascii="Arial" w:hAnsi="Arial" w:cs="Arial"/>
          <w:color w:val="000000" w:themeColor="text1"/>
        </w:rPr>
        <w:t xml:space="preserve"> do Zaproszenia do składania ofert.</w:t>
      </w:r>
    </w:p>
    <w:p w14:paraId="5D1F5F44" w14:textId="77777777" w:rsidR="008656C4" w:rsidRPr="00A91B49" w:rsidRDefault="008656C4" w:rsidP="00A91B49">
      <w:pPr>
        <w:numPr>
          <w:ilvl w:val="0"/>
          <w:numId w:val="8"/>
        </w:numPr>
        <w:spacing w:after="120" w:line="240" w:lineRule="auto"/>
        <w:jc w:val="both"/>
        <w:rPr>
          <w:rFonts w:ascii="Arial" w:hAnsi="Arial" w:cs="Arial"/>
          <w:color w:val="000000" w:themeColor="text1"/>
        </w:rPr>
      </w:pPr>
      <w:r w:rsidRPr="00A91B49">
        <w:rPr>
          <w:rFonts w:ascii="Arial" w:hAnsi="Arial" w:cs="Arial"/>
          <w:color w:val="000000" w:themeColor="text1"/>
        </w:rPr>
        <w:t xml:space="preserve">Istotne elementy oferty: </w:t>
      </w:r>
    </w:p>
    <w:p w14:paraId="0678D6E5" w14:textId="085526C9" w:rsidR="008656C4" w:rsidRDefault="008656C4" w:rsidP="006E3D7F">
      <w:pPr>
        <w:numPr>
          <w:ilvl w:val="0"/>
          <w:numId w:val="9"/>
        </w:numPr>
        <w:spacing w:after="120" w:line="240" w:lineRule="auto"/>
        <w:jc w:val="both"/>
        <w:rPr>
          <w:rFonts w:ascii="Arial" w:hAnsi="Arial" w:cs="Arial"/>
          <w:color w:val="000000" w:themeColor="text1"/>
        </w:rPr>
      </w:pPr>
      <w:r w:rsidRPr="00A91B49">
        <w:rPr>
          <w:rFonts w:ascii="Arial" w:hAnsi="Arial" w:cs="Arial"/>
          <w:color w:val="000000" w:themeColor="text1"/>
        </w:rPr>
        <w:t>termin realizacji zamówienia:</w:t>
      </w:r>
      <w:r w:rsidR="002A30F1" w:rsidRPr="00A91B49">
        <w:rPr>
          <w:rFonts w:ascii="Arial" w:hAnsi="Arial" w:cs="Arial"/>
          <w:color w:val="000000" w:themeColor="text1"/>
        </w:rPr>
        <w:t xml:space="preserve"> </w:t>
      </w:r>
    </w:p>
    <w:p w14:paraId="75538956" w14:textId="01D7CE3F" w:rsidR="00FF7D27" w:rsidRDefault="00FF7D27" w:rsidP="00FF7D27">
      <w:pPr>
        <w:spacing w:after="120" w:line="240" w:lineRule="auto"/>
        <w:ind w:left="765"/>
        <w:jc w:val="both"/>
        <w:rPr>
          <w:rFonts w:ascii="Arial" w:hAnsi="Arial" w:cs="Arial"/>
          <w:color w:val="000000" w:themeColor="text1"/>
        </w:rPr>
      </w:pPr>
      <w:r>
        <w:rPr>
          <w:rFonts w:ascii="Arial" w:hAnsi="Arial" w:cs="Arial"/>
          <w:color w:val="000000" w:themeColor="text1"/>
        </w:rPr>
        <w:t>Maksymalny termin zakończenia umowy upływa w terminie 240 dni kalendarzowych od dnia dostawy sprzętu.</w:t>
      </w:r>
    </w:p>
    <w:p w14:paraId="19695B4A" w14:textId="3E53C65E" w:rsidR="00FF7D27" w:rsidRDefault="00FF7D27" w:rsidP="00FF7D27">
      <w:pPr>
        <w:pStyle w:val="Akapitzlist"/>
        <w:numPr>
          <w:ilvl w:val="0"/>
          <w:numId w:val="98"/>
        </w:numPr>
        <w:spacing w:after="120" w:line="240" w:lineRule="auto"/>
        <w:jc w:val="both"/>
        <w:rPr>
          <w:rFonts w:ascii="Arial" w:hAnsi="Arial" w:cs="Arial"/>
          <w:color w:val="000000" w:themeColor="text1"/>
        </w:rPr>
      </w:pPr>
      <w:r>
        <w:rPr>
          <w:rFonts w:ascii="Arial" w:hAnsi="Arial" w:cs="Arial"/>
          <w:color w:val="000000" w:themeColor="text1"/>
        </w:rPr>
        <w:t>zamówienie gwarantowane: najem na 120 dni kalendarzowych od dnia dostawy sprzętu.</w:t>
      </w:r>
    </w:p>
    <w:p w14:paraId="39F253AC" w14:textId="122F5EC7" w:rsidR="00FF7D27" w:rsidRDefault="00FF7D27" w:rsidP="00FF7D27">
      <w:pPr>
        <w:pStyle w:val="Akapitzlist"/>
        <w:numPr>
          <w:ilvl w:val="0"/>
          <w:numId w:val="98"/>
        </w:numPr>
        <w:spacing w:after="120" w:line="240" w:lineRule="auto"/>
        <w:jc w:val="both"/>
        <w:rPr>
          <w:rFonts w:ascii="Arial" w:hAnsi="Arial" w:cs="Arial"/>
          <w:color w:val="000000" w:themeColor="text1"/>
        </w:rPr>
      </w:pPr>
      <w:r>
        <w:rPr>
          <w:rFonts w:ascii="Arial" w:hAnsi="Arial" w:cs="Arial"/>
          <w:color w:val="000000" w:themeColor="text1"/>
        </w:rPr>
        <w:t>zamówienie opcjonalne: najem na 120 dni kalendarzowych od dnia doręczenia Wykonawcy oświadczenia o skorzystaniu z prawa opcji.</w:t>
      </w:r>
    </w:p>
    <w:p w14:paraId="3191C425" w14:textId="40E7C980" w:rsidR="00FF7D27" w:rsidRPr="00FF7D27" w:rsidRDefault="007F1769" w:rsidP="00FF7D27">
      <w:pPr>
        <w:pStyle w:val="Akapitzlist"/>
        <w:numPr>
          <w:ilvl w:val="0"/>
          <w:numId w:val="98"/>
        </w:numPr>
        <w:spacing w:after="120" w:line="240" w:lineRule="auto"/>
        <w:jc w:val="both"/>
        <w:rPr>
          <w:rFonts w:ascii="Arial" w:hAnsi="Arial" w:cs="Arial"/>
          <w:color w:val="000000" w:themeColor="text1"/>
        </w:rPr>
      </w:pPr>
      <w:r>
        <w:rPr>
          <w:rFonts w:ascii="Arial" w:hAnsi="Arial" w:cs="Arial"/>
          <w:color w:val="000000" w:themeColor="text1"/>
        </w:rPr>
        <w:t>Wykonawca dostarczy sprzęt w terminie 14 dni kalendarzowych od dnia podpisania umowy.</w:t>
      </w:r>
    </w:p>
    <w:p w14:paraId="64D8C703" w14:textId="092981CE" w:rsidR="008656C4" w:rsidRPr="00A91B49" w:rsidRDefault="008656C4" w:rsidP="00A91B49">
      <w:pPr>
        <w:numPr>
          <w:ilvl w:val="0"/>
          <w:numId w:val="9"/>
        </w:numPr>
        <w:spacing w:after="120" w:line="240" w:lineRule="auto"/>
        <w:jc w:val="both"/>
        <w:rPr>
          <w:rFonts w:ascii="Arial" w:hAnsi="Arial" w:cs="Arial"/>
          <w:color w:val="000000" w:themeColor="text1"/>
        </w:rPr>
      </w:pPr>
      <w:r w:rsidRPr="00A91B49">
        <w:rPr>
          <w:rFonts w:ascii="Arial" w:hAnsi="Arial" w:cs="Arial"/>
          <w:color w:val="000000" w:themeColor="text1"/>
        </w:rPr>
        <w:t xml:space="preserve">warunki płatności: </w:t>
      </w:r>
      <w:r w:rsidR="0080793D" w:rsidRPr="00A91B49">
        <w:rPr>
          <w:rFonts w:ascii="Arial" w:hAnsi="Arial" w:cs="Arial"/>
          <w:color w:val="000000" w:themeColor="text1"/>
        </w:rPr>
        <w:t>płatnoś</w:t>
      </w:r>
      <w:r w:rsidR="00FF7D27">
        <w:rPr>
          <w:rFonts w:ascii="Arial" w:hAnsi="Arial" w:cs="Arial"/>
          <w:color w:val="000000" w:themeColor="text1"/>
        </w:rPr>
        <w:t xml:space="preserve">ci: </w:t>
      </w:r>
      <w:r w:rsidR="0080793D" w:rsidRPr="00A91B49">
        <w:rPr>
          <w:rFonts w:ascii="Arial" w:hAnsi="Arial" w:cs="Arial"/>
          <w:color w:val="000000" w:themeColor="text1"/>
        </w:rPr>
        <w:t>30 dni od daty otrzymania prawidłowo wystawionej faktury VAT.</w:t>
      </w:r>
    </w:p>
    <w:p w14:paraId="6B57A44A" w14:textId="6E71AC68" w:rsidR="008656C4" w:rsidRPr="00A91B49" w:rsidRDefault="008656C4" w:rsidP="00A91B49">
      <w:pPr>
        <w:numPr>
          <w:ilvl w:val="0"/>
          <w:numId w:val="9"/>
        </w:numPr>
        <w:spacing w:after="120" w:line="240" w:lineRule="auto"/>
        <w:jc w:val="both"/>
        <w:rPr>
          <w:rFonts w:ascii="Arial" w:hAnsi="Arial" w:cs="Arial"/>
          <w:color w:val="000000" w:themeColor="text1"/>
        </w:rPr>
      </w:pPr>
      <w:r w:rsidRPr="00A91B49">
        <w:rPr>
          <w:rFonts w:ascii="Arial" w:hAnsi="Arial" w:cs="Arial"/>
          <w:color w:val="000000" w:themeColor="text1"/>
        </w:rPr>
        <w:t xml:space="preserve">termin związania ofertą: </w:t>
      </w:r>
      <w:r w:rsidRPr="00A91B49">
        <w:rPr>
          <w:rFonts w:ascii="Arial" w:hAnsi="Arial" w:cs="Arial"/>
          <w:i/>
          <w:iCs/>
          <w:color w:val="000000" w:themeColor="text1"/>
        </w:rPr>
        <w:t xml:space="preserve">Wykonawca jest związany ofertą przez okres </w:t>
      </w:r>
      <w:r w:rsidR="00105002" w:rsidRPr="00A91B49">
        <w:rPr>
          <w:rFonts w:ascii="Arial" w:hAnsi="Arial" w:cs="Arial"/>
          <w:i/>
          <w:iCs/>
          <w:color w:val="000000" w:themeColor="text1"/>
        </w:rPr>
        <w:t>30</w:t>
      </w:r>
      <w:r w:rsidRPr="00A91B49">
        <w:rPr>
          <w:rFonts w:ascii="Arial" w:hAnsi="Arial" w:cs="Arial"/>
          <w:i/>
          <w:iCs/>
          <w:color w:val="000000" w:themeColor="text1"/>
        </w:rPr>
        <w:t xml:space="preserve"> dni od dnia upływu terminu składania ofert</w:t>
      </w:r>
      <w:r w:rsidR="00FF7D27">
        <w:rPr>
          <w:rFonts w:ascii="Arial" w:hAnsi="Arial" w:cs="Arial"/>
          <w:i/>
          <w:iCs/>
          <w:color w:val="000000" w:themeColor="text1"/>
        </w:rPr>
        <w:t>, tj:</w:t>
      </w:r>
      <w:r w:rsidR="000B7984">
        <w:rPr>
          <w:rFonts w:ascii="Arial" w:hAnsi="Arial" w:cs="Arial"/>
          <w:i/>
          <w:iCs/>
          <w:color w:val="000000" w:themeColor="text1"/>
        </w:rPr>
        <w:t xml:space="preserve"> </w:t>
      </w:r>
      <w:r w:rsidR="000B7984" w:rsidRPr="000B7984">
        <w:rPr>
          <w:rFonts w:ascii="Arial" w:hAnsi="Arial" w:cs="Arial"/>
          <w:b/>
          <w:bCs/>
          <w:i/>
          <w:iCs/>
          <w:color w:val="000000" w:themeColor="text1"/>
        </w:rPr>
        <w:t>10.06.2026 r.</w:t>
      </w:r>
    </w:p>
    <w:p w14:paraId="1C46A1CC" w14:textId="34D95A35" w:rsidR="008656C4" w:rsidRPr="007F1769" w:rsidRDefault="008656C4" w:rsidP="00A91B49">
      <w:pPr>
        <w:numPr>
          <w:ilvl w:val="0"/>
          <w:numId w:val="9"/>
        </w:numPr>
        <w:spacing w:after="120" w:line="240" w:lineRule="auto"/>
        <w:jc w:val="both"/>
        <w:rPr>
          <w:rFonts w:ascii="Arial" w:hAnsi="Arial" w:cs="Arial"/>
        </w:rPr>
      </w:pPr>
      <w:r w:rsidRPr="00A91B49">
        <w:rPr>
          <w:rFonts w:ascii="Arial" w:hAnsi="Arial" w:cs="Arial"/>
          <w:color w:val="000000" w:themeColor="text1"/>
        </w:rPr>
        <w:t xml:space="preserve">inne </w:t>
      </w:r>
      <w:r w:rsidRPr="00A91B49">
        <w:rPr>
          <w:rFonts w:ascii="Arial" w:hAnsi="Arial" w:cs="Arial"/>
        </w:rPr>
        <w:t xml:space="preserve">wymagania Zamawiającego: </w:t>
      </w:r>
      <w:r w:rsidRPr="00A91B49">
        <w:rPr>
          <w:rFonts w:ascii="Arial" w:hAnsi="Arial" w:cs="Arial"/>
          <w:i/>
        </w:rPr>
        <w:t>(jeżeli zostały określone)</w:t>
      </w:r>
    </w:p>
    <w:p w14:paraId="56A1660F" w14:textId="77777777" w:rsidR="007F1769" w:rsidRPr="00A8084B" w:rsidRDefault="007F1769" w:rsidP="007F1769">
      <w:pPr>
        <w:pStyle w:val="Akapitzlist"/>
        <w:numPr>
          <w:ilvl w:val="0"/>
          <w:numId w:val="99"/>
        </w:numPr>
        <w:spacing w:after="120" w:line="240" w:lineRule="auto"/>
        <w:ind w:left="993"/>
        <w:contextualSpacing w:val="0"/>
        <w:jc w:val="both"/>
        <w:rPr>
          <w:rFonts w:ascii="Arial" w:hAnsi="Arial" w:cs="Arial"/>
        </w:rPr>
      </w:pPr>
      <w:r>
        <w:rPr>
          <w:rFonts w:ascii="Arial" w:hAnsi="Arial" w:cs="Arial"/>
        </w:rPr>
        <w:t>Zgodnie z treścią</w:t>
      </w:r>
      <w:r w:rsidRPr="00A8084B">
        <w:rPr>
          <w:rFonts w:ascii="Arial" w:hAnsi="Arial" w:cs="Arial"/>
        </w:rPr>
        <w:t xml:space="preserve"> art. 7 ust. 1 ustawy</w:t>
      </w:r>
      <w:r>
        <w:rPr>
          <w:rFonts w:ascii="Arial" w:hAnsi="Arial" w:cs="Arial"/>
        </w:rPr>
        <w:t xml:space="preserve"> z dnia 13 kwietnia 2022 r.</w:t>
      </w:r>
      <w:r w:rsidRPr="00A8084B">
        <w:rPr>
          <w:rFonts w:ascii="Arial" w:hAnsi="Arial" w:cs="Arial"/>
        </w:rPr>
        <w:t xml:space="preserve"> z postępowania o</w:t>
      </w:r>
      <w:r>
        <w:rPr>
          <w:rFonts w:ascii="Arial" w:hAnsi="Arial" w:cs="Arial"/>
        </w:rPr>
        <w:t xml:space="preserve"> szczególnych rozwiązaniach w zakresie przeciwdziałania wspieraniu agresji na Ukrainę oraz służących ochronie bezpieczeństwa narodowego (t.j. Dz. U. z 2025 r. poz. 514) z postepowania o udzielenie zamówienia wyklucza się:</w:t>
      </w:r>
    </w:p>
    <w:p w14:paraId="08D53AB3" w14:textId="77777777" w:rsidR="007F1769" w:rsidRPr="00A8084B" w:rsidRDefault="007F1769" w:rsidP="007F1769">
      <w:pPr>
        <w:pStyle w:val="Akapitzlist"/>
        <w:numPr>
          <w:ilvl w:val="0"/>
          <w:numId w:val="21"/>
        </w:numPr>
        <w:spacing w:after="120" w:line="240" w:lineRule="auto"/>
        <w:ind w:left="1418"/>
        <w:contextualSpacing w:val="0"/>
        <w:jc w:val="both"/>
        <w:rPr>
          <w:rFonts w:ascii="Arial" w:hAnsi="Arial" w:cs="Arial"/>
          <w:iCs/>
        </w:rPr>
      </w:pPr>
      <w:r w:rsidRPr="00A8084B">
        <w:rPr>
          <w:rFonts w:ascii="Arial" w:hAnsi="Arial" w:cs="Arial"/>
          <w:iCs/>
        </w:rPr>
        <w:lastRenderedPageBreak/>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r>
        <w:rPr>
          <w:rFonts w:ascii="Arial" w:hAnsi="Arial" w:cs="Arial"/>
          <w:iCs/>
        </w:rPr>
        <w:t xml:space="preserve"> tejże </w:t>
      </w:r>
      <w:r w:rsidRPr="00A8084B">
        <w:rPr>
          <w:rFonts w:ascii="Arial" w:hAnsi="Arial" w:cs="Arial"/>
          <w:iCs/>
        </w:rPr>
        <w:t>ustawy;</w:t>
      </w:r>
    </w:p>
    <w:p w14:paraId="7739920E" w14:textId="77777777" w:rsidR="007F1769" w:rsidRPr="00A8084B" w:rsidRDefault="007F1769" w:rsidP="007F1769">
      <w:pPr>
        <w:pStyle w:val="Akapitzlist"/>
        <w:numPr>
          <w:ilvl w:val="0"/>
          <w:numId w:val="21"/>
        </w:numPr>
        <w:spacing w:after="120" w:line="240" w:lineRule="auto"/>
        <w:ind w:left="1418"/>
        <w:contextualSpacing w:val="0"/>
        <w:jc w:val="both"/>
        <w:rPr>
          <w:rFonts w:ascii="Arial" w:hAnsi="Arial" w:cs="Arial"/>
          <w:iCs/>
        </w:rPr>
      </w:pPr>
      <w:r w:rsidRPr="00A8084B">
        <w:rPr>
          <w:rFonts w:ascii="Arial" w:hAnsi="Arial" w:cs="Arial"/>
          <w:iCs/>
        </w:rPr>
        <w:t xml:space="preserve">wykonawcę oraz uczestnika konkursu, którego beneficjentem rzeczywistym </w:t>
      </w:r>
      <w:r w:rsidRPr="00A8084B">
        <w:rPr>
          <w:rFonts w:ascii="Arial" w:hAnsi="Arial" w:cs="Arial"/>
          <w:iCs/>
        </w:rPr>
        <w:br/>
        <w:t>w rozumieniu ustawy z dnia 1 marca 2018 r. o przeciwdziałaniu praniu pieniędzy oraz finansowaniu terroryzmu (Dz. U. z 202</w:t>
      </w:r>
      <w:r>
        <w:rPr>
          <w:rFonts w:ascii="Arial" w:hAnsi="Arial" w:cs="Arial"/>
          <w:iCs/>
        </w:rPr>
        <w:t>5</w:t>
      </w:r>
      <w:r w:rsidRPr="00A8084B">
        <w:rPr>
          <w:rFonts w:ascii="Arial" w:hAnsi="Arial" w:cs="Arial"/>
          <w:iCs/>
        </w:rPr>
        <w:t xml:space="preserve">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Pr>
          <w:rFonts w:ascii="Arial" w:hAnsi="Arial" w:cs="Arial"/>
          <w:iCs/>
        </w:rPr>
        <w:t xml:space="preserve"> tejże</w:t>
      </w:r>
      <w:r w:rsidRPr="00A8084B">
        <w:rPr>
          <w:rFonts w:ascii="Arial" w:hAnsi="Arial" w:cs="Arial"/>
          <w:iCs/>
        </w:rPr>
        <w:t xml:space="preserve"> ustawy; </w:t>
      </w:r>
    </w:p>
    <w:p w14:paraId="556DF8D9" w14:textId="5EA49A03" w:rsidR="007F1769" w:rsidRPr="007F1769" w:rsidRDefault="007F1769" w:rsidP="007F1769">
      <w:pPr>
        <w:pStyle w:val="Akapitzlist"/>
        <w:numPr>
          <w:ilvl w:val="0"/>
          <w:numId w:val="21"/>
        </w:numPr>
        <w:spacing w:after="120" w:line="240" w:lineRule="auto"/>
        <w:ind w:left="1418"/>
        <w:contextualSpacing w:val="0"/>
        <w:jc w:val="both"/>
        <w:rPr>
          <w:rFonts w:ascii="Arial" w:hAnsi="Arial" w:cs="Arial"/>
        </w:rPr>
      </w:pPr>
      <w:r w:rsidRPr="00A8084B">
        <w:rPr>
          <w:rFonts w:ascii="Arial" w:hAnsi="Arial" w:cs="Arial"/>
          <w:iCs/>
        </w:rPr>
        <w:t>wykonawcę oraz uczestnika konkursu, którego jednostką dominującą w rozumieniu art. 3 ust. 1 pkt 37 ustawy z dnia 29 września 1994 r. o rachunkowości (Dz. U. z 2023 r. poz. 120</w:t>
      </w:r>
      <w:r>
        <w:rPr>
          <w:rFonts w:ascii="Arial" w:hAnsi="Arial" w:cs="Arial"/>
          <w:iCs/>
        </w:rPr>
        <w:t>, 295 i 1598 oraz z 2024 r. poz. 619,1685 i 1863</w:t>
      </w:r>
      <w:r w:rsidRPr="00A8084B">
        <w:rPr>
          <w:rFonts w:ascii="Arial" w:hAnsi="Arial" w:cs="Arial"/>
          <w:iCs/>
        </w:rPr>
        <w:t>)</w:t>
      </w:r>
      <w:r>
        <w:rPr>
          <w:rFonts w:ascii="Arial" w:hAnsi="Arial" w:cs="Arial"/>
          <w:iCs/>
        </w:rPr>
        <w:t xml:space="preserve"> </w:t>
      </w:r>
      <w:r w:rsidRPr="00A8084B">
        <w:rPr>
          <w:rFonts w:ascii="Arial" w:hAnsi="Arial" w:cs="Arial"/>
          <w:iCs/>
        </w:rPr>
        <w:t xml:space="preserve">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r>
        <w:rPr>
          <w:rFonts w:ascii="Arial" w:hAnsi="Arial" w:cs="Arial"/>
          <w:iCs/>
        </w:rPr>
        <w:t xml:space="preserve">tejże </w:t>
      </w:r>
      <w:r w:rsidRPr="00A8084B">
        <w:rPr>
          <w:rFonts w:ascii="Arial" w:hAnsi="Arial" w:cs="Arial"/>
          <w:iCs/>
        </w:rPr>
        <w:t>ustawy</w:t>
      </w:r>
      <w:r w:rsidRPr="00A8084B">
        <w:rPr>
          <w:rFonts w:ascii="Arial" w:hAnsi="Arial" w:cs="Arial"/>
        </w:rPr>
        <w:t>.</w:t>
      </w:r>
    </w:p>
    <w:p w14:paraId="0BFB4A0E" w14:textId="3B8C00E2" w:rsidR="006E26D0" w:rsidRPr="00952C94" w:rsidRDefault="007F1769" w:rsidP="00952C94">
      <w:pPr>
        <w:pStyle w:val="Akapitzlist"/>
        <w:spacing w:after="120" w:line="240" w:lineRule="auto"/>
        <w:ind w:left="1276" w:hanging="567"/>
        <w:contextualSpacing w:val="0"/>
        <w:jc w:val="both"/>
        <w:rPr>
          <w:rFonts w:ascii="Arial" w:hAnsi="Arial" w:cs="Arial"/>
          <w:sz w:val="23"/>
          <w:szCs w:val="23"/>
        </w:rPr>
      </w:pPr>
      <w:r>
        <w:rPr>
          <w:rFonts w:ascii="Arial" w:hAnsi="Arial" w:cs="Arial"/>
        </w:rPr>
        <w:t xml:space="preserve">b) </w:t>
      </w:r>
      <w:r w:rsidR="000349E2">
        <w:rPr>
          <w:rFonts w:ascii="Arial" w:hAnsi="Arial" w:cs="Arial"/>
        </w:rPr>
        <w:t xml:space="preserve"> </w:t>
      </w:r>
      <w:r w:rsidR="006E26D0" w:rsidRPr="00952C94">
        <w:rPr>
          <w:rFonts w:ascii="Arial" w:hAnsi="Arial" w:cs="Arial"/>
          <w:iCs/>
          <w:spacing w:val="-2"/>
          <w:sz w:val="23"/>
          <w:szCs w:val="23"/>
        </w:rPr>
        <w:t xml:space="preserve">Zamawiający </w:t>
      </w:r>
      <w:r w:rsidR="00952C94" w:rsidRPr="00952C94">
        <w:rPr>
          <w:rFonts w:ascii="Arial" w:hAnsi="Arial" w:cs="Arial"/>
          <w:b/>
          <w:iCs/>
          <w:spacing w:val="-2"/>
          <w:sz w:val="23"/>
          <w:szCs w:val="23"/>
          <w:u w:val="single"/>
        </w:rPr>
        <w:t>wymaga przeprowadzenia wizji lokalnej do realizacji zamówienia</w:t>
      </w:r>
      <w:r w:rsidR="006E26D0" w:rsidRPr="00952C94">
        <w:rPr>
          <w:rFonts w:ascii="Arial" w:eastAsia="Times New Roman" w:hAnsi="Arial" w:cs="Arial"/>
          <w:b/>
          <w:bCs/>
          <w:u w:val="single"/>
          <w:lang w:eastAsia="pl-PL"/>
        </w:rPr>
        <w:t>:</w:t>
      </w:r>
    </w:p>
    <w:p w14:paraId="4254B60E" w14:textId="180ABE6D" w:rsidR="006E26D0" w:rsidRPr="00952C94" w:rsidRDefault="006E26D0" w:rsidP="002C02A3">
      <w:pPr>
        <w:pStyle w:val="Akapitzlist"/>
        <w:numPr>
          <w:ilvl w:val="0"/>
          <w:numId w:val="65"/>
        </w:numPr>
        <w:spacing w:after="200" w:line="276" w:lineRule="auto"/>
        <w:jc w:val="both"/>
        <w:rPr>
          <w:rFonts w:ascii="Arial" w:hAnsi="Arial" w:cs="Arial"/>
        </w:rPr>
      </w:pPr>
      <w:r w:rsidRPr="00952C94">
        <w:rPr>
          <w:rFonts w:ascii="Arial" w:hAnsi="Arial" w:cs="Arial"/>
        </w:rPr>
        <w:t xml:space="preserve">Zamawiający </w:t>
      </w:r>
      <w:r w:rsidR="00952C94" w:rsidRPr="00952C94">
        <w:rPr>
          <w:rFonts w:ascii="Arial" w:hAnsi="Arial" w:cs="Arial"/>
          <w:b/>
        </w:rPr>
        <w:t>wymaga</w:t>
      </w:r>
      <w:r w:rsidRPr="00952C94">
        <w:rPr>
          <w:rFonts w:ascii="Arial" w:hAnsi="Arial" w:cs="Arial"/>
          <w:b/>
        </w:rPr>
        <w:t xml:space="preserve"> </w:t>
      </w:r>
      <w:r w:rsidRPr="00952C94">
        <w:rPr>
          <w:rFonts w:ascii="Arial" w:hAnsi="Arial" w:cs="Arial"/>
        </w:rPr>
        <w:t>przeprowadzeni</w:t>
      </w:r>
      <w:r w:rsidR="00952C94" w:rsidRPr="00952C94">
        <w:rPr>
          <w:rFonts w:ascii="Arial" w:hAnsi="Arial" w:cs="Arial"/>
        </w:rPr>
        <w:t>a</w:t>
      </w:r>
      <w:r w:rsidRPr="00952C94">
        <w:rPr>
          <w:rFonts w:ascii="Arial" w:hAnsi="Arial" w:cs="Arial"/>
        </w:rPr>
        <w:t xml:space="preserve"> wizji lokalnej celem uzyskania informacji potrzebnych do przygotowania oferty. Każdy z Wykonawców ponosi pełną odpowiedzialność za skutki braku lub mylnego rozpoznania warunków realizacji zamówienia. Wizja lokalna może być przeprowadzona wyłącznie w obecności przedstawiciela Zamawiającego lub Użytkownika. Wszelkie koszty związane z wizją lokalną pokrywa Wykonawca. </w:t>
      </w:r>
    </w:p>
    <w:p w14:paraId="46D90F0D" w14:textId="7000D7F6" w:rsidR="006E26D0" w:rsidRPr="00952C94" w:rsidRDefault="006E26D0" w:rsidP="002C02A3">
      <w:pPr>
        <w:pStyle w:val="Akapitzlist"/>
        <w:numPr>
          <w:ilvl w:val="0"/>
          <w:numId w:val="65"/>
        </w:numPr>
        <w:spacing w:after="120" w:line="276" w:lineRule="auto"/>
        <w:contextualSpacing w:val="0"/>
        <w:jc w:val="both"/>
        <w:rPr>
          <w:rFonts w:ascii="Arial" w:hAnsi="Arial" w:cs="Arial"/>
        </w:rPr>
      </w:pPr>
      <w:r w:rsidRPr="00952C94">
        <w:rPr>
          <w:rFonts w:ascii="Arial" w:hAnsi="Arial" w:cs="Arial"/>
          <w:iCs/>
          <w:spacing w:val="-2"/>
        </w:rPr>
        <w:t>Wykonawca zobowiązany jest zgłosić Zamawiającemu, za pośrednictwem formularza korespondencji</w:t>
      </w:r>
      <w:r w:rsidR="00952C94" w:rsidRPr="00952C94">
        <w:rPr>
          <w:rFonts w:ascii="Arial" w:hAnsi="Arial" w:cs="Arial"/>
          <w:iCs/>
          <w:spacing w:val="-2"/>
        </w:rPr>
        <w:t xml:space="preserve"> (</w:t>
      </w:r>
      <w:hyperlink r:id="rId18" w:history="1">
        <w:r w:rsidR="00952C94" w:rsidRPr="00952C94">
          <w:rPr>
            <w:rStyle w:val="Hipercze"/>
            <w:rFonts w:ascii="Arial" w:hAnsi="Arial" w:cs="Arial"/>
            <w:iCs/>
            <w:color w:val="auto"/>
            <w:spacing w:val="-2"/>
          </w:rPr>
          <w:t>https://platformazakupowa.pl/transakcja/1303738</w:t>
        </w:r>
      </w:hyperlink>
      <w:r w:rsidR="00952C94" w:rsidRPr="00952C94">
        <w:rPr>
          <w:rFonts w:ascii="Arial" w:hAnsi="Arial" w:cs="Arial"/>
          <w:iCs/>
          <w:spacing w:val="-2"/>
        </w:rPr>
        <w:t>) wniosek o</w:t>
      </w:r>
      <w:r w:rsidR="00FB2504" w:rsidRPr="00952C94">
        <w:rPr>
          <w:rFonts w:ascii="Arial" w:hAnsi="Arial" w:cs="Arial"/>
          <w:iCs/>
          <w:spacing w:val="-2"/>
        </w:rPr>
        <w:t xml:space="preserve"> </w:t>
      </w:r>
      <w:r w:rsidRPr="00952C94">
        <w:rPr>
          <w:rFonts w:ascii="Arial" w:hAnsi="Arial" w:cs="Arial"/>
          <w:b/>
          <w:bCs/>
          <w:iCs/>
          <w:spacing w:val="-2"/>
          <w:u w:val="single"/>
        </w:rPr>
        <w:t>chęć dokonania wizji lokalnej,</w:t>
      </w:r>
      <w:bookmarkStart w:id="3" w:name="_Hlk172022243"/>
      <w:r w:rsidRPr="00952C94">
        <w:rPr>
          <w:rFonts w:ascii="Arial" w:hAnsi="Arial" w:cs="Arial"/>
          <w:b/>
          <w:bCs/>
          <w:iCs/>
          <w:spacing w:val="-2"/>
          <w:u w:val="single"/>
        </w:rPr>
        <w:t xml:space="preserve"> </w:t>
      </w:r>
      <w:bookmarkEnd w:id="3"/>
      <w:r w:rsidRPr="00952C94">
        <w:rPr>
          <w:rFonts w:ascii="Arial" w:hAnsi="Arial" w:cs="Arial"/>
          <w:b/>
          <w:bCs/>
          <w:iCs/>
          <w:spacing w:val="-2"/>
          <w:u w:val="single"/>
        </w:rPr>
        <w:t xml:space="preserve">do </w:t>
      </w:r>
      <w:r w:rsidRPr="000B7984">
        <w:rPr>
          <w:rFonts w:ascii="Arial" w:hAnsi="Arial" w:cs="Arial"/>
          <w:b/>
          <w:bCs/>
          <w:iCs/>
          <w:spacing w:val="-2"/>
          <w:u w:val="single"/>
        </w:rPr>
        <w:t xml:space="preserve">dnia </w:t>
      </w:r>
      <w:r w:rsidR="000B7984" w:rsidRPr="000B7984">
        <w:rPr>
          <w:rFonts w:ascii="Arial" w:hAnsi="Arial" w:cs="Arial"/>
          <w:b/>
          <w:bCs/>
          <w:iCs/>
          <w:spacing w:val="-2"/>
          <w:u w:val="single"/>
        </w:rPr>
        <w:t>05</w:t>
      </w:r>
      <w:r w:rsidRPr="000B7984">
        <w:rPr>
          <w:rFonts w:ascii="Arial" w:hAnsi="Arial" w:cs="Arial"/>
          <w:b/>
          <w:bCs/>
          <w:iCs/>
          <w:spacing w:val="-2"/>
          <w:u w:val="single"/>
        </w:rPr>
        <w:t>.0</w:t>
      </w:r>
      <w:r w:rsidR="000B7984" w:rsidRPr="000B7984">
        <w:rPr>
          <w:rFonts w:ascii="Arial" w:hAnsi="Arial" w:cs="Arial"/>
          <w:b/>
          <w:bCs/>
          <w:iCs/>
          <w:spacing w:val="-2"/>
          <w:u w:val="single"/>
        </w:rPr>
        <w:t>5</w:t>
      </w:r>
      <w:r w:rsidRPr="000B7984">
        <w:rPr>
          <w:rFonts w:ascii="Arial" w:hAnsi="Arial" w:cs="Arial"/>
          <w:b/>
          <w:bCs/>
          <w:iCs/>
          <w:spacing w:val="-2"/>
          <w:u w:val="single"/>
        </w:rPr>
        <w:t>.202</w:t>
      </w:r>
      <w:r w:rsidR="000B7984" w:rsidRPr="000B7984">
        <w:rPr>
          <w:rFonts w:ascii="Arial" w:hAnsi="Arial" w:cs="Arial"/>
          <w:b/>
          <w:bCs/>
          <w:iCs/>
          <w:spacing w:val="-2"/>
          <w:u w:val="single"/>
        </w:rPr>
        <w:t>6</w:t>
      </w:r>
      <w:r w:rsidRPr="000B7984">
        <w:rPr>
          <w:rFonts w:ascii="Arial" w:hAnsi="Arial" w:cs="Arial"/>
          <w:b/>
          <w:bCs/>
          <w:iCs/>
          <w:spacing w:val="-2"/>
          <w:u w:val="single"/>
        </w:rPr>
        <w:t xml:space="preserve"> r.</w:t>
      </w:r>
      <w:r w:rsidRPr="00952C94">
        <w:rPr>
          <w:rFonts w:ascii="Arial" w:hAnsi="Arial" w:cs="Arial"/>
          <w:iCs/>
          <w:spacing w:val="-2"/>
          <w:u w:val="single"/>
        </w:rPr>
        <w:t xml:space="preserve"> </w:t>
      </w:r>
      <w:r w:rsidRPr="00952C94">
        <w:rPr>
          <w:rFonts w:ascii="Arial" w:hAnsi="Arial" w:cs="Arial"/>
          <w:iCs/>
          <w:spacing w:val="-2"/>
        </w:rPr>
        <w:t>Zamawiający wskaże wspólny termin odbycia wizji lokalnej</w:t>
      </w:r>
      <w:r w:rsidR="00933376" w:rsidRPr="00952C94">
        <w:rPr>
          <w:rFonts w:ascii="Arial" w:hAnsi="Arial" w:cs="Arial"/>
          <w:iCs/>
          <w:spacing w:val="-2"/>
        </w:rPr>
        <w:t xml:space="preserve"> </w:t>
      </w:r>
      <w:r w:rsidRPr="00952C94">
        <w:rPr>
          <w:rFonts w:ascii="Arial" w:hAnsi="Arial" w:cs="Arial"/>
          <w:iCs/>
          <w:spacing w:val="-2"/>
        </w:rPr>
        <w:t xml:space="preserve">dla </w:t>
      </w:r>
      <w:r w:rsidR="00DA5D44" w:rsidRPr="00952C94">
        <w:rPr>
          <w:rFonts w:ascii="Arial" w:hAnsi="Arial" w:cs="Arial"/>
          <w:iCs/>
          <w:spacing w:val="-2"/>
        </w:rPr>
        <w:t xml:space="preserve">danej lokalizacji dla </w:t>
      </w:r>
      <w:r w:rsidRPr="00952C94">
        <w:rPr>
          <w:rFonts w:ascii="Arial" w:hAnsi="Arial" w:cs="Arial"/>
          <w:iCs/>
          <w:spacing w:val="-2"/>
        </w:rPr>
        <w:t xml:space="preserve">wszystkich </w:t>
      </w:r>
      <w:r w:rsidR="00DA5D44" w:rsidRPr="00952C94">
        <w:rPr>
          <w:rFonts w:ascii="Arial" w:hAnsi="Arial" w:cs="Arial"/>
          <w:iCs/>
          <w:spacing w:val="-2"/>
        </w:rPr>
        <w:t>zainteresowanych Wykonawców.</w:t>
      </w:r>
    </w:p>
    <w:p w14:paraId="10234902" w14:textId="77777777" w:rsidR="006E26D0" w:rsidRPr="0066738E" w:rsidRDefault="006E26D0" w:rsidP="00366F56">
      <w:pPr>
        <w:pStyle w:val="Akapitzlist"/>
        <w:numPr>
          <w:ilvl w:val="0"/>
          <w:numId w:val="65"/>
        </w:numPr>
        <w:spacing w:after="120" w:line="240" w:lineRule="auto"/>
        <w:contextualSpacing w:val="0"/>
        <w:jc w:val="both"/>
        <w:rPr>
          <w:rFonts w:ascii="Arial" w:hAnsi="Arial" w:cs="Arial"/>
          <w:sz w:val="23"/>
          <w:szCs w:val="23"/>
        </w:rPr>
      </w:pPr>
      <w:r w:rsidRPr="0066738E">
        <w:rPr>
          <w:rFonts w:ascii="Arial" w:hAnsi="Arial" w:cs="Arial"/>
          <w:iCs/>
          <w:spacing w:val="-2"/>
        </w:rPr>
        <w:t>Wniosek wykonawcy musi zawierać:</w:t>
      </w:r>
    </w:p>
    <w:p w14:paraId="34B478B1" w14:textId="77777777" w:rsidR="006E26D0" w:rsidRPr="007F1769" w:rsidRDefault="006E26D0" w:rsidP="007F1769">
      <w:pPr>
        <w:pStyle w:val="Akapitzlist"/>
        <w:numPr>
          <w:ilvl w:val="0"/>
          <w:numId w:val="100"/>
        </w:numPr>
        <w:spacing w:before="120" w:after="120" w:line="240" w:lineRule="auto"/>
        <w:jc w:val="both"/>
        <w:rPr>
          <w:rFonts w:ascii="Arial" w:eastAsia="Calibri" w:hAnsi="Arial" w:cs="Arial"/>
        </w:rPr>
      </w:pPr>
      <w:r w:rsidRPr="007F1769">
        <w:rPr>
          <w:rFonts w:ascii="Arial" w:eastAsia="Calibri" w:hAnsi="Arial" w:cs="Arial"/>
        </w:rPr>
        <w:t>dane Wykonawcy: adresowe, kontaktowe,</w:t>
      </w:r>
    </w:p>
    <w:p w14:paraId="0A86E32A" w14:textId="77777777" w:rsidR="006E26D0" w:rsidRPr="007F1769" w:rsidRDefault="006E26D0" w:rsidP="007F1769">
      <w:pPr>
        <w:pStyle w:val="Akapitzlist"/>
        <w:numPr>
          <w:ilvl w:val="0"/>
          <w:numId w:val="100"/>
        </w:numPr>
        <w:spacing w:before="120" w:after="120" w:line="240" w:lineRule="auto"/>
        <w:jc w:val="both"/>
        <w:rPr>
          <w:rFonts w:ascii="Arial" w:eastAsia="Calibri" w:hAnsi="Arial" w:cs="Arial"/>
        </w:rPr>
      </w:pPr>
      <w:r w:rsidRPr="007F1769">
        <w:rPr>
          <w:rFonts w:ascii="Arial" w:eastAsia="Calibri" w:hAnsi="Arial" w:cs="Arial"/>
        </w:rPr>
        <w:t>dane osób uczestniczących w wizji (imię i nazwisko, seria i numer dowodu osobistego),</w:t>
      </w:r>
    </w:p>
    <w:p w14:paraId="73C572F5" w14:textId="77777777" w:rsidR="006E26D0" w:rsidRDefault="006E26D0" w:rsidP="007F1769">
      <w:pPr>
        <w:pStyle w:val="Akapitzlist"/>
        <w:numPr>
          <w:ilvl w:val="0"/>
          <w:numId w:val="100"/>
        </w:numPr>
        <w:spacing w:before="120" w:after="120" w:line="240" w:lineRule="auto"/>
        <w:jc w:val="both"/>
        <w:rPr>
          <w:rFonts w:ascii="Arial" w:eastAsia="Times New Roman" w:hAnsi="Arial" w:cs="Arial"/>
          <w:bCs/>
          <w:lang w:eastAsia="pl-PL"/>
        </w:rPr>
      </w:pPr>
      <w:r w:rsidRPr="007F1769">
        <w:rPr>
          <w:rFonts w:ascii="Arial" w:eastAsia="Times New Roman" w:hAnsi="Arial" w:cs="Arial"/>
          <w:bCs/>
          <w:lang w:eastAsia="pl-PL"/>
        </w:rPr>
        <w:t>nr. rejestracyjny i markę samochodu</w:t>
      </w:r>
    </w:p>
    <w:p w14:paraId="64FFA8AB" w14:textId="77777777" w:rsidR="002C02A3" w:rsidRPr="002C02A3" w:rsidRDefault="002C02A3" w:rsidP="002C02A3">
      <w:pPr>
        <w:pStyle w:val="Akapitzlist"/>
        <w:numPr>
          <w:ilvl w:val="0"/>
          <w:numId w:val="100"/>
        </w:numPr>
        <w:spacing w:before="120" w:after="120" w:line="240" w:lineRule="auto"/>
        <w:jc w:val="both"/>
        <w:rPr>
          <w:rFonts w:ascii="Arial" w:eastAsia="Times New Roman" w:hAnsi="Arial" w:cs="Arial"/>
          <w:bCs/>
          <w:lang w:eastAsia="pl-PL"/>
        </w:rPr>
      </w:pPr>
      <w:r w:rsidRPr="002C02A3">
        <w:rPr>
          <w:rFonts w:ascii="Arial" w:eastAsia="Times New Roman" w:hAnsi="Arial" w:cs="Arial"/>
          <w:bCs/>
          <w:lang w:eastAsia="pl-PL"/>
        </w:rPr>
        <w:t>numer postępowania którego wniosek dotyczy</w:t>
      </w:r>
    </w:p>
    <w:p w14:paraId="4A7FFA8D" w14:textId="070793CC" w:rsidR="002C02A3" w:rsidRPr="00471412" w:rsidRDefault="002C02A3" w:rsidP="002C02A3">
      <w:pPr>
        <w:pStyle w:val="Akapitzlist"/>
        <w:numPr>
          <w:ilvl w:val="0"/>
          <w:numId w:val="100"/>
        </w:numPr>
        <w:spacing w:before="120" w:after="120" w:line="240" w:lineRule="auto"/>
        <w:jc w:val="both"/>
        <w:rPr>
          <w:rFonts w:ascii="Arial" w:eastAsia="Times New Roman" w:hAnsi="Arial" w:cs="Arial"/>
          <w:bCs/>
          <w:lang w:eastAsia="pl-PL"/>
        </w:rPr>
      </w:pPr>
      <w:r w:rsidRPr="002C02A3">
        <w:rPr>
          <w:rFonts w:ascii="Arial" w:eastAsia="Times New Roman" w:hAnsi="Arial" w:cs="Arial"/>
          <w:bCs/>
          <w:lang w:eastAsia="pl-PL"/>
        </w:rPr>
        <w:t>fakultatywnie zaleca się także podanie numeru/ów kontaktowych do osoby/osób zgłaszanych</w:t>
      </w:r>
    </w:p>
    <w:p w14:paraId="19E3938D" w14:textId="413D463B" w:rsidR="00DA5D44" w:rsidRPr="00DA5D44" w:rsidRDefault="00DA5D44" w:rsidP="00471412">
      <w:pPr>
        <w:pStyle w:val="Akapitzlist"/>
        <w:spacing w:line="240" w:lineRule="auto"/>
        <w:ind w:left="1134"/>
        <w:jc w:val="both"/>
        <w:rPr>
          <w:rFonts w:ascii="Arial" w:hAnsi="Arial" w:cs="Arial"/>
          <w:b/>
          <w:bCs/>
        </w:rPr>
      </w:pPr>
      <w:r w:rsidRPr="00DA5D44">
        <w:rPr>
          <w:rFonts w:ascii="Arial" w:hAnsi="Arial" w:cs="Arial"/>
          <w:b/>
          <w:bCs/>
        </w:rPr>
        <w:t>W związku z wejściem w życie Rozkazu Szefa Sztabu Generalnego</w:t>
      </w:r>
      <w:r w:rsidRPr="00DA5D44">
        <w:rPr>
          <w:rFonts w:ascii="Arial" w:hAnsi="Arial" w:cs="Arial"/>
          <w:b/>
          <w:bCs/>
        </w:rPr>
        <w:br/>
        <w:t>Nr Z- 8/2026 z dnia 6 lutego 2026 r. w sprawie ograniczenia wjazdu pojazdów mechanicznych produkowanych w Chińskiej Republice Ludowej na tereny chronionych obiektów wojskowych informuję, że z dniem podpisania ww. Rozkazu</w:t>
      </w:r>
      <w:r w:rsidRPr="00DA5D44">
        <w:rPr>
          <w:rFonts w:ascii="Arial" w:hAnsi="Arial" w:cs="Arial"/>
        </w:rPr>
        <w:t xml:space="preserve"> </w:t>
      </w:r>
      <w:r w:rsidRPr="00DA5D44">
        <w:rPr>
          <w:rFonts w:ascii="Arial" w:hAnsi="Arial" w:cs="Arial"/>
          <w:b/>
          <w:bCs/>
        </w:rPr>
        <w:t>obowiązuje :</w:t>
      </w:r>
    </w:p>
    <w:p w14:paraId="6B5A01BF" w14:textId="5839C6EC" w:rsidR="002C02A3" w:rsidRPr="00DA5D44" w:rsidRDefault="002C02A3" w:rsidP="00471412">
      <w:pPr>
        <w:pStyle w:val="Akapitzlist"/>
        <w:numPr>
          <w:ilvl w:val="0"/>
          <w:numId w:val="112"/>
        </w:numPr>
        <w:spacing w:line="240" w:lineRule="auto"/>
        <w:ind w:left="1560"/>
        <w:jc w:val="both"/>
        <w:rPr>
          <w:rFonts w:ascii="Arial" w:hAnsi="Arial" w:cs="Arial"/>
        </w:rPr>
      </w:pPr>
      <w:r w:rsidRPr="002C02A3">
        <w:rPr>
          <w:rFonts w:ascii="Arial" w:hAnsi="Arial" w:cs="Arial"/>
        </w:rPr>
        <w:t xml:space="preserve">zakaz wjazdu na teren Jednostek Wojskowych </w:t>
      </w:r>
      <w:r w:rsidR="00DA5D44" w:rsidRPr="00DA5D44">
        <w:rPr>
          <w:rFonts w:ascii="Arial" w:hAnsi="Arial" w:cs="Arial"/>
        </w:rPr>
        <w:t>pojazdów silnikowych chińskich producentów oraz innych pojazdów oznaczonych w świadectwach homologacji i/lub na tabliczkach znamionowych, nr VIN jako "Wyprodukowane w PRC lub Made in China");</w:t>
      </w:r>
    </w:p>
    <w:p w14:paraId="40C32808" w14:textId="3B913070" w:rsidR="00DA5D44" w:rsidRDefault="00DA5D44" w:rsidP="00471412">
      <w:pPr>
        <w:pStyle w:val="Akapitzlist"/>
        <w:numPr>
          <w:ilvl w:val="0"/>
          <w:numId w:val="112"/>
        </w:numPr>
        <w:spacing w:line="240" w:lineRule="auto"/>
        <w:ind w:left="1560"/>
        <w:jc w:val="both"/>
        <w:rPr>
          <w:rFonts w:ascii="Arial" w:hAnsi="Arial" w:cs="Arial"/>
        </w:rPr>
      </w:pPr>
      <w:r w:rsidRPr="00471412">
        <w:rPr>
          <w:rFonts w:ascii="Arial" w:hAnsi="Arial" w:cs="Arial"/>
        </w:rPr>
        <w:t>zakaz używania urządzeń do rejestracji położenia obiektu, obrazu i dźwięku stanowiących dodatkowe wyposażenie pojazdów.</w:t>
      </w:r>
    </w:p>
    <w:p w14:paraId="6FC46FDC" w14:textId="77777777" w:rsidR="00952C94" w:rsidRPr="00952C94" w:rsidRDefault="00952C94" w:rsidP="00952C94">
      <w:pPr>
        <w:ind w:left="1134"/>
        <w:rPr>
          <w:rFonts w:ascii="Arial" w:hAnsi="Arial" w:cs="Arial"/>
          <w:b/>
          <w:bCs/>
          <w:i/>
          <w:iCs/>
          <w:u w:val="single"/>
        </w:rPr>
      </w:pPr>
      <w:r w:rsidRPr="00952C94">
        <w:rPr>
          <w:rFonts w:ascii="Arial" w:hAnsi="Arial" w:cs="Arial"/>
          <w:b/>
          <w:bCs/>
          <w:i/>
          <w:iCs/>
          <w:u w:val="single"/>
        </w:rPr>
        <w:lastRenderedPageBreak/>
        <w:t>Uwaga:</w:t>
      </w:r>
    </w:p>
    <w:p w14:paraId="0F9C9819" w14:textId="770F6FA3" w:rsidR="00952C94" w:rsidRPr="00952C94" w:rsidRDefault="00952C94" w:rsidP="00952C94">
      <w:pPr>
        <w:ind w:left="1134"/>
        <w:jc w:val="both"/>
        <w:rPr>
          <w:rFonts w:ascii="Arial" w:hAnsi="Arial" w:cs="Arial"/>
          <w:b/>
          <w:bCs/>
          <w:sz w:val="24"/>
          <w:szCs w:val="24"/>
          <w:u w:val="single"/>
        </w:rPr>
      </w:pPr>
      <w:r w:rsidRPr="00952C94">
        <w:rPr>
          <w:rFonts w:ascii="Arial" w:hAnsi="Arial" w:cs="Arial"/>
          <w:b/>
          <w:bCs/>
        </w:rPr>
        <w:t xml:space="preserve">Oferta złożona </w:t>
      </w:r>
      <w:r w:rsidRPr="00952C94">
        <w:rPr>
          <w:rFonts w:ascii="Arial" w:hAnsi="Arial" w:cs="Arial"/>
          <w:b/>
          <w:bCs/>
          <w:u w:val="single"/>
        </w:rPr>
        <w:t>bez</w:t>
      </w:r>
      <w:r w:rsidRPr="00952C94">
        <w:rPr>
          <w:rFonts w:ascii="Arial" w:hAnsi="Arial" w:cs="Arial"/>
          <w:b/>
          <w:bCs/>
        </w:rPr>
        <w:t xml:space="preserve"> odbycia wizji </w:t>
      </w:r>
      <w:r>
        <w:rPr>
          <w:rFonts w:ascii="Arial" w:hAnsi="Arial" w:cs="Arial"/>
          <w:b/>
          <w:bCs/>
        </w:rPr>
        <w:t xml:space="preserve">lokalnej </w:t>
      </w:r>
      <w:r w:rsidRPr="00952C94">
        <w:rPr>
          <w:rFonts w:ascii="Arial" w:hAnsi="Arial" w:cs="Arial"/>
          <w:b/>
          <w:bCs/>
        </w:rPr>
        <w:t>niezbędnej do realizacji zamówienia</w:t>
      </w:r>
      <w:r>
        <w:rPr>
          <w:rFonts w:ascii="Arial" w:hAnsi="Arial" w:cs="Arial"/>
          <w:b/>
          <w:bCs/>
        </w:rPr>
        <w:t xml:space="preserve">, </w:t>
      </w:r>
      <w:r w:rsidRPr="00952C94">
        <w:rPr>
          <w:rFonts w:ascii="Arial" w:hAnsi="Arial" w:cs="Arial"/>
          <w:b/>
          <w:bCs/>
          <w:u w:val="single"/>
        </w:rPr>
        <w:t>podlega odrzuceniu.</w:t>
      </w:r>
    </w:p>
    <w:p w14:paraId="3CF2B0B7" w14:textId="77777777" w:rsidR="006E26D0" w:rsidRPr="00DA5D44" w:rsidRDefault="006E26D0" w:rsidP="00471412">
      <w:pPr>
        <w:spacing w:after="120" w:line="240" w:lineRule="auto"/>
        <w:ind w:firstLine="1134"/>
        <w:jc w:val="both"/>
        <w:rPr>
          <w:rFonts w:ascii="Arial" w:hAnsi="Arial" w:cs="Arial"/>
          <w:i/>
          <w:sz w:val="20"/>
          <w:szCs w:val="20"/>
        </w:rPr>
      </w:pPr>
      <w:r w:rsidRPr="00DA5D44">
        <w:rPr>
          <w:rFonts w:ascii="Arial" w:hAnsi="Arial" w:cs="Arial"/>
          <w:i/>
          <w:sz w:val="20"/>
          <w:szCs w:val="20"/>
        </w:rPr>
        <w:t>Uwaga:</w:t>
      </w:r>
    </w:p>
    <w:p w14:paraId="7A0F422E" w14:textId="588D6D46" w:rsidR="00933376" w:rsidRPr="00471412" w:rsidRDefault="006E26D0" w:rsidP="00471412">
      <w:pPr>
        <w:spacing w:after="120" w:line="240" w:lineRule="auto"/>
        <w:ind w:left="1134"/>
        <w:jc w:val="both"/>
        <w:rPr>
          <w:rFonts w:ascii="Arial" w:hAnsi="Arial" w:cs="Arial"/>
          <w:i/>
          <w:sz w:val="20"/>
          <w:szCs w:val="20"/>
        </w:rPr>
      </w:pPr>
      <w:r w:rsidRPr="00DA5D44">
        <w:rPr>
          <w:rFonts w:ascii="Arial" w:hAnsi="Arial" w:cs="Arial"/>
          <w:i/>
          <w:sz w:val="20"/>
          <w:szCs w:val="20"/>
        </w:rPr>
        <w:t>Wejście obcokrajowców na tereny chronione odbywa się ze stosownym pozwoleniem</w:t>
      </w:r>
      <w:r w:rsidR="002C02A3">
        <w:rPr>
          <w:rFonts w:ascii="Arial" w:hAnsi="Arial" w:cs="Arial"/>
          <w:i/>
          <w:sz w:val="20"/>
          <w:szCs w:val="20"/>
        </w:rPr>
        <w:t xml:space="preserve"> </w:t>
      </w:r>
      <w:r w:rsidRPr="00DA5D44">
        <w:rPr>
          <w:rFonts w:ascii="Arial" w:hAnsi="Arial" w:cs="Arial"/>
          <w:i/>
          <w:sz w:val="20"/>
          <w:szCs w:val="20"/>
        </w:rPr>
        <w:t>zgodnie z decyzją nr 19/MON Ministra Obrony Narodowej z dnia 24.01.2017 r., w sprawie organizowania współpracy międzynarodowej w resorcie obrony narodowej (Dz. U. MON poz. 18).</w:t>
      </w:r>
    </w:p>
    <w:p w14:paraId="5CB9CCC6" w14:textId="77777777" w:rsidR="008656C4" w:rsidRPr="00A91B49" w:rsidRDefault="008656C4" w:rsidP="00A91B49">
      <w:pPr>
        <w:numPr>
          <w:ilvl w:val="0"/>
          <w:numId w:val="8"/>
        </w:numPr>
        <w:spacing w:after="120" w:line="240" w:lineRule="auto"/>
        <w:jc w:val="both"/>
        <w:rPr>
          <w:rFonts w:ascii="Arial" w:hAnsi="Arial" w:cs="Arial"/>
          <w:color w:val="000000" w:themeColor="text1"/>
        </w:rPr>
      </w:pPr>
      <w:r w:rsidRPr="00A91B49">
        <w:rPr>
          <w:rFonts w:ascii="Arial" w:hAnsi="Arial" w:cs="Arial"/>
          <w:color w:val="000000" w:themeColor="text1"/>
        </w:rPr>
        <w:t>Opis sposobu obliczania ceny.</w:t>
      </w:r>
    </w:p>
    <w:p w14:paraId="2EBF2C5E" w14:textId="166C30DF" w:rsidR="000B0818" w:rsidRPr="001E1F7F" w:rsidRDefault="008656C4" w:rsidP="001E1F7F">
      <w:pPr>
        <w:pStyle w:val="Default"/>
        <w:numPr>
          <w:ilvl w:val="0"/>
          <w:numId w:val="11"/>
        </w:numPr>
        <w:spacing w:after="120"/>
        <w:jc w:val="both"/>
        <w:rPr>
          <w:rFonts w:eastAsia="Times New Roman"/>
          <w:color w:val="000000" w:themeColor="text1"/>
          <w:sz w:val="22"/>
          <w:szCs w:val="22"/>
        </w:rPr>
      </w:pPr>
      <w:r w:rsidRPr="00A91B49">
        <w:rPr>
          <w:rFonts w:eastAsia="Times New Roman"/>
          <w:color w:val="000000" w:themeColor="text1"/>
          <w:sz w:val="22"/>
          <w:szCs w:val="22"/>
        </w:rPr>
        <w:t xml:space="preserve">Wykonawca w formularzu oferty stanowiącym Załącznik nr </w:t>
      </w:r>
      <w:r w:rsidR="0080793D" w:rsidRPr="00A91B49">
        <w:rPr>
          <w:rFonts w:eastAsia="Times New Roman"/>
          <w:color w:val="000000" w:themeColor="text1"/>
          <w:sz w:val="22"/>
          <w:szCs w:val="22"/>
        </w:rPr>
        <w:t>1</w:t>
      </w:r>
      <w:r w:rsidRPr="00A91B49">
        <w:rPr>
          <w:rFonts w:eastAsia="Times New Roman"/>
          <w:color w:val="000000" w:themeColor="text1"/>
          <w:sz w:val="22"/>
          <w:szCs w:val="22"/>
        </w:rPr>
        <w:t xml:space="preserve"> do Zaproszenia do składania ofert poda cenę brutto, wraz z należnym podatkiem VAT,</w:t>
      </w:r>
    </w:p>
    <w:p w14:paraId="79A953C6" w14:textId="77777777" w:rsidR="008656C4" w:rsidRPr="00A91B49" w:rsidRDefault="008656C4" w:rsidP="00A91B49">
      <w:pPr>
        <w:pStyle w:val="Default"/>
        <w:numPr>
          <w:ilvl w:val="0"/>
          <w:numId w:val="11"/>
        </w:numPr>
        <w:spacing w:after="120"/>
        <w:jc w:val="both"/>
        <w:rPr>
          <w:rFonts w:eastAsia="Times New Roman"/>
          <w:color w:val="000000" w:themeColor="text1"/>
          <w:sz w:val="22"/>
          <w:szCs w:val="22"/>
        </w:rPr>
      </w:pPr>
      <w:r w:rsidRPr="00A91B49">
        <w:rPr>
          <w:rFonts w:eastAsia="Times New Roman"/>
          <w:color w:val="000000" w:themeColor="text1"/>
          <w:sz w:val="22"/>
          <w:szCs w:val="22"/>
        </w:rPr>
        <w:t xml:space="preserve">stawka podatku VAT powinna być określona zgodnie z przepisami o podatku od towarów i usług, </w:t>
      </w:r>
    </w:p>
    <w:p w14:paraId="6FFFD41A" w14:textId="77777777" w:rsidR="008656C4" w:rsidRPr="00A91B49" w:rsidRDefault="008656C4" w:rsidP="00A91B49">
      <w:pPr>
        <w:pStyle w:val="Default"/>
        <w:numPr>
          <w:ilvl w:val="0"/>
          <w:numId w:val="11"/>
        </w:numPr>
        <w:spacing w:after="120"/>
        <w:jc w:val="both"/>
        <w:rPr>
          <w:rFonts w:eastAsia="Times New Roman"/>
          <w:color w:val="000000" w:themeColor="text1"/>
          <w:sz w:val="22"/>
          <w:szCs w:val="22"/>
        </w:rPr>
      </w:pPr>
      <w:r w:rsidRPr="00A91B49">
        <w:rPr>
          <w:rFonts w:eastAsia="Times New Roman"/>
          <w:color w:val="000000" w:themeColor="text1"/>
          <w:sz w:val="22"/>
          <w:szCs w:val="22"/>
        </w:rPr>
        <w:t>wszystkie kwoty powinny być podane w złotych polskich. Cena oferty powinna być wyrażona cyfrowo i słownie oraz podana z dokładnością do dwóch miejsc po przecinku,</w:t>
      </w:r>
    </w:p>
    <w:p w14:paraId="4478EF58" w14:textId="77777777" w:rsidR="008656C4" w:rsidRPr="00A91B49" w:rsidRDefault="008656C4" w:rsidP="00A91B49">
      <w:pPr>
        <w:pStyle w:val="Default"/>
        <w:numPr>
          <w:ilvl w:val="0"/>
          <w:numId w:val="11"/>
        </w:numPr>
        <w:spacing w:after="120"/>
        <w:jc w:val="both"/>
        <w:rPr>
          <w:rFonts w:eastAsia="Times New Roman"/>
          <w:color w:val="000000" w:themeColor="text1"/>
          <w:sz w:val="22"/>
          <w:szCs w:val="22"/>
        </w:rPr>
      </w:pPr>
      <w:r w:rsidRPr="00A91B49">
        <w:rPr>
          <w:rFonts w:eastAsia="Times New Roman"/>
          <w:color w:val="000000" w:themeColor="text1"/>
          <w:sz w:val="22"/>
          <w:szCs w:val="22"/>
        </w:rPr>
        <w:t>cena podana w ofercie powinna zawierać wszystkie koszty Wykonawcy związane z realizacją przedmiotu zamówienia, niezbędne dla prawidłowego i pełnego jego wykonania oraz uwzględniać wszelkie opłaty, a także podatki wynikające z realizacji zamówienia, jak również ewentualne upusty i rabaty skalkulowane przez Wykonawcę.</w:t>
      </w:r>
    </w:p>
    <w:p w14:paraId="6E82CD38" w14:textId="366ADDCA" w:rsidR="008656C4" w:rsidRDefault="008656C4" w:rsidP="00A91B49">
      <w:pPr>
        <w:numPr>
          <w:ilvl w:val="0"/>
          <w:numId w:val="8"/>
        </w:numPr>
        <w:spacing w:after="120" w:line="240" w:lineRule="auto"/>
        <w:jc w:val="both"/>
        <w:rPr>
          <w:rFonts w:ascii="Arial" w:hAnsi="Arial" w:cs="Arial"/>
          <w:color w:val="000000" w:themeColor="text1"/>
        </w:rPr>
      </w:pPr>
      <w:r w:rsidRPr="00A91B49">
        <w:rPr>
          <w:rFonts w:ascii="Arial" w:hAnsi="Arial" w:cs="Arial"/>
          <w:color w:val="000000" w:themeColor="text1"/>
        </w:rPr>
        <w:t xml:space="preserve">Kryteria oceny ofert ich waga oraz sposób przyznawania punktacji. </w:t>
      </w:r>
    </w:p>
    <w:p w14:paraId="3CCB6A9F" w14:textId="77777777" w:rsidR="00933376" w:rsidRPr="00A91B49" w:rsidRDefault="00933376" w:rsidP="00933376">
      <w:pPr>
        <w:spacing w:after="120" w:line="240" w:lineRule="auto"/>
        <w:ind w:left="405"/>
        <w:jc w:val="both"/>
        <w:rPr>
          <w:rFonts w:ascii="Arial" w:hAnsi="Arial" w:cs="Arial"/>
          <w:color w:val="000000" w:themeColor="text1"/>
        </w:rPr>
      </w:pPr>
    </w:p>
    <w:tbl>
      <w:tblPr>
        <w:tblW w:w="8257" w:type="dxa"/>
        <w:jc w:val="center"/>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2976"/>
        <w:gridCol w:w="2407"/>
        <w:gridCol w:w="2874"/>
      </w:tblGrid>
      <w:tr w:rsidR="008656C4" w:rsidRPr="00A91B49" w14:paraId="633FB3B9" w14:textId="77777777" w:rsidTr="00C71143">
        <w:trPr>
          <w:cantSplit/>
          <w:trHeight w:val="198"/>
          <w:jc w:val="center"/>
        </w:trPr>
        <w:tc>
          <w:tcPr>
            <w:tcW w:w="2976" w:type="dxa"/>
            <w:shd w:val="clear" w:color="auto" w:fill="F2F2F2" w:themeFill="background1" w:themeFillShade="F2"/>
            <w:vAlign w:val="center"/>
            <w:hideMark/>
          </w:tcPr>
          <w:p w14:paraId="2B07DDC6" w14:textId="77777777" w:rsidR="008656C4" w:rsidRPr="00A91B49" w:rsidRDefault="008656C4" w:rsidP="00A91B49">
            <w:pPr>
              <w:tabs>
                <w:tab w:val="num" w:pos="0"/>
              </w:tabs>
              <w:spacing w:line="240" w:lineRule="auto"/>
              <w:jc w:val="center"/>
              <w:rPr>
                <w:rFonts w:ascii="Arial" w:hAnsi="Arial" w:cs="Arial"/>
                <w:b/>
                <w:color w:val="000000" w:themeColor="text1"/>
                <w:sz w:val="20"/>
              </w:rPr>
            </w:pPr>
            <w:r w:rsidRPr="00A91B49">
              <w:rPr>
                <w:rFonts w:ascii="Arial" w:hAnsi="Arial" w:cs="Arial"/>
                <w:b/>
                <w:color w:val="000000" w:themeColor="text1"/>
                <w:sz w:val="20"/>
              </w:rPr>
              <w:t>Kryterium</w:t>
            </w:r>
          </w:p>
        </w:tc>
        <w:tc>
          <w:tcPr>
            <w:tcW w:w="2407" w:type="dxa"/>
            <w:shd w:val="clear" w:color="auto" w:fill="F2F2F2" w:themeFill="background1" w:themeFillShade="F2"/>
            <w:vAlign w:val="center"/>
            <w:hideMark/>
          </w:tcPr>
          <w:p w14:paraId="67D3B54A" w14:textId="77777777" w:rsidR="008656C4" w:rsidRPr="00A91B49" w:rsidRDefault="008656C4" w:rsidP="00A91B49">
            <w:pPr>
              <w:tabs>
                <w:tab w:val="num" w:pos="0"/>
              </w:tabs>
              <w:spacing w:line="240" w:lineRule="auto"/>
              <w:jc w:val="center"/>
              <w:rPr>
                <w:rFonts w:ascii="Arial" w:hAnsi="Arial" w:cs="Arial"/>
                <w:b/>
                <w:color w:val="000000" w:themeColor="text1"/>
                <w:sz w:val="20"/>
              </w:rPr>
            </w:pPr>
            <w:r w:rsidRPr="00A91B49">
              <w:rPr>
                <w:rFonts w:ascii="Arial" w:hAnsi="Arial" w:cs="Arial"/>
                <w:b/>
                <w:color w:val="000000" w:themeColor="text1"/>
                <w:sz w:val="20"/>
              </w:rPr>
              <w:t>Waga [%]</w:t>
            </w:r>
          </w:p>
        </w:tc>
        <w:tc>
          <w:tcPr>
            <w:tcW w:w="2874" w:type="dxa"/>
            <w:shd w:val="clear" w:color="auto" w:fill="F2F2F2" w:themeFill="background1" w:themeFillShade="F2"/>
            <w:vAlign w:val="center"/>
            <w:hideMark/>
          </w:tcPr>
          <w:p w14:paraId="3FDED936" w14:textId="77777777" w:rsidR="008656C4" w:rsidRPr="00A91B49" w:rsidRDefault="008656C4" w:rsidP="00A91B49">
            <w:pPr>
              <w:tabs>
                <w:tab w:val="num" w:pos="0"/>
              </w:tabs>
              <w:spacing w:line="240" w:lineRule="auto"/>
              <w:jc w:val="center"/>
              <w:rPr>
                <w:rFonts w:ascii="Arial" w:hAnsi="Arial" w:cs="Arial"/>
                <w:b/>
                <w:color w:val="000000" w:themeColor="text1"/>
                <w:sz w:val="20"/>
              </w:rPr>
            </w:pPr>
            <w:r w:rsidRPr="00A91B49">
              <w:rPr>
                <w:rFonts w:ascii="Arial" w:hAnsi="Arial" w:cs="Arial"/>
                <w:b/>
                <w:color w:val="000000" w:themeColor="text1"/>
                <w:sz w:val="20"/>
              </w:rPr>
              <w:t>Liczba punktów</w:t>
            </w:r>
          </w:p>
        </w:tc>
      </w:tr>
      <w:tr w:rsidR="008656C4" w:rsidRPr="00A91B49" w14:paraId="584C14F8" w14:textId="77777777" w:rsidTr="00C71143">
        <w:trPr>
          <w:cantSplit/>
          <w:trHeight w:val="251"/>
          <w:jc w:val="center"/>
        </w:trPr>
        <w:tc>
          <w:tcPr>
            <w:tcW w:w="2976" w:type="dxa"/>
            <w:vAlign w:val="center"/>
          </w:tcPr>
          <w:p w14:paraId="1DDEA882" w14:textId="08784D5C" w:rsidR="008656C4" w:rsidRPr="00A91B49" w:rsidRDefault="0080793D" w:rsidP="00A91B49">
            <w:pPr>
              <w:tabs>
                <w:tab w:val="num" w:pos="0"/>
              </w:tabs>
              <w:spacing w:line="240" w:lineRule="auto"/>
              <w:jc w:val="center"/>
              <w:rPr>
                <w:rFonts w:ascii="Arial" w:hAnsi="Arial" w:cs="Arial"/>
                <w:color w:val="000000" w:themeColor="text1"/>
              </w:rPr>
            </w:pPr>
            <w:r w:rsidRPr="00A91B49">
              <w:rPr>
                <w:rFonts w:ascii="Arial" w:hAnsi="Arial" w:cs="Arial"/>
                <w:color w:val="000000" w:themeColor="text1"/>
              </w:rPr>
              <w:t>Cena</w:t>
            </w:r>
          </w:p>
        </w:tc>
        <w:tc>
          <w:tcPr>
            <w:tcW w:w="2407" w:type="dxa"/>
            <w:vAlign w:val="center"/>
          </w:tcPr>
          <w:p w14:paraId="01F35713" w14:textId="69C627BC" w:rsidR="008656C4" w:rsidRPr="00A91B49" w:rsidRDefault="0080793D" w:rsidP="00A91B49">
            <w:pPr>
              <w:tabs>
                <w:tab w:val="num" w:pos="0"/>
              </w:tabs>
              <w:spacing w:line="240" w:lineRule="auto"/>
              <w:jc w:val="center"/>
              <w:rPr>
                <w:rFonts w:ascii="Arial" w:hAnsi="Arial" w:cs="Arial"/>
                <w:color w:val="000000" w:themeColor="text1"/>
              </w:rPr>
            </w:pPr>
            <w:r w:rsidRPr="00A91B49">
              <w:rPr>
                <w:rFonts w:ascii="Arial" w:hAnsi="Arial" w:cs="Arial"/>
                <w:color w:val="000000" w:themeColor="text1"/>
              </w:rPr>
              <w:t>100 %</w:t>
            </w:r>
          </w:p>
        </w:tc>
        <w:tc>
          <w:tcPr>
            <w:tcW w:w="2874" w:type="dxa"/>
            <w:vAlign w:val="center"/>
          </w:tcPr>
          <w:p w14:paraId="6F603131" w14:textId="069EC5E1" w:rsidR="008656C4" w:rsidRPr="00A91B49" w:rsidRDefault="0080793D" w:rsidP="00A91B49">
            <w:pPr>
              <w:tabs>
                <w:tab w:val="num" w:pos="0"/>
              </w:tabs>
              <w:spacing w:line="240" w:lineRule="auto"/>
              <w:jc w:val="center"/>
              <w:rPr>
                <w:rFonts w:ascii="Arial" w:hAnsi="Arial" w:cs="Arial"/>
                <w:color w:val="000000" w:themeColor="text1"/>
              </w:rPr>
            </w:pPr>
            <w:r w:rsidRPr="00A91B49">
              <w:rPr>
                <w:rFonts w:ascii="Arial" w:hAnsi="Arial" w:cs="Arial"/>
                <w:color w:val="000000" w:themeColor="text1"/>
              </w:rPr>
              <w:t>100</w:t>
            </w:r>
            <w:r w:rsidR="004E5A07">
              <w:rPr>
                <w:rFonts w:ascii="Arial" w:hAnsi="Arial" w:cs="Arial"/>
                <w:color w:val="000000" w:themeColor="text1"/>
              </w:rPr>
              <w:t>,00</w:t>
            </w:r>
          </w:p>
        </w:tc>
      </w:tr>
    </w:tbl>
    <w:p w14:paraId="757D0AF0" w14:textId="77777777" w:rsidR="004E5A07" w:rsidRDefault="004E5A07" w:rsidP="004E5A07">
      <w:pPr>
        <w:spacing w:after="120" w:line="240" w:lineRule="auto"/>
        <w:ind w:left="405"/>
        <w:jc w:val="both"/>
        <w:rPr>
          <w:rFonts w:cs="Arial"/>
        </w:rPr>
      </w:pPr>
    </w:p>
    <w:p w14:paraId="78B07A39" w14:textId="1082FADD" w:rsidR="004E5A07" w:rsidRDefault="004E5A07" w:rsidP="004E5A07">
      <w:pPr>
        <w:numPr>
          <w:ilvl w:val="0"/>
          <w:numId w:val="8"/>
        </w:numPr>
        <w:spacing w:after="120" w:line="240" w:lineRule="auto"/>
        <w:jc w:val="both"/>
        <w:rPr>
          <w:rFonts w:ascii="Arial" w:hAnsi="Arial" w:cs="Arial"/>
        </w:rPr>
      </w:pPr>
      <w:r w:rsidRPr="004E5A07">
        <w:rPr>
          <w:rFonts w:ascii="Arial" w:hAnsi="Arial" w:cs="Arial"/>
        </w:rPr>
        <w:t xml:space="preserve">Warunki udziału w postępowaniu, które winien spełniać Wykonawca </w:t>
      </w:r>
      <w:r w:rsidRPr="004E5A07">
        <w:rPr>
          <w:rFonts w:ascii="Arial" w:hAnsi="Arial" w:cs="Arial"/>
          <w:i/>
        </w:rPr>
        <w:t>(jeżeli zostały określone):</w:t>
      </w:r>
      <w:r w:rsidRPr="004E5A07">
        <w:rPr>
          <w:rFonts w:ascii="Arial" w:hAnsi="Arial" w:cs="Arial"/>
        </w:rPr>
        <w:t xml:space="preserve"> </w:t>
      </w:r>
    </w:p>
    <w:p w14:paraId="76266E0E" w14:textId="05C6564E" w:rsidR="004E5A07" w:rsidRPr="00471412" w:rsidRDefault="004E5A07" w:rsidP="00471412">
      <w:pPr>
        <w:pStyle w:val="Akapitzlist"/>
        <w:numPr>
          <w:ilvl w:val="0"/>
          <w:numId w:val="102"/>
        </w:numPr>
        <w:spacing w:after="120" w:line="240" w:lineRule="auto"/>
        <w:ind w:left="709" w:hanging="283"/>
        <w:jc w:val="both"/>
        <w:rPr>
          <w:rFonts w:ascii="Arial" w:hAnsi="Arial" w:cs="Arial"/>
          <w:b/>
          <w:bCs/>
          <w:u w:val="single"/>
        </w:rPr>
      </w:pPr>
      <w:r w:rsidRPr="00471412">
        <w:rPr>
          <w:rFonts w:ascii="Arial" w:hAnsi="Arial" w:cs="Arial"/>
          <w:b/>
          <w:bCs/>
          <w:u w:val="single"/>
        </w:rPr>
        <w:t>Zdolności techniczne lub zawodowe</w:t>
      </w:r>
      <w:r w:rsidR="002C02A3" w:rsidRPr="00471412">
        <w:rPr>
          <w:rFonts w:ascii="Arial" w:hAnsi="Arial" w:cs="Arial"/>
          <w:b/>
          <w:bCs/>
          <w:u w:val="single"/>
        </w:rPr>
        <w:t>:</w:t>
      </w:r>
    </w:p>
    <w:p w14:paraId="2DBE376E" w14:textId="30CC476D" w:rsidR="00902BC2" w:rsidRDefault="004E5A07" w:rsidP="003B21D7">
      <w:pPr>
        <w:pStyle w:val="Akapitzlist"/>
        <w:spacing w:after="120" w:line="240" w:lineRule="auto"/>
        <w:ind w:left="426"/>
        <w:jc w:val="both"/>
        <w:rPr>
          <w:rFonts w:ascii="Arial" w:hAnsi="Arial" w:cs="Arial"/>
          <w:color w:val="000000" w:themeColor="text1"/>
        </w:rPr>
      </w:pPr>
      <w:r w:rsidRPr="004E5A07">
        <w:rPr>
          <w:rFonts w:ascii="Arial" w:hAnsi="Arial" w:cs="Arial"/>
          <w:color w:val="000000" w:themeColor="text1"/>
        </w:rPr>
        <w:t>Wykonawca spełni warunek jeżeli wykaże, że</w:t>
      </w:r>
      <w:r w:rsidR="002C02A3">
        <w:rPr>
          <w:rFonts w:ascii="Arial" w:hAnsi="Arial" w:cs="Arial"/>
          <w:color w:val="000000" w:themeColor="text1"/>
        </w:rPr>
        <w:t xml:space="preserve"> dysponuje lub będzie dysponował na etapie realizacji zamówienia</w:t>
      </w:r>
      <w:r w:rsidR="00902BC2">
        <w:rPr>
          <w:rFonts w:ascii="Arial" w:hAnsi="Arial" w:cs="Arial"/>
          <w:color w:val="000000" w:themeColor="text1"/>
        </w:rPr>
        <w:t>:</w:t>
      </w:r>
    </w:p>
    <w:p w14:paraId="7C9B6ECD" w14:textId="27DCF857" w:rsidR="00902BC2" w:rsidRDefault="00902BC2" w:rsidP="00471412">
      <w:pPr>
        <w:pStyle w:val="Akapitzlist"/>
        <w:numPr>
          <w:ilvl w:val="0"/>
          <w:numId w:val="115"/>
        </w:numPr>
        <w:spacing w:after="120" w:line="240" w:lineRule="auto"/>
        <w:ind w:left="851"/>
        <w:jc w:val="both"/>
        <w:rPr>
          <w:rFonts w:ascii="Arial" w:hAnsi="Arial" w:cs="Arial"/>
          <w:color w:val="000000" w:themeColor="text1"/>
        </w:rPr>
      </w:pPr>
      <w:r w:rsidRPr="00902BC2">
        <w:rPr>
          <w:rFonts w:ascii="Arial" w:hAnsi="Arial" w:cs="Arial"/>
          <w:color w:val="000000" w:themeColor="text1"/>
        </w:rPr>
        <w:t xml:space="preserve">personelem wykonującym </w:t>
      </w:r>
      <w:r w:rsidR="00A42623">
        <w:rPr>
          <w:rFonts w:ascii="Arial" w:hAnsi="Arial" w:cs="Arial"/>
          <w:color w:val="000000" w:themeColor="text1"/>
        </w:rPr>
        <w:t xml:space="preserve">prace montażowe, </w:t>
      </w:r>
      <w:r w:rsidR="002C02A3">
        <w:rPr>
          <w:rFonts w:ascii="Arial" w:hAnsi="Arial" w:cs="Arial"/>
          <w:color w:val="000000" w:themeColor="text1"/>
        </w:rPr>
        <w:t>który</w:t>
      </w:r>
      <w:r w:rsidR="004E5A07" w:rsidRPr="004E5A07">
        <w:rPr>
          <w:rFonts w:ascii="Arial" w:hAnsi="Arial" w:cs="Arial"/>
          <w:color w:val="000000" w:themeColor="text1"/>
        </w:rPr>
        <w:t xml:space="preserve"> posiada świadectwa kwalifikacyjne uprawniające do eksploatacji określonych urządzeń instalacji i sieci energetycznych do 1 kV na stanowisku eksploatacji E</w:t>
      </w:r>
    </w:p>
    <w:p w14:paraId="14D9EB47" w14:textId="411649DF" w:rsidR="00A42623" w:rsidRPr="00471412" w:rsidRDefault="00902BC2" w:rsidP="00471412">
      <w:pPr>
        <w:pStyle w:val="Akapitzlist"/>
        <w:numPr>
          <w:ilvl w:val="0"/>
          <w:numId w:val="115"/>
        </w:numPr>
        <w:spacing w:after="120" w:line="240" w:lineRule="auto"/>
        <w:ind w:left="851"/>
        <w:jc w:val="both"/>
        <w:rPr>
          <w:rFonts w:ascii="Arial" w:hAnsi="Arial" w:cs="Arial"/>
          <w:color w:val="000000" w:themeColor="text1"/>
        </w:rPr>
      </w:pPr>
      <w:r w:rsidRPr="004E5A07">
        <w:rPr>
          <w:rFonts w:ascii="Arial" w:hAnsi="Arial" w:cs="Arial"/>
          <w:color w:val="000000" w:themeColor="text1"/>
        </w:rPr>
        <w:t>osob</w:t>
      </w:r>
      <w:r>
        <w:rPr>
          <w:rFonts w:ascii="Arial" w:hAnsi="Arial" w:cs="Arial"/>
          <w:color w:val="000000" w:themeColor="text1"/>
        </w:rPr>
        <w:t>ami</w:t>
      </w:r>
      <w:r w:rsidRPr="004E5A07">
        <w:rPr>
          <w:rFonts w:ascii="Arial" w:hAnsi="Arial" w:cs="Arial"/>
          <w:color w:val="000000" w:themeColor="text1"/>
        </w:rPr>
        <w:t xml:space="preserve"> nadzorując</w:t>
      </w:r>
      <w:r>
        <w:rPr>
          <w:rFonts w:ascii="Arial" w:hAnsi="Arial" w:cs="Arial"/>
          <w:color w:val="000000" w:themeColor="text1"/>
        </w:rPr>
        <w:t>ymi, które posiadają</w:t>
      </w:r>
      <w:r w:rsidRPr="004E5A07">
        <w:rPr>
          <w:rFonts w:ascii="Arial" w:hAnsi="Arial" w:cs="Arial"/>
          <w:color w:val="000000" w:themeColor="text1"/>
        </w:rPr>
        <w:t xml:space="preserve"> </w:t>
      </w:r>
      <w:r w:rsidR="004E5A07" w:rsidRPr="004E5A07">
        <w:rPr>
          <w:rFonts w:ascii="Arial" w:hAnsi="Arial" w:cs="Arial"/>
          <w:color w:val="000000" w:themeColor="text1"/>
        </w:rPr>
        <w:t>świadectwa kwalifikacyjne D.</w:t>
      </w:r>
    </w:p>
    <w:p w14:paraId="254DD352" w14:textId="77777777" w:rsidR="004E5A07" w:rsidRPr="004E5A07" w:rsidRDefault="004E5A07" w:rsidP="004E5A07">
      <w:pPr>
        <w:numPr>
          <w:ilvl w:val="0"/>
          <w:numId w:val="8"/>
        </w:numPr>
        <w:spacing w:after="120" w:line="240" w:lineRule="auto"/>
        <w:jc w:val="both"/>
        <w:rPr>
          <w:rFonts w:ascii="Arial" w:hAnsi="Arial" w:cs="Arial"/>
        </w:rPr>
      </w:pPr>
      <w:r w:rsidRPr="004E5A07">
        <w:rPr>
          <w:rFonts w:ascii="Arial" w:hAnsi="Arial" w:cs="Arial"/>
        </w:rPr>
        <w:t xml:space="preserve">Wymagania dotyczące wadium, jeżeli Zamawiający żąda wniesienia wadium: </w:t>
      </w:r>
      <w:r w:rsidRPr="004E5A07">
        <w:rPr>
          <w:rFonts w:ascii="Arial" w:hAnsi="Arial" w:cs="Arial"/>
          <w:u w:val="single"/>
        </w:rPr>
        <w:t>Nie dotyczy.</w:t>
      </w:r>
    </w:p>
    <w:p w14:paraId="35B0B8F2" w14:textId="77777777" w:rsidR="004E5A07" w:rsidRPr="004E5A07" w:rsidRDefault="004E5A07" w:rsidP="004E5A07">
      <w:pPr>
        <w:numPr>
          <w:ilvl w:val="0"/>
          <w:numId w:val="8"/>
        </w:numPr>
        <w:spacing w:after="120" w:line="240" w:lineRule="auto"/>
        <w:jc w:val="both"/>
        <w:rPr>
          <w:rFonts w:ascii="Arial" w:hAnsi="Arial" w:cs="Arial"/>
        </w:rPr>
      </w:pPr>
      <w:r w:rsidRPr="004E5A07">
        <w:rPr>
          <w:rFonts w:ascii="Arial" w:hAnsi="Arial" w:cs="Arial"/>
        </w:rPr>
        <w:t xml:space="preserve">Wymagania dotyczące zabezpieczenia należytego wykonania umowy, jeżeli Zamawiający żąda wniesienia zabezpieczenia należytego wykonania umowy: </w:t>
      </w:r>
      <w:r w:rsidRPr="004E5A07">
        <w:rPr>
          <w:rFonts w:ascii="Arial" w:hAnsi="Arial" w:cs="Arial"/>
          <w:u w:val="single"/>
        </w:rPr>
        <w:t>Nie dotyczy.</w:t>
      </w:r>
    </w:p>
    <w:p w14:paraId="57B3F2AE" w14:textId="60E845CD" w:rsidR="004E5A07" w:rsidRPr="004E5A07" w:rsidRDefault="004E5A07" w:rsidP="004E5A07">
      <w:pPr>
        <w:numPr>
          <w:ilvl w:val="0"/>
          <w:numId w:val="8"/>
        </w:numPr>
        <w:spacing w:after="120" w:line="240" w:lineRule="auto"/>
        <w:jc w:val="both"/>
        <w:rPr>
          <w:rFonts w:ascii="Arial" w:hAnsi="Arial" w:cs="Arial"/>
        </w:rPr>
      </w:pPr>
      <w:r w:rsidRPr="004E5A07">
        <w:rPr>
          <w:rFonts w:ascii="Arial" w:hAnsi="Arial" w:cs="Arial"/>
        </w:rPr>
        <w:t xml:space="preserve">Wzór umowy lub projektowane postanowienia umowy (jeżeli jest wymagana forma pisemna umowy na podstawie odrębnych przepisów Zamawiającego) stanowi </w:t>
      </w:r>
      <w:r w:rsidR="00AB10E8">
        <w:rPr>
          <w:rFonts w:ascii="Arial" w:hAnsi="Arial" w:cs="Arial"/>
        </w:rPr>
        <w:br/>
      </w:r>
      <w:r w:rsidR="00AB10E8" w:rsidRPr="00FB2504">
        <w:rPr>
          <w:rFonts w:ascii="Arial" w:hAnsi="Arial" w:cs="Arial"/>
          <w:b/>
          <w:bCs/>
        </w:rPr>
        <w:t>Z</w:t>
      </w:r>
      <w:r w:rsidRPr="00FB2504">
        <w:rPr>
          <w:rFonts w:ascii="Arial" w:hAnsi="Arial" w:cs="Arial"/>
          <w:b/>
          <w:bCs/>
        </w:rPr>
        <w:t xml:space="preserve">ałącznik nr </w:t>
      </w:r>
      <w:r w:rsidR="00902BC2">
        <w:rPr>
          <w:rFonts w:ascii="Arial" w:hAnsi="Arial" w:cs="Arial"/>
          <w:b/>
          <w:bCs/>
        </w:rPr>
        <w:t>6</w:t>
      </w:r>
      <w:r w:rsidR="00902BC2" w:rsidRPr="004E5A07">
        <w:rPr>
          <w:rFonts w:ascii="Arial" w:hAnsi="Arial" w:cs="Arial"/>
        </w:rPr>
        <w:t xml:space="preserve"> </w:t>
      </w:r>
      <w:r w:rsidRPr="004E5A07">
        <w:rPr>
          <w:rFonts w:ascii="Arial" w:hAnsi="Arial" w:cs="Arial"/>
        </w:rPr>
        <w:t>do Zaproszenia do składania ofert.</w:t>
      </w:r>
    </w:p>
    <w:p w14:paraId="2D71E417" w14:textId="77777777" w:rsidR="004E5A07" w:rsidRPr="004E5A07" w:rsidRDefault="004E5A07" w:rsidP="004E5A07">
      <w:pPr>
        <w:pStyle w:val="Akapitzlist"/>
        <w:numPr>
          <w:ilvl w:val="0"/>
          <w:numId w:val="8"/>
        </w:numPr>
        <w:spacing w:after="120" w:line="240" w:lineRule="auto"/>
        <w:contextualSpacing w:val="0"/>
        <w:jc w:val="both"/>
        <w:rPr>
          <w:rFonts w:ascii="Arial" w:hAnsi="Arial" w:cs="Arial"/>
          <w:lang w:eastAsia="x-none"/>
        </w:rPr>
      </w:pPr>
      <w:r w:rsidRPr="004E5A07">
        <w:rPr>
          <w:rFonts w:ascii="Arial" w:hAnsi="Arial" w:cs="Arial"/>
          <w:lang w:eastAsia="x-none"/>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54808E5" w14:textId="6F2284B5" w:rsidR="004E5A07" w:rsidRPr="004E5A07" w:rsidRDefault="004E5A07" w:rsidP="004E5A07">
      <w:pPr>
        <w:spacing w:after="120"/>
        <w:ind w:left="405"/>
        <w:jc w:val="both"/>
        <w:rPr>
          <w:rFonts w:ascii="Arial" w:hAnsi="Arial" w:cs="Arial"/>
          <w:color w:val="000000" w:themeColor="text1"/>
        </w:rPr>
      </w:pPr>
      <w:r w:rsidRPr="004E5A07">
        <w:rPr>
          <w:rFonts w:ascii="Arial" w:hAnsi="Arial" w:cs="Arial"/>
          <w:color w:val="000000" w:themeColor="text1"/>
        </w:rPr>
        <w:t xml:space="preserve">W </w:t>
      </w:r>
      <w:r w:rsidR="00AB10E8" w:rsidRPr="00FB2504">
        <w:rPr>
          <w:rFonts w:ascii="Arial" w:hAnsi="Arial" w:cs="Arial"/>
          <w:b/>
          <w:bCs/>
          <w:color w:val="000000" w:themeColor="text1"/>
        </w:rPr>
        <w:t>Z</w:t>
      </w:r>
      <w:r w:rsidRPr="00FB2504">
        <w:rPr>
          <w:rFonts w:ascii="Arial" w:hAnsi="Arial" w:cs="Arial"/>
          <w:b/>
          <w:bCs/>
          <w:color w:val="000000" w:themeColor="text1"/>
        </w:rPr>
        <w:t>ałączniku nr 5</w:t>
      </w:r>
      <w:r w:rsidRPr="004E5A07">
        <w:rPr>
          <w:rFonts w:ascii="Arial" w:hAnsi="Arial" w:cs="Arial"/>
          <w:color w:val="000000" w:themeColor="text1"/>
        </w:rPr>
        <w:t xml:space="preserve"> do zaproszenia do składania ofert Zamawiający przedstawił szczegółowe informacje dotyczące komunikacji na Platformie zakupowej w zakresie:</w:t>
      </w:r>
    </w:p>
    <w:p w14:paraId="3789F80F" w14:textId="77777777" w:rsidR="004E5A07" w:rsidRPr="004E5A07" w:rsidRDefault="004E5A07" w:rsidP="004E5A07">
      <w:pPr>
        <w:pStyle w:val="Akapitzlist"/>
        <w:numPr>
          <w:ilvl w:val="1"/>
          <w:numId w:val="5"/>
        </w:numPr>
        <w:spacing w:after="120" w:line="240" w:lineRule="auto"/>
        <w:ind w:left="714" w:hanging="357"/>
        <w:contextualSpacing w:val="0"/>
        <w:jc w:val="both"/>
        <w:rPr>
          <w:rFonts w:ascii="Arial" w:hAnsi="Arial" w:cs="Arial"/>
          <w:color w:val="000000" w:themeColor="text1"/>
        </w:rPr>
      </w:pPr>
      <w:r w:rsidRPr="004E5A07">
        <w:rPr>
          <w:rFonts w:ascii="Arial" w:hAnsi="Arial" w:cs="Arial"/>
          <w:color w:val="000000" w:themeColor="text1"/>
        </w:rPr>
        <w:lastRenderedPageBreak/>
        <w:t>Zasad składania oświadczeń, wniosków, zawiadomień, uzupełnień, wyjaśnień oraz przekazywania informacji;</w:t>
      </w:r>
    </w:p>
    <w:p w14:paraId="42FE1A23" w14:textId="77777777" w:rsidR="004E5A07" w:rsidRPr="004E5A07" w:rsidRDefault="004E5A07" w:rsidP="004E5A07">
      <w:pPr>
        <w:pStyle w:val="Akapitzlist"/>
        <w:numPr>
          <w:ilvl w:val="1"/>
          <w:numId w:val="5"/>
        </w:numPr>
        <w:spacing w:after="120" w:line="240" w:lineRule="auto"/>
        <w:ind w:left="714" w:hanging="357"/>
        <w:contextualSpacing w:val="0"/>
        <w:jc w:val="both"/>
        <w:rPr>
          <w:rFonts w:ascii="Arial" w:hAnsi="Arial" w:cs="Arial"/>
          <w:color w:val="000000" w:themeColor="text1"/>
        </w:rPr>
      </w:pPr>
      <w:r w:rsidRPr="004E5A07">
        <w:rPr>
          <w:rFonts w:ascii="Arial" w:hAnsi="Arial" w:cs="Arial"/>
          <w:color w:val="000000" w:themeColor="text1"/>
        </w:rPr>
        <w:t>Minimalnych wymagania techniczne dotyczące korzystania z Platformy przetargowej;.</w:t>
      </w:r>
    </w:p>
    <w:p w14:paraId="293D7D85" w14:textId="77777777" w:rsidR="004E5A07" w:rsidRPr="004E5A07" w:rsidRDefault="004E5A07" w:rsidP="004E5A07">
      <w:pPr>
        <w:pStyle w:val="Akapitzlist"/>
        <w:numPr>
          <w:ilvl w:val="1"/>
          <w:numId w:val="5"/>
        </w:numPr>
        <w:spacing w:after="120" w:line="240" w:lineRule="auto"/>
        <w:ind w:left="714" w:hanging="357"/>
        <w:contextualSpacing w:val="0"/>
        <w:jc w:val="both"/>
        <w:rPr>
          <w:rFonts w:ascii="Arial" w:hAnsi="Arial" w:cs="Arial"/>
          <w:color w:val="000000" w:themeColor="text1"/>
        </w:rPr>
      </w:pPr>
      <w:r w:rsidRPr="004E5A07">
        <w:rPr>
          <w:rFonts w:ascii="Arial" w:hAnsi="Arial" w:cs="Arial"/>
          <w:color w:val="000000" w:themeColor="text1"/>
        </w:rPr>
        <w:t>Instrukcji oraz Regulaminu korzystania z Platformy przetargowej;</w:t>
      </w:r>
    </w:p>
    <w:p w14:paraId="370511C3" w14:textId="77777777" w:rsidR="004E5A07" w:rsidRPr="004E5A07" w:rsidRDefault="004E5A07" w:rsidP="004E5A07">
      <w:pPr>
        <w:pStyle w:val="Akapitzlist"/>
        <w:numPr>
          <w:ilvl w:val="1"/>
          <w:numId w:val="5"/>
        </w:numPr>
        <w:spacing w:after="120" w:line="240" w:lineRule="auto"/>
        <w:ind w:left="714" w:hanging="357"/>
        <w:contextualSpacing w:val="0"/>
        <w:jc w:val="both"/>
        <w:rPr>
          <w:rFonts w:ascii="Arial" w:hAnsi="Arial" w:cs="Arial"/>
          <w:color w:val="000000" w:themeColor="text1"/>
        </w:rPr>
      </w:pPr>
      <w:r w:rsidRPr="004E5A07">
        <w:rPr>
          <w:rFonts w:ascii="Arial" w:hAnsi="Arial" w:cs="Arial"/>
          <w:color w:val="000000" w:themeColor="text1"/>
        </w:rPr>
        <w:t>Zmiana lub wycofanie oferty;</w:t>
      </w:r>
    </w:p>
    <w:p w14:paraId="58873364" w14:textId="77777777" w:rsidR="004E5A07" w:rsidRPr="004E5A07" w:rsidRDefault="004E5A07" w:rsidP="004E5A07">
      <w:pPr>
        <w:pStyle w:val="Akapitzlist"/>
        <w:numPr>
          <w:ilvl w:val="1"/>
          <w:numId w:val="5"/>
        </w:numPr>
        <w:spacing w:after="120" w:line="240" w:lineRule="auto"/>
        <w:ind w:left="714" w:hanging="357"/>
        <w:contextualSpacing w:val="0"/>
        <w:jc w:val="both"/>
        <w:rPr>
          <w:rFonts w:ascii="Arial" w:hAnsi="Arial" w:cs="Arial"/>
          <w:color w:val="000000" w:themeColor="text1"/>
        </w:rPr>
      </w:pPr>
      <w:r w:rsidRPr="004E5A07">
        <w:rPr>
          <w:rFonts w:ascii="Arial" w:hAnsi="Arial" w:cs="Arial"/>
          <w:color w:val="000000" w:themeColor="text1"/>
        </w:rPr>
        <w:t>Rozmiar plików;</w:t>
      </w:r>
    </w:p>
    <w:p w14:paraId="55CB5D17" w14:textId="77777777" w:rsidR="004E5A07" w:rsidRPr="004E5A07" w:rsidRDefault="004E5A07" w:rsidP="004E5A07">
      <w:pPr>
        <w:pStyle w:val="Akapitzlist"/>
        <w:numPr>
          <w:ilvl w:val="1"/>
          <w:numId w:val="5"/>
        </w:numPr>
        <w:spacing w:after="120" w:line="240" w:lineRule="auto"/>
        <w:ind w:left="714" w:hanging="357"/>
        <w:contextualSpacing w:val="0"/>
        <w:jc w:val="both"/>
        <w:rPr>
          <w:rFonts w:ascii="Arial" w:hAnsi="Arial" w:cs="Arial"/>
          <w:color w:val="000000" w:themeColor="text1"/>
        </w:rPr>
      </w:pPr>
      <w:r w:rsidRPr="004E5A07">
        <w:rPr>
          <w:rFonts w:ascii="Arial" w:hAnsi="Arial" w:cs="Arial"/>
          <w:color w:val="000000" w:themeColor="text1"/>
        </w:rPr>
        <w:t>Format danych;</w:t>
      </w:r>
    </w:p>
    <w:p w14:paraId="75BF2C6B" w14:textId="77777777" w:rsidR="004E5A07" w:rsidRPr="004E5A07" w:rsidRDefault="004E5A07" w:rsidP="004E5A07">
      <w:pPr>
        <w:pStyle w:val="Akapitzlist"/>
        <w:numPr>
          <w:ilvl w:val="1"/>
          <w:numId w:val="5"/>
        </w:numPr>
        <w:spacing w:after="120" w:line="240" w:lineRule="auto"/>
        <w:ind w:left="714" w:hanging="357"/>
        <w:contextualSpacing w:val="0"/>
        <w:jc w:val="both"/>
        <w:rPr>
          <w:rFonts w:ascii="Arial" w:hAnsi="Arial" w:cs="Arial"/>
          <w:color w:val="000000" w:themeColor="text1"/>
        </w:rPr>
      </w:pPr>
      <w:r w:rsidRPr="004E5A07">
        <w:rPr>
          <w:rFonts w:ascii="Arial" w:hAnsi="Arial" w:cs="Arial"/>
          <w:color w:val="000000" w:themeColor="text1"/>
        </w:rPr>
        <w:t>Format podpisu;</w:t>
      </w:r>
    </w:p>
    <w:p w14:paraId="421808BF" w14:textId="77777777" w:rsidR="004E5A07" w:rsidRPr="004E5A07" w:rsidRDefault="004E5A07" w:rsidP="004E5A07">
      <w:pPr>
        <w:pStyle w:val="Akapitzlist"/>
        <w:numPr>
          <w:ilvl w:val="1"/>
          <w:numId w:val="5"/>
        </w:numPr>
        <w:spacing w:after="120" w:line="240" w:lineRule="auto"/>
        <w:ind w:left="714" w:hanging="357"/>
        <w:contextualSpacing w:val="0"/>
        <w:jc w:val="both"/>
        <w:rPr>
          <w:rFonts w:ascii="Arial" w:hAnsi="Arial" w:cs="Arial"/>
          <w:color w:val="000000" w:themeColor="text1"/>
        </w:rPr>
      </w:pPr>
      <w:r w:rsidRPr="004E5A07">
        <w:rPr>
          <w:rFonts w:ascii="Arial" w:hAnsi="Arial" w:cs="Arial"/>
          <w:color w:val="000000" w:themeColor="text1"/>
        </w:rPr>
        <w:t>Podpisywania plików.</w:t>
      </w:r>
    </w:p>
    <w:p w14:paraId="2F14553D" w14:textId="77777777" w:rsidR="004E5A07" w:rsidRPr="004E5A07" w:rsidRDefault="004E5A07" w:rsidP="004E5A07">
      <w:pPr>
        <w:pStyle w:val="Akapitzlist"/>
        <w:numPr>
          <w:ilvl w:val="0"/>
          <w:numId w:val="8"/>
        </w:numPr>
        <w:spacing w:after="120" w:line="240" w:lineRule="auto"/>
        <w:contextualSpacing w:val="0"/>
        <w:jc w:val="both"/>
        <w:rPr>
          <w:rFonts w:ascii="Arial" w:hAnsi="Arial" w:cs="Arial"/>
          <w:lang w:eastAsia="x-none"/>
        </w:rPr>
      </w:pPr>
      <w:r w:rsidRPr="004E5A07">
        <w:rPr>
          <w:rFonts w:ascii="Arial" w:hAnsi="Arial" w:cs="Arial"/>
          <w:lang w:eastAsia="x-none"/>
        </w:rPr>
        <w:t xml:space="preserve">Wykonawca może złożyć wniosek o wyjaśnienie treści zaproszenia do składania ofert </w:t>
      </w:r>
      <w:r w:rsidRPr="004E5A07">
        <w:rPr>
          <w:rFonts w:ascii="Arial" w:hAnsi="Arial" w:cs="Arial"/>
          <w:b/>
          <w:bCs/>
          <w:u w:val="single"/>
          <w:lang w:eastAsia="x-none"/>
        </w:rPr>
        <w:t>nie później niż 2 dni przed upływem terminu składania ofert</w:t>
      </w:r>
      <w:r w:rsidRPr="004E5A07">
        <w:rPr>
          <w:rFonts w:ascii="Arial" w:hAnsi="Arial" w:cs="Arial"/>
          <w:lang w:eastAsia="x-none"/>
        </w:rPr>
        <w:t xml:space="preserve"> z zastrzeżeniem, iż Zamawiający ma prawo do nieodpowiadania na pytania Wykonawców złożone po wyznaczonym terminie.</w:t>
      </w:r>
    </w:p>
    <w:p w14:paraId="3A16D46F" w14:textId="77777777" w:rsidR="004E5A07" w:rsidRPr="004E5A07" w:rsidRDefault="004E5A07" w:rsidP="004E5A07">
      <w:pPr>
        <w:pStyle w:val="Akapitzlist"/>
        <w:numPr>
          <w:ilvl w:val="0"/>
          <w:numId w:val="8"/>
        </w:numPr>
        <w:spacing w:after="120" w:line="240" w:lineRule="auto"/>
        <w:contextualSpacing w:val="0"/>
        <w:jc w:val="both"/>
        <w:rPr>
          <w:rFonts w:ascii="Arial" w:hAnsi="Arial" w:cs="Arial"/>
          <w:lang w:eastAsia="x-none"/>
        </w:rPr>
      </w:pPr>
      <w:r w:rsidRPr="004E5A07">
        <w:rPr>
          <w:rFonts w:ascii="Arial" w:hAnsi="Arial" w:cs="Arial"/>
          <w:lang w:eastAsia="x-none"/>
        </w:rPr>
        <w:t xml:space="preserve">Ofertę należy złożyć na formularzu ofertowym stanowiącym </w:t>
      </w:r>
      <w:r w:rsidRPr="004E5A07">
        <w:rPr>
          <w:rFonts w:ascii="Arial" w:hAnsi="Arial" w:cs="Arial"/>
          <w:bCs/>
          <w:lang w:eastAsia="x-none"/>
        </w:rPr>
        <w:t>Załącznik nr 1</w:t>
      </w:r>
      <w:r w:rsidRPr="004E5A07">
        <w:rPr>
          <w:rFonts w:ascii="Arial" w:hAnsi="Arial" w:cs="Arial"/>
          <w:lang w:eastAsia="x-none"/>
        </w:rPr>
        <w:t xml:space="preserve"> do </w:t>
      </w:r>
      <w:r w:rsidRPr="004E5A07">
        <w:rPr>
          <w:rFonts w:ascii="Arial" w:hAnsi="Arial" w:cs="Arial"/>
        </w:rPr>
        <w:t>Zaproszenia do składania ofert.</w:t>
      </w:r>
    </w:p>
    <w:p w14:paraId="18E086E9" w14:textId="77777777" w:rsidR="004E5A07" w:rsidRPr="004E5A07" w:rsidRDefault="004E5A07" w:rsidP="004E5A07">
      <w:pPr>
        <w:numPr>
          <w:ilvl w:val="0"/>
          <w:numId w:val="8"/>
        </w:numPr>
        <w:spacing w:after="120" w:line="240" w:lineRule="auto"/>
        <w:jc w:val="both"/>
        <w:rPr>
          <w:rFonts w:ascii="Arial" w:hAnsi="Arial" w:cs="Arial"/>
        </w:rPr>
      </w:pPr>
      <w:r w:rsidRPr="004E5A07">
        <w:rPr>
          <w:rFonts w:ascii="Arial" w:hAnsi="Arial" w:cs="Arial"/>
        </w:rPr>
        <w:t>Miejsce i termin składania ofert.</w:t>
      </w:r>
    </w:p>
    <w:p w14:paraId="78A4514A" w14:textId="346F72FF" w:rsidR="004E5A07" w:rsidRPr="004E5A07" w:rsidRDefault="004E5A07" w:rsidP="004E5A07">
      <w:pPr>
        <w:spacing w:after="120"/>
        <w:ind w:left="405"/>
        <w:jc w:val="both"/>
        <w:rPr>
          <w:rFonts w:ascii="Arial" w:hAnsi="Arial" w:cs="Arial"/>
        </w:rPr>
      </w:pPr>
      <w:r w:rsidRPr="004E5A07">
        <w:rPr>
          <w:rFonts w:ascii="Arial" w:hAnsi="Arial" w:cs="Arial"/>
        </w:rPr>
        <w:t>Ofertę należy złożyć w postaci elektronicznej poprzez stronę internetową prowadzonego postępowania:  </w:t>
      </w:r>
      <w:hyperlink r:id="rId19" w:history="1">
        <w:r w:rsidR="00952C94" w:rsidRPr="00952C94">
          <w:rPr>
            <w:rStyle w:val="Hipercze"/>
            <w:rFonts w:ascii="Arial" w:hAnsi="Arial" w:cs="Arial"/>
          </w:rPr>
          <w:t>https://platformazakupowa.pl/transakcja/1303738</w:t>
        </w:r>
      </w:hyperlink>
      <w:r w:rsidR="00952C94" w:rsidRPr="004E5A07">
        <w:rPr>
          <w:rFonts w:ascii="Arial" w:hAnsi="Arial" w:cs="Arial"/>
        </w:rPr>
        <w:t xml:space="preserve"> </w:t>
      </w:r>
    </w:p>
    <w:p w14:paraId="52CF6A02" w14:textId="77777777" w:rsidR="004E5A07" w:rsidRPr="004E5A07" w:rsidRDefault="004E5A07" w:rsidP="004E5A07">
      <w:pPr>
        <w:spacing w:after="120"/>
        <w:ind w:left="405"/>
        <w:jc w:val="both"/>
        <w:rPr>
          <w:rFonts w:ascii="Arial" w:hAnsi="Arial" w:cs="Arial"/>
        </w:rPr>
      </w:pPr>
      <w:r w:rsidRPr="004E5A07">
        <w:rPr>
          <w:rFonts w:ascii="Arial" w:hAnsi="Arial" w:cs="Arial"/>
        </w:rPr>
        <w:t xml:space="preserve"> w terminie: </w:t>
      </w:r>
    </w:p>
    <w:tbl>
      <w:tblPr>
        <w:tblStyle w:val="Tabela-Siatka"/>
        <w:tblW w:w="0" w:type="auto"/>
        <w:jc w:val="center"/>
        <w:shd w:val="clear" w:color="auto" w:fill="F2F2F2" w:themeFill="background1" w:themeFillShade="F2"/>
        <w:tblLook w:val="04A0" w:firstRow="1" w:lastRow="0" w:firstColumn="1" w:lastColumn="0" w:noHBand="0" w:noVBand="1"/>
      </w:tblPr>
      <w:tblGrid>
        <w:gridCol w:w="1413"/>
        <w:gridCol w:w="2410"/>
        <w:gridCol w:w="1559"/>
        <w:gridCol w:w="2693"/>
      </w:tblGrid>
      <w:tr w:rsidR="004E5A07" w:rsidRPr="004E5A07" w14:paraId="41981D3B" w14:textId="77777777" w:rsidTr="00FA15A5">
        <w:trPr>
          <w:trHeight w:val="502"/>
          <w:jc w:val="center"/>
        </w:trPr>
        <w:tc>
          <w:tcPr>
            <w:tcW w:w="1413" w:type="dxa"/>
            <w:shd w:val="clear" w:color="auto" w:fill="F2F2F2" w:themeFill="background1" w:themeFillShade="F2"/>
            <w:vAlign w:val="center"/>
          </w:tcPr>
          <w:p w14:paraId="7A22BEBE" w14:textId="77777777" w:rsidR="004E5A07" w:rsidRPr="004E5A07" w:rsidRDefault="004E5A07" w:rsidP="00FA15A5">
            <w:pPr>
              <w:pStyle w:val="Akapitzlist"/>
              <w:ind w:left="0"/>
              <w:jc w:val="center"/>
              <w:rPr>
                <w:rFonts w:ascii="Arial" w:hAnsi="Arial" w:cs="Arial"/>
                <w:b/>
                <w:bCs/>
              </w:rPr>
            </w:pPr>
            <w:r w:rsidRPr="004E5A07">
              <w:rPr>
                <w:rFonts w:ascii="Arial" w:hAnsi="Arial" w:cs="Arial"/>
                <w:b/>
                <w:bCs/>
              </w:rPr>
              <w:t>do dnia</w:t>
            </w:r>
          </w:p>
        </w:tc>
        <w:tc>
          <w:tcPr>
            <w:tcW w:w="2410" w:type="dxa"/>
            <w:shd w:val="clear" w:color="auto" w:fill="F2F2F2" w:themeFill="background1" w:themeFillShade="F2"/>
            <w:vAlign w:val="center"/>
          </w:tcPr>
          <w:p w14:paraId="21FC6E12" w14:textId="1BBE9A75" w:rsidR="004E5A07" w:rsidRPr="000B7984" w:rsidRDefault="000B7984" w:rsidP="00FA15A5">
            <w:pPr>
              <w:pStyle w:val="Akapitzlist"/>
              <w:ind w:left="0"/>
              <w:jc w:val="center"/>
              <w:rPr>
                <w:rFonts w:ascii="Arial" w:hAnsi="Arial" w:cs="Arial"/>
                <w:b/>
                <w:bCs/>
              </w:rPr>
            </w:pPr>
            <w:r w:rsidRPr="000B7984">
              <w:rPr>
                <w:rFonts w:ascii="Arial" w:hAnsi="Arial" w:cs="Arial"/>
                <w:b/>
                <w:bCs/>
              </w:rPr>
              <w:t>12</w:t>
            </w:r>
            <w:r w:rsidR="004E5A07" w:rsidRPr="000B7984">
              <w:rPr>
                <w:rFonts w:ascii="Arial" w:hAnsi="Arial" w:cs="Arial"/>
                <w:b/>
                <w:bCs/>
              </w:rPr>
              <w:t>.0</w:t>
            </w:r>
            <w:r w:rsidRPr="000B7984">
              <w:rPr>
                <w:rFonts w:ascii="Arial" w:hAnsi="Arial" w:cs="Arial"/>
                <w:b/>
                <w:bCs/>
              </w:rPr>
              <w:t>5</w:t>
            </w:r>
            <w:r w:rsidR="004E5A07" w:rsidRPr="000B7984">
              <w:rPr>
                <w:rFonts w:ascii="Arial" w:hAnsi="Arial" w:cs="Arial"/>
                <w:b/>
                <w:bCs/>
              </w:rPr>
              <w:t>.2026 r.</w:t>
            </w:r>
          </w:p>
        </w:tc>
        <w:tc>
          <w:tcPr>
            <w:tcW w:w="1559" w:type="dxa"/>
            <w:shd w:val="clear" w:color="auto" w:fill="F2F2F2" w:themeFill="background1" w:themeFillShade="F2"/>
            <w:vAlign w:val="center"/>
          </w:tcPr>
          <w:p w14:paraId="6C176381" w14:textId="77777777" w:rsidR="004E5A07" w:rsidRPr="000B7984" w:rsidRDefault="004E5A07" w:rsidP="00FA15A5">
            <w:pPr>
              <w:pStyle w:val="Akapitzlist"/>
              <w:ind w:left="0"/>
              <w:jc w:val="center"/>
              <w:rPr>
                <w:rFonts w:ascii="Arial" w:hAnsi="Arial" w:cs="Arial"/>
                <w:b/>
                <w:bCs/>
              </w:rPr>
            </w:pPr>
            <w:r w:rsidRPr="000B7984">
              <w:rPr>
                <w:rFonts w:ascii="Arial" w:hAnsi="Arial" w:cs="Arial"/>
                <w:b/>
                <w:bCs/>
              </w:rPr>
              <w:t>do godziny</w:t>
            </w:r>
          </w:p>
        </w:tc>
        <w:tc>
          <w:tcPr>
            <w:tcW w:w="2693" w:type="dxa"/>
            <w:shd w:val="clear" w:color="auto" w:fill="F2F2F2" w:themeFill="background1" w:themeFillShade="F2"/>
            <w:vAlign w:val="center"/>
          </w:tcPr>
          <w:p w14:paraId="58514A31" w14:textId="5CC69420" w:rsidR="004E5A07" w:rsidRPr="000B7984" w:rsidRDefault="004E5A07" w:rsidP="00FA15A5">
            <w:pPr>
              <w:pStyle w:val="Akapitzlist"/>
              <w:ind w:left="0"/>
              <w:jc w:val="center"/>
              <w:rPr>
                <w:rFonts w:ascii="Arial" w:hAnsi="Arial" w:cs="Arial"/>
                <w:b/>
                <w:bCs/>
                <w:vertAlign w:val="superscript"/>
              </w:rPr>
            </w:pPr>
            <w:r w:rsidRPr="000B7984">
              <w:rPr>
                <w:rFonts w:ascii="Arial" w:hAnsi="Arial" w:cs="Arial"/>
                <w:b/>
                <w:bCs/>
              </w:rPr>
              <w:t>1</w:t>
            </w:r>
            <w:r w:rsidR="000B7984" w:rsidRPr="000B7984">
              <w:rPr>
                <w:rFonts w:ascii="Arial" w:hAnsi="Arial" w:cs="Arial"/>
                <w:b/>
                <w:bCs/>
              </w:rPr>
              <w:t>1</w:t>
            </w:r>
            <w:r w:rsidRPr="000B7984">
              <w:rPr>
                <w:rFonts w:ascii="Arial" w:hAnsi="Arial" w:cs="Arial"/>
                <w:b/>
                <w:bCs/>
              </w:rPr>
              <w:t>:00</w:t>
            </w:r>
          </w:p>
        </w:tc>
      </w:tr>
    </w:tbl>
    <w:p w14:paraId="03A63BB3" w14:textId="77777777" w:rsidR="004E5A07" w:rsidRPr="004E5A07" w:rsidRDefault="004E5A07" w:rsidP="004E5A07">
      <w:pPr>
        <w:spacing w:line="360" w:lineRule="auto"/>
        <w:rPr>
          <w:rFonts w:ascii="Arial" w:hAnsi="Arial" w:cs="Arial"/>
        </w:rPr>
      </w:pPr>
    </w:p>
    <w:p w14:paraId="1B4CFEA6" w14:textId="77777777" w:rsidR="004E5A07" w:rsidRPr="004E5A07" w:rsidRDefault="004E5A07" w:rsidP="004E5A07">
      <w:pPr>
        <w:pStyle w:val="Akapitzlist"/>
        <w:numPr>
          <w:ilvl w:val="0"/>
          <w:numId w:val="8"/>
        </w:numPr>
        <w:spacing w:after="0" w:line="240" w:lineRule="auto"/>
        <w:contextualSpacing w:val="0"/>
        <w:rPr>
          <w:rFonts w:ascii="Arial" w:hAnsi="Arial" w:cs="Arial"/>
          <w:iCs/>
        </w:rPr>
      </w:pPr>
      <w:r w:rsidRPr="004E5A07">
        <w:rPr>
          <w:rFonts w:ascii="Arial" w:hAnsi="Arial" w:cs="Arial"/>
          <w:iCs/>
        </w:rPr>
        <w:t xml:space="preserve">Sposób składania i otwarcia ofert </w:t>
      </w:r>
      <w:r w:rsidRPr="004E5A07">
        <w:rPr>
          <w:rFonts w:ascii="Arial" w:hAnsi="Arial" w:cs="Arial"/>
        </w:rPr>
        <w:t xml:space="preserve"> </w:t>
      </w:r>
      <w:r w:rsidRPr="004E5A07">
        <w:rPr>
          <w:rFonts w:ascii="Arial" w:hAnsi="Arial" w:cs="Arial"/>
          <w:iCs/>
        </w:rPr>
        <w:t>/w przypadku składania oferty na platformie zakupowej/:</w:t>
      </w:r>
    </w:p>
    <w:p w14:paraId="73D1D7C1" w14:textId="77777777" w:rsidR="004E5A07" w:rsidRPr="004E5A07" w:rsidRDefault="004E5A07" w:rsidP="004E5A07">
      <w:pPr>
        <w:pStyle w:val="Akapitzlist"/>
        <w:numPr>
          <w:ilvl w:val="0"/>
          <w:numId w:val="22"/>
        </w:numPr>
        <w:spacing w:after="120" w:line="240" w:lineRule="auto"/>
        <w:ind w:left="709" w:hanging="357"/>
        <w:contextualSpacing w:val="0"/>
        <w:jc w:val="both"/>
        <w:rPr>
          <w:rFonts w:ascii="Arial" w:hAnsi="Arial" w:cs="Arial"/>
          <w:iCs/>
          <w:color w:val="000000" w:themeColor="text1"/>
        </w:rPr>
      </w:pPr>
      <w:r w:rsidRPr="004E5A07">
        <w:rPr>
          <w:rFonts w:ascii="Arial" w:hAnsi="Arial" w:cs="Arial"/>
          <w:iCs/>
          <w:color w:val="000000" w:themeColor="text1"/>
        </w:rPr>
        <w:t>Po wypełnieniu Formularza składania oferty i dołączenia wszystkich wymaganych załączników należy kliknąć przycisk „Przejdź do podsumowania”.</w:t>
      </w:r>
    </w:p>
    <w:p w14:paraId="544F02D2" w14:textId="77777777" w:rsidR="004E5A07" w:rsidRPr="004E5A07" w:rsidRDefault="004E5A07" w:rsidP="004E5A07">
      <w:pPr>
        <w:pStyle w:val="Akapitzlist"/>
        <w:numPr>
          <w:ilvl w:val="0"/>
          <w:numId w:val="22"/>
        </w:numPr>
        <w:spacing w:after="120" w:line="240" w:lineRule="auto"/>
        <w:ind w:left="709" w:hanging="357"/>
        <w:contextualSpacing w:val="0"/>
        <w:jc w:val="both"/>
        <w:rPr>
          <w:rFonts w:ascii="Arial" w:hAnsi="Arial" w:cs="Arial"/>
          <w:iCs/>
          <w:color w:val="000000" w:themeColor="text1"/>
        </w:rPr>
      </w:pPr>
      <w:r w:rsidRPr="004E5A07">
        <w:rPr>
          <w:rFonts w:ascii="Arial" w:hAnsi="Arial" w:cs="Arial"/>
          <w:iCs/>
          <w:color w:val="000000" w:themeColor="text1"/>
        </w:rPr>
        <w:t>Oferta składana elektronicznie musi zostać podpisana elektronicznym podpisem kwalifikowanym, podpisem zaufanym lub podpisem osobistym. W procesie składania oferty za pośrednictwem Platformy przetargowej, Wykonawca powinien złożyć podpis bezpośrednio na dokumentach przesłanych za pośrednictwem Platformy przetargowej. Zamawiający zaleca stosowanie podpisu na każdym załączonym pliku osobno.</w:t>
      </w:r>
    </w:p>
    <w:p w14:paraId="762C07EE" w14:textId="77777777" w:rsidR="004E5A07" w:rsidRPr="004E5A07" w:rsidRDefault="004E5A07" w:rsidP="004E5A07">
      <w:pPr>
        <w:pStyle w:val="Akapitzlist"/>
        <w:numPr>
          <w:ilvl w:val="0"/>
          <w:numId w:val="22"/>
        </w:numPr>
        <w:spacing w:after="120" w:line="240" w:lineRule="auto"/>
        <w:ind w:left="709" w:hanging="357"/>
        <w:contextualSpacing w:val="0"/>
        <w:jc w:val="both"/>
        <w:rPr>
          <w:rFonts w:ascii="Arial" w:hAnsi="Arial" w:cs="Arial"/>
          <w:iCs/>
          <w:color w:val="000000" w:themeColor="text1"/>
        </w:rPr>
      </w:pPr>
      <w:r w:rsidRPr="004E5A07">
        <w:rPr>
          <w:rFonts w:ascii="Arial" w:hAnsi="Arial" w:cs="Arial"/>
          <w:iCs/>
          <w:color w:val="000000" w:themeColor="text1"/>
        </w:rPr>
        <w:t xml:space="preserve">Za datę złożenia oferty przyjmuje się datę jej przekazania w systemie (platformie) </w:t>
      </w:r>
      <w:r w:rsidRPr="004E5A07">
        <w:rPr>
          <w:rFonts w:ascii="Arial" w:hAnsi="Arial" w:cs="Arial"/>
          <w:iCs/>
          <w:color w:val="000000" w:themeColor="text1"/>
          <w:spacing w:val="-4"/>
        </w:rPr>
        <w:t>w drugim kroku składania oferty poprzez kliknięcie przycisku “Złóż ofertę” i wyświetlenie</w:t>
      </w:r>
      <w:r w:rsidRPr="004E5A07">
        <w:rPr>
          <w:rFonts w:ascii="Arial" w:hAnsi="Arial" w:cs="Arial"/>
          <w:iCs/>
          <w:color w:val="000000" w:themeColor="text1"/>
        </w:rPr>
        <w:t xml:space="preserve"> się komunikatu, że oferta została zaszyfrowana i złożona.</w:t>
      </w:r>
    </w:p>
    <w:p w14:paraId="123926E8" w14:textId="77777777" w:rsidR="004E5A07" w:rsidRPr="004E5A07" w:rsidRDefault="004E5A07" w:rsidP="004E5A07">
      <w:pPr>
        <w:pStyle w:val="Akapitzlist"/>
        <w:numPr>
          <w:ilvl w:val="0"/>
          <w:numId w:val="22"/>
        </w:numPr>
        <w:spacing w:after="120" w:line="240" w:lineRule="auto"/>
        <w:ind w:left="709" w:hanging="357"/>
        <w:contextualSpacing w:val="0"/>
        <w:jc w:val="both"/>
        <w:rPr>
          <w:rFonts w:ascii="Arial" w:hAnsi="Arial" w:cs="Arial"/>
          <w:iCs/>
          <w:color w:val="000000" w:themeColor="text1"/>
        </w:rPr>
      </w:pPr>
      <w:r w:rsidRPr="004E5A07">
        <w:rPr>
          <w:rFonts w:ascii="Arial" w:hAnsi="Arial" w:cs="Arial"/>
          <w:iCs/>
          <w:color w:val="000000" w:themeColor="text1"/>
        </w:rPr>
        <w:t xml:space="preserve">Szczegółowa instrukcja dla Wykonawców dotycząca złożenia, zmiany i wycofania oferty znajduje się na stronie internetowej pod adresem:  </w:t>
      </w:r>
    </w:p>
    <w:p w14:paraId="3596460F" w14:textId="77777777" w:rsidR="004E5A07" w:rsidRPr="004E5A07" w:rsidRDefault="004E5A07" w:rsidP="004E5A07">
      <w:pPr>
        <w:pStyle w:val="Akapitzlist"/>
        <w:spacing w:after="120"/>
        <w:ind w:left="709"/>
        <w:jc w:val="both"/>
        <w:rPr>
          <w:rFonts w:ascii="Arial" w:hAnsi="Arial" w:cs="Arial"/>
          <w:iCs/>
          <w:color w:val="000000" w:themeColor="text1"/>
        </w:rPr>
      </w:pPr>
      <w:r w:rsidRPr="004E5A07">
        <w:rPr>
          <w:rFonts w:ascii="Arial" w:hAnsi="Arial" w:cs="Arial"/>
          <w:iCs/>
          <w:color w:val="000000" w:themeColor="text1"/>
        </w:rPr>
        <w:t>https://platformazakupowa.pl/strona/45-instrukcje</w:t>
      </w:r>
    </w:p>
    <w:p w14:paraId="610A74A1" w14:textId="77777777" w:rsidR="004E5A07" w:rsidRPr="004E5A07" w:rsidRDefault="004E5A07" w:rsidP="004E5A07">
      <w:pPr>
        <w:pStyle w:val="Akapitzlist"/>
        <w:numPr>
          <w:ilvl w:val="0"/>
          <w:numId w:val="22"/>
        </w:numPr>
        <w:spacing w:after="120" w:line="240" w:lineRule="auto"/>
        <w:ind w:left="709" w:hanging="357"/>
        <w:contextualSpacing w:val="0"/>
        <w:jc w:val="both"/>
        <w:rPr>
          <w:rFonts w:ascii="Arial" w:hAnsi="Arial" w:cs="Arial"/>
          <w:iCs/>
          <w:color w:val="000000" w:themeColor="text1"/>
        </w:rPr>
      </w:pPr>
      <w:r w:rsidRPr="004E5A07">
        <w:rPr>
          <w:rFonts w:ascii="Arial" w:hAnsi="Arial" w:cs="Arial"/>
          <w:iCs/>
          <w:color w:val="000000" w:themeColor="text1"/>
        </w:rPr>
        <w:t xml:space="preserve">W przypadku awarii systemu teleinformatycznego otwarcie ofert nastąpi niezwłocznie po usunięciu awarii. </w:t>
      </w:r>
    </w:p>
    <w:p w14:paraId="692933C1" w14:textId="77777777" w:rsidR="004E5A07" w:rsidRPr="004E5A07" w:rsidRDefault="004E5A07" w:rsidP="004E5A07">
      <w:pPr>
        <w:pStyle w:val="Akapitzlist"/>
        <w:numPr>
          <w:ilvl w:val="0"/>
          <w:numId w:val="22"/>
        </w:numPr>
        <w:spacing w:after="120" w:line="240" w:lineRule="auto"/>
        <w:ind w:left="709" w:hanging="357"/>
        <w:contextualSpacing w:val="0"/>
        <w:jc w:val="both"/>
        <w:rPr>
          <w:rFonts w:ascii="Arial" w:hAnsi="Arial" w:cs="Arial"/>
          <w:iCs/>
          <w:color w:val="000000" w:themeColor="text1"/>
        </w:rPr>
      </w:pPr>
      <w:r w:rsidRPr="004E5A07">
        <w:rPr>
          <w:rFonts w:ascii="Arial" w:hAnsi="Arial" w:cs="Arial"/>
          <w:iCs/>
          <w:color w:val="000000" w:themeColor="text1"/>
        </w:rPr>
        <w:t>Zamawiający odrzuci ofertę złożoną po terminie składania ofert.</w:t>
      </w:r>
    </w:p>
    <w:p w14:paraId="6CB36933" w14:textId="77777777" w:rsidR="004E5A07" w:rsidRPr="004E5A07" w:rsidRDefault="004E5A07" w:rsidP="004E5A07">
      <w:pPr>
        <w:pStyle w:val="Akapitzlist"/>
        <w:numPr>
          <w:ilvl w:val="0"/>
          <w:numId w:val="22"/>
        </w:numPr>
        <w:spacing w:after="120" w:line="240" w:lineRule="auto"/>
        <w:ind w:left="709" w:hanging="357"/>
        <w:contextualSpacing w:val="0"/>
        <w:jc w:val="both"/>
        <w:rPr>
          <w:rFonts w:ascii="Arial" w:hAnsi="Arial" w:cs="Arial"/>
          <w:iCs/>
          <w:color w:val="000000" w:themeColor="text1"/>
        </w:rPr>
      </w:pPr>
      <w:r w:rsidRPr="004E5A07">
        <w:rPr>
          <w:rFonts w:ascii="Arial" w:hAnsi="Arial" w:cs="Arial"/>
          <w:iCs/>
          <w:color w:val="000000" w:themeColor="text1"/>
        </w:rPr>
        <w:t>Wykonawca po upływie terminu do składania ofert nie może wycofać złożonej oferty.</w:t>
      </w:r>
    </w:p>
    <w:p w14:paraId="39D7AD8F" w14:textId="77777777" w:rsidR="004E5A07" w:rsidRPr="004E5A07" w:rsidRDefault="004E5A07" w:rsidP="004E5A07">
      <w:pPr>
        <w:numPr>
          <w:ilvl w:val="0"/>
          <w:numId w:val="8"/>
        </w:numPr>
        <w:spacing w:after="120" w:line="240" w:lineRule="auto"/>
        <w:jc w:val="both"/>
        <w:rPr>
          <w:rFonts w:ascii="Arial" w:hAnsi="Arial" w:cs="Arial"/>
          <w:iCs/>
        </w:rPr>
      </w:pPr>
      <w:r w:rsidRPr="004E5A07">
        <w:rPr>
          <w:rFonts w:ascii="Arial" w:hAnsi="Arial" w:cs="Arial"/>
          <w:u w:val="single"/>
        </w:rPr>
        <w:t>Oferty otrzymane po terminie składania ofert nie będą rozpatrywane</w:t>
      </w:r>
      <w:r w:rsidRPr="004E5A07">
        <w:rPr>
          <w:rFonts w:ascii="Arial" w:hAnsi="Arial" w:cs="Arial"/>
        </w:rPr>
        <w:t xml:space="preserve">. </w:t>
      </w:r>
    </w:p>
    <w:p w14:paraId="222A0D4F" w14:textId="77777777" w:rsidR="004E5A07" w:rsidRPr="004E5A07" w:rsidRDefault="004E5A07" w:rsidP="004E5A07">
      <w:pPr>
        <w:numPr>
          <w:ilvl w:val="0"/>
          <w:numId w:val="8"/>
        </w:numPr>
        <w:spacing w:after="120" w:line="240" w:lineRule="auto"/>
        <w:jc w:val="both"/>
        <w:rPr>
          <w:rFonts w:ascii="Arial" w:hAnsi="Arial" w:cs="Arial"/>
          <w:iCs/>
        </w:rPr>
      </w:pPr>
      <w:r w:rsidRPr="004E5A07">
        <w:rPr>
          <w:rFonts w:ascii="Arial" w:hAnsi="Arial" w:cs="Arial"/>
          <w:iCs/>
        </w:rPr>
        <w:t>Do oferty muszą być dołączone następujące dokumenty:</w:t>
      </w:r>
    </w:p>
    <w:p w14:paraId="424D58AE" w14:textId="77777777" w:rsidR="004E5A07" w:rsidRPr="004E5A07" w:rsidRDefault="004E5A07" w:rsidP="004E5A07">
      <w:pPr>
        <w:numPr>
          <w:ilvl w:val="0"/>
          <w:numId w:val="7"/>
        </w:numPr>
        <w:tabs>
          <w:tab w:val="num" w:pos="765"/>
        </w:tabs>
        <w:suppressAutoHyphens/>
        <w:spacing w:after="120" w:line="240" w:lineRule="auto"/>
        <w:ind w:left="765"/>
        <w:jc w:val="both"/>
        <w:rPr>
          <w:rFonts w:ascii="Arial" w:hAnsi="Arial" w:cs="Arial"/>
        </w:rPr>
      </w:pPr>
      <w:r w:rsidRPr="004E5A07">
        <w:rPr>
          <w:rFonts w:ascii="Arial" w:hAnsi="Arial" w:cs="Arial"/>
          <w:iCs/>
        </w:rPr>
        <w:t>wypełniony i p</w:t>
      </w:r>
      <w:r w:rsidRPr="004E5A07">
        <w:rPr>
          <w:rFonts w:ascii="Arial" w:hAnsi="Arial" w:cs="Arial"/>
        </w:rPr>
        <w:t>odpisany formularz ofertowy;</w:t>
      </w:r>
    </w:p>
    <w:p w14:paraId="2C4FE1E8" w14:textId="77777777" w:rsidR="004E5A07" w:rsidRPr="004E5A07" w:rsidRDefault="004E5A07" w:rsidP="004E5A07">
      <w:pPr>
        <w:numPr>
          <w:ilvl w:val="0"/>
          <w:numId w:val="7"/>
        </w:numPr>
        <w:tabs>
          <w:tab w:val="num" w:pos="765"/>
        </w:tabs>
        <w:suppressAutoHyphens/>
        <w:spacing w:after="120" w:line="240" w:lineRule="auto"/>
        <w:ind w:left="765"/>
        <w:jc w:val="both"/>
        <w:rPr>
          <w:rFonts w:ascii="Arial" w:hAnsi="Arial" w:cs="Arial"/>
        </w:rPr>
      </w:pPr>
      <w:r w:rsidRPr="004E5A07">
        <w:rPr>
          <w:rFonts w:ascii="Arial" w:hAnsi="Arial" w:cs="Arial"/>
        </w:rPr>
        <w:lastRenderedPageBreak/>
        <w:t xml:space="preserve">pełnomocnictwo, z którego wynika prawo do podpisania oferty oraz do podpisania innych dokumentów składanych wraz z ofertą (jeżeli umocowanie osoby wskazanej w ofercie nie wynika z dokumentów rejestrowych KRS/CEIDG); </w:t>
      </w:r>
    </w:p>
    <w:p w14:paraId="01635F12" w14:textId="77777777" w:rsidR="00A42623" w:rsidRDefault="004E5A07" w:rsidP="00A42623">
      <w:pPr>
        <w:numPr>
          <w:ilvl w:val="0"/>
          <w:numId w:val="7"/>
        </w:numPr>
        <w:tabs>
          <w:tab w:val="num" w:pos="765"/>
        </w:tabs>
        <w:suppressAutoHyphens/>
        <w:spacing w:after="120" w:line="240" w:lineRule="auto"/>
        <w:ind w:left="765"/>
        <w:jc w:val="both"/>
        <w:rPr>
          <w:rFonts w:ascii="Arial" w:hAnsi="Arial" w:cs="Arial"/>
        </w:rPr>
      </w:pPr>
      <w:r w:rsidRPr="004E5A07">
        <w:rPr>
          <w:rFonts w:ascii="Arial" w:hAnsi="Arial" w:cs="Arial"/>
        </w:rPr>
        <w:t>oświadczenie o niepodleganiu/ podleganiu wykluczeniu na podstawie art. 7 ust. 1 ustawy o szczególnych rozwiązaniach w zakresie przeciwdziałania wspieraniu agresji na Ukrainę oraz służących ochronie bezpieczeństwa narodowego (dz. u. z 2025 r., poz. 514) (według załączonego wzoru – Załącznik nr 3 do zaproszenia do składania ofert).</w:t>
      </w:r>
    </w:p>
    <w:p w14:paraId="386A76D0" w14:textId="340FDD40" w:rsidR="00A42623" w:rsidRPr="00A42623" w:rsidRDefault="00A42623" w:rsidP="00A42623">
      <w:pPr>
        <w:numPr>
          <w:ilvl w:val="0"/>
          <w:numId w:val="7"/>
        </w:numPr>
        <w:tabs>
          <w:tab w:val="num" w:pos="765"/>
        </w:tabs>
        <w:suppressAutoHyphens/>
        <w:spacing w:after="120" w:line="240" w:lineRule="auto"/>
        <w:ind w:left="765"/>
        <w:jc w:val="both"/>
        <w:rPr>
          <w:rFonts w:ascii="Arial" w:hAnsi="Arial" w:cs="Arial"/>
        </w:rPr>
      </w:pPr>
      <w:r w:rsidRPr="00A42623">
        <w:rPr>
          <w:rFonts w:ascii="Arial" w:hAnsi="Arial" w:cs="Arial"/>
        </w:rPr>
        <w:t>wykazu osób, które będą uczestniczyć w wykonaniu zamówienia i spełniających wymagania Zamawiającego na temat ich uprawnień</w:t>
      </w:r>
      <w:r>
        <w:rPr>
          <w:rFonts w:ascii="Arial" w:hAnsi="Arial" w:cs="Arial"/>
        </w:rPr>
        <w:t xml:space="preserve"> </w:t>
      </w:r>
      <w:r w:rsidRPr="00A42623">
        <w:rPr>
          <w:rFonts w:ascii="Arial" w:hAnsi="Arial" w:cs="Arial"/>
        </w:rPr>
        <w:t>niezbędnych do wykonania zamówienia publicznego, a także zakresu wykonywanych przez nie czynności oraz informacją o podstawie do dysponowania tymi osobami</w:t>
      </w:r>
      <w:r>
        <w:rPr>
          <w:rFonts w:ascii="Arial" w:hAnsi="Arial" w:cs="Arial"/>
        </w:rPr>
        <w:t xml:space="preserve"> </w:t>
      </w:r>
      <w:r w:rsidRPr="00A42623">
        <w:rPr>
          <w:rFonts w:ascii="Arial" w:hAnsi="Arial" w:cs="Arial"/>
        </w:rPr>
        <w:t xml:space="preserve">– wzór wykazu stanowi </w:t>
      </w:r>
      <w:r w:rsidRPr="00471412">
        <w:rPr>
          <w:rFonts w:ascii="Arial" w:hAnsi="Arial" w:cs="Arial"/>
          <w:b/>
          <w:bCs/>
        </w:rPr>
        <w:t xml:space="preserve">Załącznik nr </w:t>
      </w:r>
      <w:r w:rsidR="00902BC2">
        <w:rPr>
          <w:rFonts w:ascii="Arial" w:hAnsi="Arial" w:cs="Arial"/>
          <w:b/>
          <w:bCs/>
        </w:rPr>
        <w:t>4</w:t>
      </w:r>
      <w:r w:rsidRPr="00471412">
        <w:rPr>
          <w:rFonts w:ascii="Arial" w:hAnsi="Arial" w:cs="Arial"/>
          <w:b/>
          <w:bCs/>
        </w:rPr>
        <w:t xml:space="preserve"> do Zaproszenia</w:t>
      </w:r>
      <w:r w:rsidRPr="00A42623">
        <w:rPr>
          <w:rFonts w:ascii="Arial" w:hAnsi="Arial" w:cs="Arial"/>
        </w:rPr>
        <w:t>;</w:t>
      </w:r>
    </w:p>
    <w:p w14:paraId="22CD7F24" w14:textId="7810A7AF" w:rsidR="00AB10E8" w:rsidRPr="00AB10E8" w:rsidRDefault="00AB10E8" w:rsidP="004E5A07">
      <w:pPr>
        <w:numPr>
          <w:ilvl w:val="0"/>
          <w:numId w:val="7"/>
        </w:numPr>
        <w:tabs>
          <w:tab w:val="num" w:pos="765"/>
        </w:tabs>
        <w:suppressAutoHyphens/>
        <w:spacing w:after="120" w:line="240" w:lineRule="auto"/>
        <w:ind w:left="765"/>
        <w:jc w:val="both"/>
        <w:rPr>
          <w:rFonts w:ascii="Arial" w:hAnsi="Arial" w:cs="Arial"/>
        </w:rPr>
      </w:pPr>
      <w:r w:rsidRPr="004E5A07">
        <w:rPr>
          <w:rFonts w:ascii="Arial" w:hAnsi="Arial" w:cs="Arial"/>
          <w:color w:val="000000" w:themeColor="text1"/>
        </w:rPr>
        <w:t>świadectwa kwalifikacyjne uprawniające do eksploatacji określonych urządzeń instalacji i sieci energetycznych do 1 kV na stanowisku eksploatacji E</w:t>
      </w:r>
      <w:r w:rsidR="00F15D18">
        <w:rPr>
          <w:rFonts w:ascii="Arial" w:hAnsi="Arial" w:cs="Arial"/>
          <w:color w:val="000000" w:themeColor="text1"/>
        </w:rPr>
        <w:t xml:space="preserve"> osób </w:t>
      </w:r>
      <w:r w:rsidR="00902BC2">
        <w:rPr>
          <w:rFonts w:ascii="Arial" w:hAnsi="Arial" w:cs="Arial"/>
          <w:color w:val="000000" w:themeColor="text1"/>
        </w:rPr>
        <w:t xml:space="preserve">wyznaczonych do prac montażowych </w:t>
      </w:r>
      <w:r w:rsidR="00F15D18">
        <w:rPr>
          <w:rFonts w:ascii="Arial" w:hAnsi="Arial" w:cs="Arial"/>
          <w:color w:val="000000" w:themeColor="text1"/>
        </w:rPr>
        <w:t>wymienionych w wykazie osób;</w:t>
      </w:r>
    </w:p>
    <w:p w14:paraId="14CF927D" w14:textId="49CABD50" w:rsidR="00AB10E8" w:rsidRPr="00AB10E8" w:rsidRDefault="00AB10E8" w:rsidP="00AB10E8">
      <w:pPr>
        <w:pStyle w:val="Akapitzlist"/>
        <w:numPr>
          <w:ilvl w:val="0"/>
          <w:numId w:val="7"/>
        </w:numPr>
        <w:tabs>
          <w:tab w:val="clear" w:pos="360"/>
          <w:tab w:val="num" w:pos="709"/>
        </w:tabs>
        <w:spacing w:after="120" w:line="360" w:lineRule="auto"/>
        <w:ind w:left="284" w:firstLine="142"/>
        <w:jc w:val="both"/>
        <w:rPr>
          <w:rFonts w:ascii="Arial" w:hAnsi="Arial" w:cs="Arial"/>
        </w:rPr>
      </w:pPr>
      <w:r w:rsidRPr="004E5A07">
        <w:rPr>
          <w:rFonts w:ascii="Arial" w:hAnsi="Arial" w:cs="Arial"/>
          <w:color w:val="000000" w:themeColor="text1"/>
        </w:rPr>
        <w:t>świadectwa kwalifikacyjne D</w:t>
      </w:r>
      <w:r w:rsidR="003B21D7">
        <w:rPr>
          <w:rFonts w:ascii="Arial" w:hAnsi="Arial" w:cs="Arial"/>
          <w:color w:val="000000" w:themeColor="text1"/>
        </w:rPr>
        <w:t xml:space="preserve"> dla os</w:t>
      </w:r>
      <w:r w:rsidR="00902BC2">
        <w:rPr>
          <w:rFonts w:ascii="Arial" w:hAnsi="Arial" w:cs="Arial"/>
          <w:color w:val="000000" w:themeColor="text1"/>
        </w:rPr>
        <w:t>ób</w:t>
      </w:r>
      <w:r w:rsidR="003B21D7">
        <w:rPr>
          <w:rFonts w:ascii="Arial" w:hAnsi="Arial" w:cs="Arial"/>
          <w:color w:val="000000" w:themeColor="text1"/>
        </w:rPr>
        <w:t xml:space="preserve"> nadzorując</w:t>
      </w:r>
      <w:r w:rsidR="00902BC2">
        <w:rPr>
          <w:rFonts w:ascii="Arial" w:hAnsi="Arial" w:cs="Arial"/>
          <w:color w:val="000000" w:themeColor="text1"/>
        </w:rPr>
        <w:t>ych</w:t>
      </w:r>
      <w:r w:rsidR="003B21D7">
        <w:rPr>
          <w:rFonts w:ascii="Arial" w:hAnsi="Arial" w:cs="Arial"/>
          <w:color w:val="000000" w:themeColor="text1"/>
        </w:rPr>
        <w:t xml:space="preserve"> wymienion</w:t>
      </w:r>
      <w:r w:rsidR="00902BC2">
        <w:rPr>
          <w:rFonts w:ascii="Arial" w:hAnsi="Arial" w:cs="Arial"/>
          <w:color w:val="000000" w:themeColor="text1"/>
        </w:rPr>
        <w:t>ych</w:t>
      </w:r>
      <w:r w:rsidR="003B21D7">
        <w:rPr>
          <w:rFonts w:ascii="Arial" w:hAnsi="Arial" w:cs="Arial"/>
          <w:color w:val="000000" w:themeColor="text1"/>
        </w:rPr>
        <w:t xml:space="preserve"> w wykazie osób</w:t>
      </w:r>
      <w:r w:rsidRPr="004E5A07">
        <w:rPr>
          <w:rFonts w:ascii="Arial" w:hAnsi="Arial" w:cs="Arial"/>
          <w:color w:val="000000" w:themeColor="text1"/>
        </w:rPr>
        <w:t>.</w:t>
      </w:r>
    </w:p>
    <w:p w14:paraId="2ACF9DAD" w14:textId="77777777" w:rsidR="004E5A07" w:rsidRPr="004E5A07" w:rsidRDefault="004E5A07" w:rsidP="004E5A07">
      <w:pPr>
        <w:pStyle w:val="Akapitzlist"/>
        <w:numPr>
          <w:ilvl w:val="0"/>
          <w:numId w:val="8"/>
        </w:numPr>
        <w:spacing w:after="120" w:line="240" w:lineRule="auto"/>
        <w:contextualSpacing w:val="0"/>
        <w:jc w:val="both"/>
        <w:rPr>
          <w:rFonts w:ascii="Arial" w:hAnsi="Arial" w:cs="Arial"/>
        </w:rPr>
      </w:pPr>
      <w:r w:rsidRPr="004E5A07">
        <w:rPr>
          <w:rFonts w:ascii="Arial" w:hAnsi="Arial" w:cs="Arial"/>
        </w:rPr>
        <w:t xml:space="preserve">Oferty, które nie spełnią wymogów dotyczących przedmiotu zamówienia będą odrzucone. </w:t>
      </w:r>
    </w:p>
    <w:p w14:paraId="79E0B456" w14:textId="77777777" w:rsidR="004E5A07" w:rsidRPr="004E5A07" w:rsidRDefault="004E5A07" w:rsidP="004E5A07">
      <w:pPr>
        <w:numPr>
          <w:ilvl w:val="0"/>
          <w:numId w:val="8"/>
        </w:numPr>
        <w:spacing w:after="120" w:line="240" w:lineRule="auto"/>
        <w:jc w:val="both"/>
        <w:rPr>
          <w:rFonts w:ascii="Arial" w:hAnsi="Arial" w:cs="Arial"/>
        </w:rPr>
      </w:pPr>
      <w:r w:rsidRPr="004E5A07">
        <w:rPr>
          <w:rFonts w:ascii="Arial" w:hAnsi="Arial" w:cs="Arial"/>
        </w:rPr>
        <w:t>Oferty, które nie spełnią wymogów postawionych Wykonawcom w zakresie podmiotowym, nie będą uwzględniane, chyba że Zamawiający wezwie do uzupełnienia wymaganych dokumentów w zakresie podmiotowym.</w:t>
      </w:r>
    </w:p>
    <w:p w14:paraId="3C7333D0" w14:textId="77777777" w:rsidR="004E5A07" w:rsidRPr="004E5A07" w:rsidRDefault="004E5A07" w:rsidP="004E5A07">
      <w:pPr>
        <w:numPr>
          <w:ilvl w:val="0"/>
          <w:numId w:val="8"/>
        </w:numPr>
        <w:tabs>
          <w:tab w:val="left" w:pos="426"/>
        </w:tabs>
        <w:spacing w:after="120" w:line="240" w:lineRule="auto"/>
        <w:jc w:val="both"/>
        <w:rPr>
          <w:rFonts w:ascii="Arial" w:hAnsi="Arial" w:cs="Arial"/>
        </w:rPr>
      </w:pPr>
      <w:r w:rsidRPr="004E5A07">
        <w:rPr>
          <w:rFonts w:ascii="Arial" w:hAnsi="Arial" w:cs="Arial"/>
        </w:rPr>
        <w:t>Warunki niniejszego postępowania mogą być przez Zamawiającego w każdym czasie przed terminem składania ofert zmienione, o czym Zamawiający niezwłocznie powiadomi Wykonawców.</w:t>
      </w:r>
    </w:p>
    <w:p w14:paraId="2A97940C" w14:textId="77777777" w:rsidR="004E5A07" w:rsidRPr="004E5A07" w:rsidRDefault="004E5A07" w:rsidP="004E5A07">
      <w:pPr>
        <w:numPr>
          <w:ilvl w:val="0"/>
          <w:numId w:val="8"/>
        </w:numPr>
        <w:tabs>
          <w:tab w:val="left" w:pos="426"/>
        </w:tabs>
        <w:spacing w:after="120" w:line="240" w:lineRule="auto"/>
        <w:jc w:val="both"/>
        <w:rPr>
          <w:rFonts w:ascii="Arial" w:hAnsi="Arial" w:cs="Arial"/>
        </w:rPr>
      </w:pPr>
      <w:r w:rsidRPr="004E5A07">
        <w:rPr>
          <w:rFonts w:ascii="Arial" w:hAnsi="Arial" w:cs="Arial"/>
        </w:rPr>
        <w:t>Postępowanie może być z ważnych powodów unieważnione lub odwołane w każdym czasie, o czym Zamawiający niezwłocznie powiadomi Wykonawców.</w:t>
      </w:r>
    </w:p>
    <w:p w14:paraId="14174FE7" w14:textId="77777777" w:rsidR="004E5A07" w:rsidRPr="004E5A07" w:rsidRDefault="004E5A07" w:rsidP="004E5A07">
      <w:pPr>
        <w:numPr>
          <w:ilvl w:val="0"/>
          <w:numId w:val="8"/>
        </w:numPr>
        <w:tabs>
          <w:tab w:val="left" w:pos="426"/>
        </w:tabs>
        <w:spacing w:after="120" w:line="240" w:lineRule="auto"/>
        <w:jc w:val="both"/>
        <w:rPr>
          <w:rFonts w:ascii="Arial" w:hAnsi="Arial" w:cs="Arial"/>
        </w:rPr>
      </w:pPr>
      <w:r w:rsidRPr="004E5A07">
        <w:rPr>
          <w:rFonts w:ascii="Arial" w:hAnsi="Arial" w:cs="Arial"/>
        </w:rPr>
        <w:t>W toku badania ofert Zamawiający może żądać od Wykonawcy wyjaśnień dotyczących treści złożonych ofert. Niedopuszczalne jest prowadzenie między Zamawiającym a Wykonawcą negocjacji dotyczących złożonej oferty, oraz dokonywanie jakichkolwiek zmian w jej treści z zastrzeżeniem ust. 23.</w:t>
      </w:r>
    </w:p>
    <w:p w14:paraId="5D610597" w14:textId="77777777" w:rsidR="004E5A07" w:rsidRPr="004E5A07" w:rsidRDefault="004E5A07" w:rsidP="004E5A07">
      <w:pPr>
        <w:numPr>
          <w:ilvl w:val="0"/>
          <w:numId w:val="8"/>
        </w:numPr>
        <w:tabs>
          <w:tab w:val="left" w:pos="426"/>
        </w:tabs>
        <w:spacing w:after="120" w:line="240" w:lineRule="auto"/>
        <w:jc w:val="both"/>
        <w:rPr>
          <w:rFonts w:ascii="Arial" w:hAnsi="Arial" w:cs="Arial"/>
        </w:rPr>
      </w:pPr>
      <w:r w:rsidRPr="004E5A07">
        <w:rPr>
          <w:rFonts w:ascii="Arial" w:hAnsi="Arial" w:cs="Arial"/>
        </w:rPr>
        <w:t>W toku badania ofert Zamawiający wzywa do złożenia, uzupełnienia lub poprawienia dokumentów, oświadczeń lub pełnomocnictw w terminie przez siebie wskazanym, chyba że mimo ich złożenia, uzupełnienia lub poprawienia oferta wykonawcy podlega odrzuceniu, albo konieczne byłoby unieważnienie postepowania.</w:t>
      </w:r>
    </w:p>
    <w:p w14:paraId="6E20664B" w14:textId="77777777" w:rsidR="004E5A07" w:rsidRPr="004E5A07" w:rsidRDefault="004E5A07" w:rsidP="004E5A07">
      <w:pPr>
        <w:numPr>
          <w:ilvl w:val="0"/>
          <w:numId w:val="8"/>
        </w:numPr>
        <w:spacing w:after="120" w:line="240" w:lineRule="auto"/>
        <w:jc w:val="both"/>
        <w:rPr>
          <w:rFonts w:ascii="Arial" w:hAnsi="Arial" w:cs="Arial"/>
        </w:rPr>
      </w:pPr>
      <w:r w:rsidRPr="004E5A07">
        <w:rPr>
          <w:rFonts w:ascii="Arial" w:hAnsi="Arial" w:cs="Arial"/>
        </w:rPr>
        <w:t>Zamawiający może poprawić w ofercie:</w:t>
      </w:r>
    </w:p>
    <w:p w14:paraId="6C012F6C" w14:textId="77777777" w:rsidR="004E5A07" w:rsidRPr="004E5A07" w:rsidRDefault="004E5A07" w:rsidP="004E5A07">
      <w:pPr>
        <w:numPr>
          <w:ilvl w:val="0"/>
          <w:numId w:val="12"/>
        </w:numPr>
        <w:spacing w:after="120" w:line="240" w:lineRule="auto"/>
        <w:jc w:val="both"/>
        <w:rPr>
          <w:rFonts w:ascii="Arial" w:hAnsi="Arial" w:cs="Arial"/>
        </w:rPr>
      </w:pPr>
      <w:r w:rsidRPr="004E5A07">
        <w:rPr>
          <w:rFonts w:ascii="Arial" w:hAnsi="Arial" w:cs="Arial"/>
        </w:rPr>
        <w:t>oczywiste omyłki pisarskie,</w:t>
      </w:r>
    </w:p>
    <w:p w14:paraId="04853CE5" w14:textId="77777777" w:rsidR="004E5A07" w:rsidRPr="004E5A07" w:rsidRDefault="004E5A07" w:rsidP="004E5A07">
      <w:pPr>
        <w:numPr>
          <w:ilvl w:val="0"/>
          <w:numId w:val="12"/>
        </w:numPr>
        <w:spacing w:after="120" w:line="240" w:lineRule="auto"/>
        <w:jc w:val="both"/>
        <w:rPr>
          <w:rFonts w:ascii="Arial" w:hAnsi="Arial" w:cs="Arial"/>
        </w:rPr>
      </w:pPr>
      <w:r w:rsidRPr="004E5A07">
        <w:rPr>
          <w:rFonts w:ascii="Arial" w:hAnsi="Arial" w:cs="Arial"/>
        </w:rPr>
        <w:t>oczywiste omyłki rachunkowe, z uwzględnieniem konsekwencji rachunkowych dokonanych poprawek,</w:t>
      </w:r>
    </w:p>
    <w:p w14:paraId="067DDE02" w14:textId="77777777" w:rsidR="004E5A07" w:rsidRPr="004E5A07" w:rsidRDefault="004E5A07" w:rsidP="004E5A07">
      <w:pPr>
        <w:numPr>
          <w:ilvl w:val="0"/>
          <w:numId w:val="12"/>
        </w:numPr>
        <w:spacing w:after="120" w:line="240" w:lineRule="auto"/>
        <w:jc w:val="both"/>
        <w:rPr>
          <w:rFonts w:ascii="Arial" w:hAnsi="Arial" w:cs="Arial"/>
        </w:rPr>
      </w:pPr>
      <w:r w:rsidRPr="004E5A07">
        <w:rPr>
          <w:rFonts w:ascii="Arial" w:hAnsi="Arial" w:cs="Arial"/>
        </w:rPr>
        <w:t>inne omyłki polegające na niezgodności oferty z Opisem Przedmiotu Zamówienia, niepowodujące istotnych zmian w treści ofert.</w:t>
      </w:r>
    </w:p>
    <w:p w14:paraId="25BAAAC6" w14:textId="77777777" w:rsidR="004E5A07" w:rsidRPr="004E5A07" w:rsidRDefault="004E5A07" w:rsidP="004E5A07">
      <w:pPr>
        <w:spacing w:after="120"/>
        <w:ind w:left="405"/>
        <w:jc w:val="both"/>
        <w:rPr>
          <w:rFonts w:ascii="Arial" w:hAnsi="Arial" w:cs="Arial"/>
        </w:rPr>
      </w:pPr>
      <w:r w:rsidRPr="004E5A07">
        <w:rPr>
          <w:rFonts w:ascii="Arial" w:hAnsi="Arial" w:cs="Arial"/>
        </w:rPr>
        <w:t>O fakcie dokonania poprawki Zamawiający niezwłocznie zawiadamia Wykonawcę, którego oferta została poprawiona.</w:t>
      </w:r>
    </w:p>
    <w:p w14:paraId="053642AD" w14:textId="77777777" w:rsidR="004E5A07" w:rsidRPr="004E5A07" w:rsidRDefault="004E5A07" w:rsidP="004E5A07">
      <w:pPr>
        <w:numPr>
          <w:ilvl w:val="0"/>
          <w:numId w:val="8"/>
        </w:numPr>
        <w:spacing w:after="120" w:line="240" w:lineRule="auto"/>
        <w:jc w:val="both"/>
        <w:rPr>
          <w:rFonts w:ascii="Arial" w:hAnsi="Arial" w:cs="Arial"/>
          <w:bCs/>
          <w:iCs/>
        </w:rPr>
      </w:pPr>
      <w:r w:rsidRPr="004E5A07">
        <w:rPr>
          <w:rFonts w:ascii="Arial" w:hAnsi="Arial" w:cs="Arial"/>
          <w:bCs/>
          <w:iCs/>
        </w:rPr>
        <w:t xml:space="preserve">Zawiadomienia, oświadczenia, wnioski oraz informacje przekazywane przez Wykonawcę pisemnie winny być składane na adres: </w:t>
      </w:r>
    </w:p>
    <w:p w14:paraId="0DA8AB09" w14:textId="77777777" w:rsidR="004E5A07" w:rsidRPr="004E5A07" w:rsidRDefault="004E5A07" w:rsidP="004E5A07">
      <w:pPr>
        <w:spacing w:after="120"/>
        <w:ind w:left="405"/>
        <w:jc w:val="both"/>
        <w:rPr>
          <w:rFonts w:ascii="Arial" w:hAnsi="Arial" w:cs="Arial"/>
          <w:bCs/>
          <w:iCs/>
        </w:rPr>
      </w:pPr>
      <w:r w:rsidRPr="004E5A07">
        <w:rPr>
          <w:rFonts w:ascii="Arial" w:hAnsi="Arial" w:cs="Arial"/>
          <w:color w:val="0A0A0A"/>
          <w:shd w:val="clear" w:color="auto" w:fill="FEFEFE"/>
        </w:rPr>
        <w:t>Centrum Zasobów Cyberprzestrzeni Sił Zbrojnych, ul. Żwirki i Wigury 9/13</w:t>
      </w:r>
      <w:r w:rsidRPr="004E5A07">
        <w:rPr>
          <w:rFonts w:ascii="Arial" w:hAnsi="Arial" w:cs="Arial"/>
          <w:color w:val="0A0A0A"/>
        </w:rPr>
        <w:t xml:space="preserve">, </w:t>
      </w:r>
      <w:r w:rsidRPr="004E5A07">
        <w:rPr>
          <w:rFonts w:ascii="Arial" w:hAnsi="Arial" w:cs="Arial"/>
          <w:color w:val="0A0A0A"/>
          <w:shd w:val="clear" w:color="auto" w:fill="FEFEFE"/>
        </w:rPr>
        <w:t>00-909 Warszawa</w:t>
      </w:r>
      <w:r w:rsidRPr="004E5A07">
        <w:rPr>
          <w:rFonts w:ascii="Arial" w:hAnsi="Arial" w:cs="Arial"/>
          <w:bCs/>
          <w:iCs/>
        </w:rPr>
        <w:t xml:space="preserve">, </w:t>
      </w:r>
      <w:r w:rsidRPr="004E5A07">
        <w:rPr>
          <w:rFonts w:ascii="Arial" w:hAnsi="Arial" w:cs="Arial"/>
        </w:rPr>
        <w:t xml:space="preserve">Kancelaria </w:t>
      </w:r>
      <w:r w:rsidRPr="004E5A07">
        <w:rPr>
          <w:rFonts w:ascii="Arial" w:eastAsia="Tahoma" w:hAnsi="Arial" w:cs="Arial"/>
        </w:rPr>
        <w:t>(pokój 210A-B).</w:t>
      </w:r>
    </w:p>
    <w:p w14:paraId="1AB636FD" w14:textId="77777777" w:rsidR="004E5A07" w:rsidRPr="004E5A07" w:rsidRDefault="004E5A07" w:rsidP="004E5A07">
      <w:pPr>
        <w:pStyle w:val="Akapitzlist"/>
        <w:numPr>
          <w:ilvl w:val="0"/>
          <w:numId w:val="8"/>
        </w:numPr>
        <w:spacing w:after="120" w:line="240" w:lineRule="auto"/>
        <w:contextualSpacing w:val="0"/>
        <w:jc w:val="both"/>
        <w:rPr>
          <w:rFonts w:ascii="Arial" w:hAnsi="Arial" w:cs="Arial"/>
          <w:bCs/>
          <w:iCs/>
        </w:rPr>
      </w:pPr>
      <w:r w:rsidRPr="004E5A07">
        <w:rPr>
          <w:rFonts w:ascii="Arial" w:hAnsi="Arial" w:cs="Arial"/>
          <w:bCs/>
          <w:iCs/>
        </w:rPr>
        <w:t xml:space="preserve">Zawiadomienia, oświadczenia, wnioski oraz informacje przekazywane przez Wykonawcę drogą elektroniczną winny być kierowane na adres Platformy przetargowej. </w:t>
      </w:r>
    </w:p>
    <w:p w14:paraId="5B683CA9" w14:textId="77777777" w:rsidR="004E5A07" w:rsidRPr="004E5A07" w:rsidRDefault="004E5A07" w:rsidP="004E5A07">
      <w:pPr>
        <w:numPr>
          <w:ilvl w:val="0"/>
          <w:numId w:val="8"/>
        </w:numPr>
        <w:spacing w:after="120" w:line="240" w:lineRule="auto"/>
        <w:jc w:val="both"/>
        <w:rPr>
          <w:rFonts w:ascii="Arial" w:hAnsi="Arial" w:cs="Arial"/>
        </w:rPr>
      </w:pPr>
      <w:r w:rsidRPr="004E5A07">
        <w:rPr>
          <w:rFonts w:ascii="Arial" w:hAnsi="Arial" w:cs="Arial"/>
        </w:rPr>
        <w:lastRenderedPageBreak/>
        <w:t>Wykonawca, po otrzymaniu informacji od Zamawiającego że jego oferta została wybrana jako oferta najkorzystniejsza, jest zobowiązany do wpłaty zabezpieczenia należytego wykonania umowy, jeżeli było wymagane, oraz do zawarcia umowy w terminie określonym przez Zamawiającego.</w:t>
      </w:r>
    </w:p>
    <w:p w14:paraId="48EBF470" w14:textId="77777777" w:rsidR="004E5A07" w:rsidRPr="004E5A07" w:rsidRDefault="004E5A07" w:rsidP="004E5A07">
      <w:pPr>
        <w:numPr>
          <w:ilvl w:val="0"/>
          <w:numId w:val="8"/>
        </w:numPr>
        <w:spacing w:after="120" w:line="240" w:lineRule="auto"/>
        <w:jc w:val="both"/>
        <w:rPr>
          <w:rFonts w:ascii="Arial" w:hAnsi="Arial" w:cs="Arial"/>
        </w:rPr>
      </w:pPr>
      <w:r w:rsidRPr="004E5A07">
        <w:rPr>
          <w:rFonts w:ascii="Arial" w:hAnsi="Arial" w:cs="Arial"/>
        </w:rPr>
        <w:t>W przypadku niedokonania przez Wykonawcę, którego oferta została wybrana jako najkorzystniejsza, wpłaty zabezpieczenia należytego wykonania umowy, jeżeli było wymagane, oraz odstąpienia od zawarcia umowy, Zamawiający może unieważnić czynność wyboru najkorzystniej oferty i wybrać ofertę najkorzystniejszą spośród pozostałych ofert, bez przeprowadzania ich ponownej oceny, chyba że zachodzą przesłanki unieważnienia postępowania.</w:t>
      </w:r>
    </w:p>
    <w:p w14:paraId="1F0D4CBF" w14:textId="77777777" w:rsidR="004E5A07" w:rsidRPr="004E5A07" w:rsidRDefault="004E5A07" w:rsidP="004E5A07">
      <w:pPr>
        <w:numPr>
          <w:ilvl w:val="0"/>
          <w:numId w:val="8"/>
        </w:numPr>
        <w:spacing w:after="120" w:line="240" w:lineRule="auto"/>
        <w:jc w:val="both"/>
        <w:rPr>
          <w:rFonts w:ascii="Arial" w:hAnsi="Arial" w:cs="Arial"/>
        </w:rPr>
      </w:pPr>
      <w:r w:rsidRPr="004E5A07">
        <w:rPr>
          <w:rFonts w:ascii="Arial" w:hAnsi="Arial" w:cs="Arial"/>
          <w:lang w:eastAsia="x-none"/>
        </w:rPr>
        <w:t>Przedmiotowe postępowanie jest wyłączone ze stosowania przepisów ustawy Prawo zamówień publicznych. Postepowanie prowadzone jest na podstawie Regulaminu udzielania zamówień publicznych</w:t>
      </w:r>
      <w:r w:rsidRPr="004E5A07">
        <w:rPr>
          <w:rFonts w:ascii="Arial" w:hAnsi="Arial" w:cs="Arial"/>
        </w:rPr>
        <w:t xml:space="preserve"> </w:t>
      </w:r>
      <w:r w:rsidRPr="004E5A07">
        <w:rPr>
          <w:rFonts w:ascii="Arial" w:hAnsi="Arial" w:cs="Arial"/>
          <w:iCs/>
        </w:rPr>
        <w:t xml:space="preserve">w Centrum Zasobów Cyberprzestrzeni Sił Zbrojnych wprowadzonego, </w:t>
      </w:r>
      <w:r w:rsidRPr="004E5A07">
        <w:rPr>
          <w:rFonts w:ascii="Arial" w:hAnsi="Arial" w:cs="Arial"/>
          <w:bCs/>
        </w:rPr>
        <w:t>zgodnie z przepisami obowiązującej Ustawy z dnia 23 kwietnia 1964 r – Kodeks cywilny</w:t>
      </w:r>
      <w:r w:rsidRPr="004E5A07">
        <w:rPr>
          <w:rFonts w:ascii="Arial" w:hAnsi="Arial" w:cs="Arial"/>
        </w:rPr>
        <w:t xml:space="preserve"> .</w:t>
      </w:r>
    </w:p>
    <w:p w14:paraId="5C460FFB" w14:textId="77777777" w:rsidR="004E5A07" w:rsidRPr="004E5A07" w:rsidRDefault="004E5A07" w:rsidP="004E5A07">
      <w:pPr>
        <w:numPr>
          <w:ilvl w:val="0"/>
          <w:numId w:val="8"/>
        </w:numPr>
        <w:spacing w:after="120" w:line="240" w:lineRule="auto"/>
        <w:jc w:val="both"/>
        <w:rPr>
          <w:rFonts w:ascii="Arial" w:hAnsi="Arial" w:cs="Arial"/>
          <w:bCs/>
        </w:rPr>
      </w:pPr>
      <w:r w:rsidRPr="004E5A07">
        <w:rPr>
          <w:rFonts w:ascii="Arial" w:hAnsi="Arial" w:cs="Arial"/>
          <w:bCs/>
        </w:rPr>
        <w:t>RODO</w:t>
      </w:r>
    </w:p>
    <w:p w14:paraId="06DFECCC" w14:textId="77777777" w:rsidR="004E5A07" w:rsidRPr="004E5A07" w:rsidRDefault="004E5A07" w:rsidP="004E5A07">
      <w:pPr>
        <w:spacing w:after="80"/>
        <w:ind w:left="426"/>
        <w:jc w:val="both"/>
        <w:rPr>
          <w:rFonts w:ascii="Arial" w:hAnsi="Arial" w:cs="Arial"/>
          <w:color w:val="000000"/>
        </w:rPr>
      </w:pPr>
      <w:r w:rsidRPr="004E5A07">
        <w:rPr>
          <w:rFonts w:ascii="Arial" w:hAnsi="Arial" w:cs="Arial"/>
          <w:color w:val="00000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78C1511" w14:textId="77777777" w:rsidR="004E5A07" w:rsidRPr="004E5A07" w:rsidRDefault="004E5A07" w:rsidP="004E5A07">
      <w:pPr>
        <w:numPr>
          <w:ilvl w:val="0"/>
          <w:numId w:val="14"/>
        </w:numPr>
        <w:tabs>
          <w:tab w:val="left" w:pos="-284"/>
        </w:tabs>
        <w:spacing w:after="80" w:line="240" w:lineRule="auto"/>
        <w:ind w:left="851"/>
        <w:jc w:val="both"/>
        <w:rPr>
          <w:rFonts w:ascii="Arial" w:hAnsi="Arial" w:cs="Arial"/>
          <w:color w:val="000000"/>
        </w:rPr>
      </w:pPr>
      <w:r w:rsidRPr="004E5A07">
        <w:rPr>
          <w:rFonts w:ascii="Arial" w:hAnsi="Arial" w:cs="Arial"/>
          <w:color w:val="000000"/>
        </w:rPr>
        <w:t>administratorem Pani/Pana danych osobowych jest Centrum Zasobów Cyberprzestrzeni Sił Zbrojnych im. Mariana Rajewskiego,</w:t>
      </w:r>
    </w:p>
    <w:p w14:paraId="3411078A" w14:textId="77777777" w:rsidR="004E5A07" w:rsidRPr="004E5A07" w:rsidRDefault="004E5A07" w:rsidP="004E5A07">
      <w:pPr>
        <w:numPr>
          <w:ilvl w:val="0"/>
          <w:numId w:val="14"/>
        </w:numPr>
        <w:tabs>
          <w:tab w:val="left" w:pos="-284"/>
        </w:tabs>
        <w:spacing w:after="80" w:line="240" w:lineRule="auto"/>
        <w:ind w:left="851"/>
        <w:jc w:val="both"/>
        <w:rPr>
          <w:rFonts w:ascii="Arial" w:hAnsi="Arial" w:cs="Arial"/>
          <w:color w:val="000000"/>
        </w:rPr>
      </w:pPr>
      <w:r w:rsidRPr="004E5A07">
        <w:rPr>
          <w:rFonts w:ascii="Arial" w:hAnsi="Arial" w:cs="Arial"/>
          <w:color w:val="000000"/>
        </w:rPr>
        <w:t xml:space="preserve">adres email inspektora ochrony danych osobowych: </w:t>
      </w:r>
      <w:r w:rsidRPr="004E5A07">
        <w:rPr>
          <w:rFonts w:ascii="Arial" w:hAnsi="Arial" w:cs="Arial"/>
          <w:b/>
          <w:color w:val="000000"/>
        </w:rPr>
        <w:t>czcsz.iod@ron.mil.pl</w:t>
      </w:r>
    </w:p>
    <w:p w14:paraId="0C5B1539" w14:textId="77777777" w:rsidR="004E5A07" w:rsidRPr="004E5A07" w:rsidRDefault="004E5A07" w:rsidP="004E5A07">
      <w:pPr>
        <w:numPr>
          <w:ilvl w:val="0"/>
          <w:numId w:val="14"/>
        </w:numPr>
        <w:tabs>
          <w:tab w:val="left" w:pos="-284"/>
        </w:tabs>
        <w:spacing w:after="80" w:line="240" w:lineRule="auto"/>
        <w:ind w:left="851"/>
        <w:jc w:val="both"/>
        <w:rPr>
          <w:rFonts w:ascii="Arial" w:hAnsi="Arial" w:cs="Arial"/>
          <w:color w:val="000000"/>
        </w:rPr>
      </w:pPr>
      <w:r w:rsidRPr="004E5A07">
        <w:rPr>
          <w:rFonts w:ascii="Arial" w:hAnsi="Arial" w:cs="Arial"/>
          <w:color w:val="000000"/>
        </w:rPr>
        <w:t xml:space="preserve">Pani/Pana dane osobowe (w tym wszelkie dane osobowe osób zgłoszonych </w:t>
      </w:r>
      <w:r w:rsidRPr="004E5A07">
        <w:rPr>
          <w:rFonts w:ascii="Arial" w:hAnsi="Arial" w:cs="Arial"/>
          <w:color w:val="000000"/>
        </w:rPr>
        <w:br/>
        <w:t>w ofercie oraz w trakcie realizacji umowy) przetwarzane będą na podstawie art. 6 ust. 1 lit. c</w:t>
      </w:r>
      <w:r w:rsidRPr="004E5A07">
        <w:rPr>
          <w:rFonts w:ascii="Arial" w:hAnsi="Arial" w:cs="Arial"/>
          <w:i/>
          <w:color w:val="000000"/>
        </w:rPr>
        <w:t xml:space="preserve"> </w:t>
      </w:r>
      <w:r w:rsidRPr="004E5A07">
        <w:rPr>
          <w:rFonts w:ascii="Arial" w:hAnsi="Arial" w:cs="Arial"/>
          <w:color w:val="000000"/>
        </w:rPr>
        <w:t>RODO w celu związanym z niniejszym postępowaniem o udzielenie zamówienia publicznego oraz jego realizacją jak również na podstawie art. 6 ust. 1 lit. e RODO w związku z koniecznością przekazania danych niezbędnych do stworzenia i weryfikacji dokumentów upoważniających do wejścia na teren wojskowy,</w:t>
      </w:r>
    </w:p>
    <w:p w14:paraId="1D49E840" w14:textId="77777777" w:rsidR="004E5A07" w:rsidRPr="004E5A07" w:rsidRDefault="004E5A07" w:rsidP="004E5A07">
      <w:pPr>
        <w:numPr>
          <w:ilvl w:val="0"/>
          <w:numId w:val="14"/>
        </w:numPr>
        <w:tabs>
          <w:tab w:val="left" w:pos="-284"/>
        </w:tabs>
        <w:spacing w:after="80" w:line="240" w:lineRule="auto"/>
        <w:ind w:left="851"/>
        <w:jc w:val="both"/>
        <w:rPr>
          <w:rFonts w:ascii="Arial" w:hAnsi="Arial" w:cs="Arial"/>
          <w:color w:val="000000"/>
        </w:rPr>
      </w:pPr>
      <w:r w:rsidRPr="004E5A07">
        <w:rPr>
          <w:rFonts w:ascii="Arial" w:hAnsi="Arial" w:cs="Arial"/>
          <w:color w:val="000000"/>
        </w:rPr>
        <w:t>odbiorcami Pani/Pana danych osobowych będą osoby lub podmioty, współpracujące lub wykonujące działania nadzorcze w związku z realizacją umowy o udzielenie zamówienia publicznego,</w:t>
      </w:r>
    </w:p>
    <w:p w14:paraId="375FB019" w14:textId="77777777" w:rsidR="004E5A07" w:rsidRPr="004E5A07" w:rsidRDefault="004E5A07" w:rsidP="004E5A07">
      <w:pPr>
        <w:numPr>
          <w:ilvl w:val="0"/>
          <w:numId w:val="14"/>
        </w:numPr>
        <w:tabs>
          <w:tab w:val="left" w:pos="-284"/>
        </w:tabs>
        <w:spacing w:after="80" w:line="240" w:lineRule="auto"/>
        <w:ind w:left="851"/>
        <w:jc w:val="both"/>
        <w:rPr>
          <w:rFonts w:ascii="Arial" w:hAnsi="Arial" w:cs="Arial"/>
          <w:color w:val="000000"/>
        </w:rPr>
      </w:pPr>
      <w:r w:rsidRPr="004E5A07">
        <w:rPr>
          <w:rFonts w:ascii="Arial" w:hAnsi="Arial" w:cs="Arial"/>
          <w:color w:val="000000"/>
        </w:rPr>
        <w:t>Pani/Pana dane osobowe będą przechowywane przez okres 4 lat od dnia zakończenia postępowania o udzielenie zamówienia, a jeżeli czas trwania umowy przekracza 4 lata, okres przechowywania obejmuje cały czas trwania umowy;</w:t>
      </w:r>
    </w:p>
    <w:p w14:paraId="6CF3888B" w14:textId="77777777" w:rsidR="004E5A07" w:rsidRPr="004E5A07" w:rsidRDefault="004E5A07" w:rsidP="004E5A07">
      <w:pPr>
        <w:numPr>
          <w:ilvl w:val="0"/>
          <w:numId w:val="14"/>
        </w:numPr>
        <w:tabs>
          <w:tab w:val="left" w:pos="-284"/>
        </w:tabs>
        <w:spacing w:after="80" w:line="240" w:lineRule="auto"/>
        <w:ind w:left="851"/>
        <w:jc w:val="both"/>
        <w:rPr>
          <w:rFonts w:ascii="Arial" w:hAnsi="Arial" w:cs="Arial"/>
          <w:color w:val="000000"/>
        </w:rPr>
      </w:pPr>
      <w:r w:rsidRPr="004E5A07">
        <w:rPr>
          <w:rFonts w:ascii="Arial" w:hAnsi="Arial" w:cs="Arial"/>
          <w:color w:val="000000"/>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55CA380D" w14:textId="77777777" w:rsidR="004E5A07" w:rsidRPr="004E5A07" w:rsidRDefault="004E5A07" w:rsidP="004E5A07">
      <w:pPr>
        <w:numPr>
          <w:ilvl w:val="0"/>
          <w:numId w:val="14"/>
        </w:numPr>
        <w:tabs>
          <w:tab w:val="left" w:pos="-284"/>
        </w:tabs>
        <w:spacing w:after="80" w:line="240" w:lineRule="auto"/>
        <w:ind w:left="851"/>
        <w:jc w:val="both"/>
        <w:rPr>
          <w:rFonts w:ascii="Arial" w:hAnsi="Arial" w:cs="Arial"/>
          <w:color w:val="000000"/>
        </w:rPr>
      </w:pPr>
      <w:r w:rsidRPr="004E5A07">
        <w:rPr>
          <w:rFonts w:ascii="Arial" w:hAnsi="Arial" w:cs="Arial"/>
          <w:color w:val="000000"/>
        </w:rPr>
        <w:t>w odniesieniu do Pani/Pana danych osobowych decyzje nie będą podejmowane w sposób zautomatyzowany, stosowanie do art. 22 RODO,</w:t>
      </w:r>
    </w:p>
    <w:p w14:paraId="49D538CB" w14:textId="77777777" w:rsidR="004E5A07" w:rsidRPr="004E5A07" w:rsidRDefault="004E5A07" w:rsidP="004E5A07">
      <w:pPr>
        <w:numPr>
          <w:ilvl w:val="0"/>
          <w:numId w:val="14"/>
        </w:numPr>
        <w:tabs>
          <w:tab w:val="left" w:pos="-284"/>
        </w:tabs>
        <w:spacing w:after="80" w:line="240" w:lineRule="auto"/>
        <w:ind w:left="851"/>
        <w:jc w:val="both"/>
        <w:rPr>
          <w:rFonts w:ascii="Arial" w:hAnsi="Arial" w:cs="Arial"/>
          <w:color w:val="000000"/>
        </w:rPr>
      </w:pPr>
      <w:r w:rsidRPr="004E5A07">
        <w:rPr>
          <w:rFonts w:ascii="Arial" w:hAnsi="Arial" w:cs="Arial"/>
          <w:color w:val="000000"/>
        </w:rPr>
        <w:t>posiada Pani/Pan:</w:t>
      </w:r>
    </w:p>
    <w:p w14:paraId="13F09712" w14:textId="77777777" w:rsidR="004E5A07" w:rsidRPr="004E5A07" w:rsidRDefault="004E5A07" w:rsidP="004E5A07">
      <w:pPr>
        <w:pStyle w:val="Akapitzlist"/>
        <w:numPr>
          <w:ilvl w:val="0"/>
          <w:numId w:val="15"/>
        </w:numPr>
        <w:spacing w:after="80" w:line="240" w:lineRule="auto"/>
        <w:ind w:left="1276" w:hanging="357"/>
        <w:contextualSpacing w:val="0"/>
        <w:jc w:val="both"/>
        <w:rPr>
          <w:rFonts w:ascii="Arial" w:hAnsi="Arial" w:cs="Arial"/>
          <w:color w:val="000000"/>
        </w:rPr>
      </w:pPr>
      <w:r w:rsidRPr="004E5A07">
        <w:rPr>
          <w:rFonts w:ascii="Arial" w:hAnsi="Arial" w:cs="Arial"/>
          <w:color w:val="000000"/>
        </w:rPr>
        <w:t>na podstawie art. 15 RODO prawo dostępu do danych osobowych Pani/Pana dotyczących</w:t>
      </w:r>
    </w:p>
    <w:p w14:paraId="0FE0406B" w14:textId="77777777" w:rsidR="004E5A07" w:rsidRPr="004E5A07" w:rsidRDefault="004E5A07" w:rsidP="004E5A07">
      <w:pPr>
        <w:numPr>
          <w:ilvl w:val="0"/>
          <w:numId w:val="6"/>
        </w:numPr>
        <w:spacing w:after="80" w:line="240" w:lineRule="auto"/>
        <w:ind w:left="1701" w:hanging="357"/>
        <w:jc w:val="both"/>
        <w:rPr>
          <w:rFonts w:ascii="Arial" w:hAnsi="Arial" w:cs="Arial"/>
          <w:color w:val="000000"/>
        </w:rPr>
      </w:pPr>
      <w:r w:rsidRPr="004E5A07">
        <w:rPr>
          <w:rFonts w:ascii="Arial" w:hAnsi="Arial" w:cs="Arial"/>
          <w:color w:val="000000"/>
        </w:rPr>
        <w:t>na podstawie art. 16 RODO prawo do sprostowania Pani/Pana danych osobowych, przy czym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9140929" w14:textId="77777777" w:rsidR="004E5A07" w:rsidRPr="004E5A07" w:rsidRDefault="004E5A07" w:rsidP="004E5A07">
      <w:pPr>
        <w:numPr>
          <w:ilvl w:val="0"/>
          <w:numId w:val="6"/>
        </w:numPr>
        <w:spacing w:after="80" w:line="240" w:lineRule="auto"/>
        <w:ind w:left="1701" w:hanging="357"/>
        <w:jc w:val="both"/>
        <w:rPr>
          <w:rFonts w:ascii="Arial" w:hAnsi="Arial" w:cs="Arial"/>
          <w:color w:val="000000"/>
        </w:rPr>
      </w:pPr>
      <w:r w:rsidRPr="004E5A07">
        <w:rPr>
          <w:rFonts w:ascii="Arial" w:hAnsi="Arial" w:cs="Arial"/>
          <w:color w:val="000000"/>
        </w:rPr>
        <w:lastRenderedPageBreak/>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0B03DE5" w14:textId="77777777" w:rsidR="004E5A07" w:rsidRPr="004E5A07" w:rsidRDefault="004E5A07" w:rsidP="004E5A07">
      <w:pPr>
        <w:spacing w:after="80"/>
        <w:ind w:left="1134" w:hanging="283"/>
        <w:jc w:val="both"/>
        <w:rPr>
          <w:rFonts w:ascii="Arial" w:hAnsi="Arial" w:cs="Arial"/>
          <w:color w:val="000000"/>
        </w:rPr>
      </w:pPr>
      <w:r w:rsidRPr="004E5A07">
        <w:rPr>
          <w:rFonts w:ascii="Arial" w:hAnsi="Arial" w:cs="Arial"/>
          <w:color w:val="000000"/>
        </w:rPr>
        <w:t>b) prawo do wniesienia skargi do Prezesa Urzędu Ochrony Danych Osobowych, gdy uzna Pani/Pan, że przetwarzanie danych osobowych Pani/Pana dotyczących narusza przepisy RODO;</w:t>
      </w:r>
    </w:p>
    <w:p w14:paraId="04431F0F" w14:textId="77777777" w:rsidR="004E5A07" w:rsidRPr="004E5A07" w:rsidRDefault="004E5A07" w:rsidP="004E5A07">
      <w:pPr>
        <w:spacing w:after="80"/>
        <w:ind w:left="851"/>
        <w:jc w:val="both"/>
        <w:rPr>
          <w:rFonts w:ascii="Arial" w:hAnsi="Arial" w:cs="Arial"/>
          <w:color w:val="000000"/>
        </w:rPr>
      </w:pPr>
      <w:r w:rsidRPr="004E5A07">
        <w:rPr>
          <w:rFonts w:ascii="Arial" w:hAnsi="Arial" w:cs="Arial"/>
          <w:color w:val="000000"/>
        </w:rPr>
        <w:t>c) nie przysługuje Pani/Panu:</w:t>
      </w:r>
    </w:p>
    <w:p w14:paraId="1E0B4404" w14:textId="77777777" w:rsidR="004E5A07" w:rsidRPr="004E5A07" w:rsidRDefault="004E5A07" w:rsidP="004E5A07">
      <w:pPr>
        <w:numPr>
          <w:ilvl w:val="0"/>
          <w:numId w:val="13"/>
        </w:numPr>
        <w:spacing w:after="80" w:line="240" w:lineRule="auto"/>
        <w:ind w:left="1701"/>
        <w:jc w:val="both"/>
        <w:rPr>
          <w:rFonts w:ascii="Arial" w:hAnsi="Arial" w:cs="Arial"/>
          <w:i/>
          <w:color w:val="000000"/>
        </w:rPr>
      </w:pPr>
      <w:r w:rsidRPr="004E5A07">
        <w:rPr>
          <w:rFonts w:ascii="Arial" w:hAnsi="Arial" w:cs="Arial"/>
          <w:color w:val="000000"/>
        </w:rPr>
        <w:t>w związku z art. 17 ust. 3 lit. b, d lub e RODO prawo do usunięcia danych osobowych;</w:t>
      </w:r>
    </w:p>
    <w:p w14:paraId="313D09F4" w14:textId="77777777" w:rsidR="004E5A07" w:rsidRPr="004E5A07" w:rsidRDefault="004E5A07" w:rsidP="004E5A07">
      <w:pPr>
        <w:numPr>
          <w:ilvl w:val="0"/>
          <w:numId w:val="13"/>
        </w:numPr>
        <w:spacing w:after="80" w:line="240" w:lineRule="auto"/>
        <w:ind w:left="1701"/>
        <w:jc w:val="both"/>
        <w:rPr>
          <w:rFonts w:ascii="Arial" w:hAnsi="Arial" w:cs="Arial"/>
          <w:i/>
          <w:color w:val="000000"/>
        </w:rPr>
      </w:pPr>
      <w:r w:rsidRPr="004E5A07">
        <w:rPr>
          <w:rFonts w:ascii="Arial" w:hAnsi="Arial" w:cs="Arial"/>
          <w:color w:val="000000"/>
        </w:rPr>
        <w:t>prawo do przenoszenia danych osobowych, o którym mowa w art. 20 RODO;</w:t>
      </w:r>
    </w:p>
    <w:p w14:paraId="0DB3AE8C" w14:textId="77777777" w:rsidR="004E5A07" w:rsidRPr="004E5A07" w:rsidRDefault="004E5A07" w:rsidP="004E5A07">
      <w:pPr>
        <w:numPr>
          <w:ilvl w:val="0"/>
          <w:numId w:val="13"/>
        </w:numPr>
        <w:spacing w:after="80" w:line="240" w:lineRule="auto"/>
        <w:ind w:left="1701"/>
        <w:jc w:val="both"/>
        <w:rPr>
          <w:rFonts w:ascii="Arial" w:hAnsi="Arial" w:cs="Arial"/>
          <w:i/>
          <w:color w:val="000000"/>
        </w:rPr>
      </w:pPr>
      <w:r w:rsidRPr="004E5A07">
        <w:rPr>
          <w:rFonts w:ascii="Arial" w:hAnsi="Arial" w:cs="Arial"/>
          <w:color w:val="000000"/>
        </w:rPr>
        <w:t>na podstawie art. 21 RODO prawo sprzeciwu, wobec przetwarzania danych osobowych, gdyż podstawą prawną przetwarzania Pani/Pana danych osobowych jest art. 6 ust. 1 lit. c RODO.</w:t>
      </w:r>
    </w:p>
    <w:p w14:paraId="413BE4F9" w14:textId="77777777" w:rsidR="004E5A07" w:rsidRPr="004E5A07" w:rsidRDefault="004E5A07" w:rsidP="004E5A07">
      <w:pPr>
        <w:pStyle w:val="Akapitzlist"/>
        <w:numPr>
          <w:ilvl w:val="0"/>
          <w:numId w:val="8"/>
        </w:numPr>
        <w:spacing w:after="0" w:line="360" w:lineRule="auto"/>
        <w:ind w:left="426" w:hanging="426"/>
        <w:contextualSpacing w:val="0"/>
        <w:jc w:val="both"/>
        <w:rPr>
          <w:rFonts w:ascii="Arial" w:hAnsi="Arial" w:cs="Arial"/>
          <w:bCs/>
        </w:rPr>
      </w:pPr>
      <w:r w:rsidRPr="004E5A07">
        <w:rPr>
          <w:rFonts w:ascii="Arial" w:hAnsi="Arial" w:cs="Arial"/>
          <w:bCs/>
        </w:rPr>
        <w:t>Informacje dodatkowe (jeżeli dotyczy).</w:t>
      </w:r>
    </w:p>
    <w:p w14:paraId="31CBF7D1" w14:textId="77777777" w:rsidR="004E5A07" w:rsidRPr="004E5A07" w:rsidRDefault="004E5A07" w:rsidP="004E5A07">
      <w:pPr>
        <w:pStyle w:val="pkt"/>
        <w:numPr>
          <w:ilvl w:val="0"/>
          <w:numId w:val="25"/>
        </w:numPr>
        <w:spacing w:before="0" w:after="120"/>
        <w:rPr>
          <w:rFonts w:ascii="Arial" w:hAnsi="Arial" w:cs="Arial"/>
          <w:szCs w:val="22"/>
        </w:rPr>
      </w:pPr>
      <w:r w:rsidRPr="004E5A07">
        <w:rPr>
          <w:rFonts w:ascii="Arial" w:hAnsi="Arial" w:cs="Arial"/>
          <w:szCs w:val="22"/>
        </w:rPr>
        <w:t xml:space="preserve">W przypadku Wykonawcy wykluczonego na podstawie okoliczności, o których mowa w ust 3 pkt 5) lit b) Zamawiający </w:t>
      </w:r>
      <w:r w:rsidRPr="004E5A07">
        <w:rPr>
          <w:rFonts w:ascii="Arial" w:hAnsi="Arial" w:cs="Arial"/>
          <w:b/>
          <w:bCs/>
          <w:szCs w:val="22"/>
        </w:rPr>
        <w:t>odrzuca ofertę Wykonawcy</w:t>
      </w:r>
      <w:r w:rsidRPr="004E5A07">
        <w:rPr>
          <w:rFonts w:ascii="Arial" w:hAnsi="Arial" w:cs="Arial"/>
          <w:szCs w:val="22"/>
        </w:rPr>
        <w:t>. Zaistnienie przesłanki wykluczenia będzie weryfikowane na podstawie oświadczeń składanych wraz z ofertą oraz ogólnodostępnych baz danych zgodnie z informacją podaną przez Urząd Zamówień Publicznych (patrz: Stosowanie unijnego zakazu udziału wykonawców rosyjskich w zamówieniach - Urząd Zamówień Publicznych (uzp.gov.pl).</w:t>
      </w:r>
    </w:p>
    <w:p w14:paraId="78EED681" w14:textId="77777777" w:rsidR="004E5A07" w:rsidRPr="004E5A07" w:rsidRDefault="004E5A07" w:rsidP="004E5A07">
      <w:pPr>
        <w:pStyle w:val="pkt"/>
        <w:numPr>
          <w:ilvl w:val="0"/>
          <w:numId w:val="25"/>
        </w:numPr>
        <w:spacing w:before="0" w:after="120"/>
        <w:rPr>
          <w:rFonts w:ascii="Arial" w:hAnsi="Arial" w:cs="Arial"/>
          <w:szCs w:val="22"/>
        </w:rPr>
      </w:pPr>
      <w:r w:rsidRPr="004E5A07">
        <w:rPr>
          <w:rFonts w:ascii="Arial" w:hAnsi="Arial" w:cs="Arial"/>
          <w:szCs w:val="22"/>
          <w:u w:val="single"/>
        </w:rPr>
        <w:t>Przed podpisaniem umowy Zamawiający zastrzega sobie prawo żądania</w:t>
      </w:r>
      <w:r w:rsidRPr="004E5A07">
        <w:rPr>
          <w:rFonts w:ascii="Arial" w:hAnsi="Arial" w:cs="Arial"/>
          <w:szCs w:val="22"/>
        </w:rPr>
        <w:t>:</w:t>
      </w:r>
    </w:p>
    <w:p w14:paraId="7DA7FAEF" w14:textId="77777777" w:rsidR="004E5A07" w:rsidRPr="004E5A07" w:rsidRDefault="004E5A07" w:rsidP="004E5A07">
      <w:pPr>
        <w:pStyle w:val="Akapitzlist"/>
        <w:widowControl w:val="0"/>
        <w:numPr>
          <w:ilvl w:val="0"/>
          <w:numId w:val="24"/>
        </w:numPr>
        <w:tabs>
          <w:tab w:val="right" w:leader="dot" w:pos="9072"/>
        </w:tabs>
        <w:autoSpaceDE w:val="0"/>
        <w:autoSpaceDN w:val="0"/>
        <w:adjustRightInd w:val="0"/>
        <w:spacing w:after="120" w:line="240" w:lineRule="auto"/>
        <w:ind w:left="993" w:hanging="425"/>
        <w:contextualSpacing w:val="0"/>
        <w:jc w:val="both"/>
        <w:rPr>
          <w:rFonts w:ascii="Arial" w:hAnsi="Arial" w:cs="Arial"/>
        </w:rPr>
      </w:pPr>
      <w:r w:rsidRPr="004E5A07">
        <w:rPr>
          <w:rFonts w:ascii="Arial" w:hAnsi="Arial" w:cs="Arial"/>
        </w:rPr>
        <w:t xml:space="preserve">informacji niezbędnych do wpisania do treści Umowy, np. </w:t>
      </w:r>
      <w:r w:rsidRPr="004E5A07">
        <w:rPr>
          <w:rFonts w:ascii="Arial" w:hAnsi="Arial" w:cs="Arial"/>
          <w:iCs/>
        </w:rPr>
        <w:t>imiona i nazwiska uprawnionych osób, które będą reprezentować Wykonawcę przy podpisaniu umowy</w:t>
      </w:r>
      <w:r w:rsidRPr="004E5A07">
        <w:rPr>
          <w:rFonts w:ascii="Arial" w:hAnsi="Arial" w:cs="Arial"/>
        </w:rPr>
        <w:t>, koordynacji itp.;</w:t>
      </w:r>
    </w:p>
    <w:p w14:paraId="3052AE91" w14:textId="77777777" w:rsidR="004E5A07" w:rsidRPr="004E5A07" w:rsidRDefault="004E5A07" w:rsidP="004E5A07">
      <w:pPr>
        <w:pStyle w:val="Akapitzlist"/>
        <w:widowControl w:val="0"/>
        <w:numPr>
          <w:ilvl w:val="0"/>
          <w:numId w:val="24"/>
        </w:numPr>
        <w:tabs>
          <w:tab w:val="right" w:leader="dot" w:pos="9072"/>
        </w:tabs>
        <w:autoSpaceDE w:val="0"/>
        <w:autoSpaceDN w:val="0"/>
        <w:adjustRightInd w:val="0"/>
        <w:spacing w:after="120" w:line="240" w:lineRule="auto"/>
        <w:ind w:left="993" w:hanging="425"/>
        <w:contextualSpacing w:val="0"/>
        <w:jc w:val="both"/>
        <w:rPr>
          <w:rFonts w:ascii="Arial" w:hAnsi="Arial" w:cs="Arial"/>
        </w:rPr>
      </w:pPr>
      <w:r w:rsidRPr="004E5A07">
        <w:rPr>
          <w:rFonts w:ascii="Arial" w:hAnsi="Arial" w:cs="Arial"/>
        </w:rPr>
        <w:t>formularza ofertowego w wersji edytowalnej;</w:t>
      </w:r>
    </w:p>
    <w:p w14:paraId="6EFFC15F" w14:textId="77777777" w:rsidR="004E5A07" w:rsidRPr="004E5A07" w:rsidRDefault="004E5A07" w:rsidP="004E5A07">
      <w:pPr>
        <w:pStyle w:val="Akapitzlist"/>
        <w:widowControl w:val="0"/>
        <w:numPr>
          <w:ilvl w:val="0"/>
          <w:numId w:val="24"/>
        </w:numPr>
        <w:tabs>
          <w:tab w:val="right" w:leader="dot" w:pos="9072"/>
        </w:tabs>
        <w:autoSpaceDE w:val="0"/>
        <w:autoSpaceDN w:val="0"/>
        <w:adjustRightInd w:val="0"/>
        <w:spacing w:after="120" w:line="240" w:lineRule="auto"/>
        <w:ind w:left="993" w:hanging="425"/>
        <w:contextualSpacing w:val="0"/>
        <w:jc w:val="both"/>
        <w:rPr>
          <w:rFonts w:ascii="Arial" w:hAnsi="Arial" w:cs="Arial"/>
        </w:rPr>
      </w:pPr>
      <w:r w:rsidRPr="004E5A07">
        <w:rPr>
          <w:rFonts w:ascii="Arial" w:hAnsi="Arial" w:cs="Arial"/>
        </w:rPr>
        <w:t>formularza cenowego w wersji edytowalnej (jeżeli dotyczy);</w:t>
      </w:r>
    </w:p>
    <w:p w14:paraId="64AA4B67" w14:textId="27E9A2F1" w:rsidR="004E5A07" w:rsidRPr="004E5A07" w:rsidRDefault="004E5A07" w:rsidP="004E5A07">
      <w:pPr>
        <w:pStyle w:val="Akapitzlist"/>
        <w:widowControl w:val="0"/>
        <w:numPr>
          <w:ilvl w:val="0"/>
          <w:numId w:val="24"/>
        </w:numPr>
        <w:tabs>
          <w:tab w:val="right" w:leader="dot" w:pos="9072"/>
        </w:tabs>
        <w:autoSpaceDE w:val="0"/>
        <w:autoSpaceDN w:val="0"/>
        <w:adjustRightInd w:val="0"/>
        <w:spacing w:after="120" w:line="240" w:lineRule="auto"/>
        <w:ind w:left="993" w:hanging="425"/>
        <w:contextualSpacing w:val="0"/>
        <w:jc w:val="both"/>
        <w:rPr>
          <w:rFonts w:ascii="Arial" w:hAnsi="Arial" w:cs="Arial"/>
        </w:rPr>
      </w:pPr>
      <w:r w:rsidRPr="004E5A07">
        <w:rPr>
          <w:rFonts w:ascii="Arial" w:hAnsi="Arial" w:cs="Arial"/>
        </w:rPr>
        <w:t xml:space="preserve">Oświadczenia o niepodleganiu/podleganiu wykluczeniu na podstawie art. 7 ust. 1 ustawy o szczególnych rozwiązaniach w zakresie przeciwdziałania wspieraniu agresji na Ukrainę oraz służących ochronie bezpieczeństwa narodowego </w:t>
      </w:r>
      <w:r w:rsidRPr="004E5A07">
        <w:rPr>
          <w:rFonts w:ascii="Arial" w:hAnsi="Arial" w:cs="Arial"/>
        </w:rPr>
        <w:br/>
        <w:t>(Dz. U. z 2025 r., poz. 514)</w:t>
      </w:r>
      <w:r w:rsidRPr="004E5A07">
        <w:rPr>
          <w:rFonts w:ascii="Arial" w:hAnsi="Arial" w:cs="Arial"/>
          <w:bCs/>
        </w:rPr>
        <w:t xml:space="preserve"> (według załączonego wzoru – </w:t>
      </w:r>
      <w:r w:rsidR="00FB2504" w:rsidRPr="00FB2504">
        <w:rPr>
          <w:rFonts w:ascii="Arial" w:hAnsi="Arial" w:cs="Arial"/>
          <w:b/>
        </w:rPr>
        <w:t>Z</w:t>
      </w:r>
      <w:r w:rsidRPr="00FB2504">
        <w:rPr>
          <w:rFonts w:ascii="Arial" w:hAnsi="Arial" w:cs="Arial"/>
          <w:b/>
        </w:rPr>
        <w:t>ałącznik nr 3</w:t>
      </w:r>
      <w:r w:rsidRPr="004E5A07">
        <w:rPr>
          <w:rFonts w:ascii="Arial" w:hAnsi="Arial" w:cs="Arial"/>
          <w:bCs/>
        </w:rPr>
        <w:t xml:space="preserve"> do zaproszenia do składania ofert).</w:t>
      </w:r>
    </w:p>
    <w:p w14:paraId="741B8BDA" w14:textId="77777777" w:rsidR="004E5A07" w:rsidRPr="004E5A07" w:rsidRDefault="004E5A07" w:rsidP="004E5A07">
      <w:pPr>
        <w:pStyle w:val="Akapitzlist"/>
        <w:widowControl w:val="0"/>
        <w:numPr>
          <w:ilvl w:val="0"/>
          <w:numId w:val="24"/>
        </w:numPr>
        <w:tabs>
          <w:tab w:val="left" w:pos="993"/>
          <w:tab w:val="right" w:leader="dot" w:pos="9072"/>
          <w:tab w:val="right" w:pos="10204"/>
        </w:tabs>
        <w:autoSpaceDE w:val="0"/>
        <w:autoSpaceDN w:val="0"/>
        <w:adjustRightInd w:val="0"/>
        <w:spacing w:after="120" w:line="240" w:lineRule="auto"/>
        <w:ind w:left="993" w:hanging="425"/>
        <w:contextualSpacing w:val="0"/>
        <w:jc w:val="both"/>
        <w:rPr>
          <w:rFonts w:ascii="Arial" w:hAnsi="Arial" w:cs="Arial"/>
        </w:rPr>
      </w:pPr>
      <w:r w:rsidRPr="004E5A07">
        <w:rPr>
          <w:rFonts w:ascii="Arial" w:hAnsi="Arial" w:cs="Arial"/>
        </w:rPr>
        <w:t>projektu umowy o podwykonawstwo (jeżeli dotyczy)</w:t>
      </w:r>
    </w:p>
    <w:p w14:paraId="2D891875" w14:textId="77777777" w:rsidR="00FB52D7" w:rsidRDefault="00FB52D7" w:rsidP="00865CFE">
      <w:pPr>
        <w:spacing w:after="0" w:line="240" w:lineRule="auto"/>
        <w:jc w:val="both"/>
        <w:rPr>
          <w:rFonts w:ascii="Arial" w:hAnsi="Arial" w:cs="Arial"/>
          <w:b/>
          <w:bCs/>
          <w:color w:val="000000" w:themeColor="text1"/>
        </w:rPr>
      </w:pPr>
    </w:p>
    <w:p w14:paraId="2514FA2A" w14:textId="77777777" w:rsidR="000B7984" w:rsidRDefault="000B7984" w:rsidP="00865CFE">
      <w:pPr>
        <w:spacing w:after="0" w:line="240" w:lineRule="auto"/>
        <w:jc w:val="both"/>
        <w:rPr>
          <w:rFonts w:ascii="Arial" w:hAnsi="Arial" w:cs="Arial"/>
          <w:b/>
          <w:bCs/>
          <w:color w:val="000000" w:themeColor="text1"/>
        </w:rPr>
      </w:pPr>
    </w:p>
    <w:p w14:paraId="661D87D1" w14:textId="77777777" w:rsidR="000B7984" w:rsidRDefault="000B7984" w:rsidP="00865CFE">
      <w:pPr>
        <w:spacing w:after="0" w:line="240" w:lineRule="auto"/>
        <w:jc w:val="both"/>
        <w:rPr>
          <w:rFonts w:ascii="Arial" w:hAnsi="Arial" w:cs="Arial"/>
          <w:b/>
          <w:bCs/>
          <w:color w:val="000000" w:themeColor="text1"/>
        </w:rPr>
      </w:pPr>
    </w:p>
    <w:p w14:paraId="3D299B17" w14:textId="77777777" w:rsidR="000B7984" w:rsidRDefault="000B7984" w:rsidP="00865CFE">
      <w:pPr>
        <w:spacing w:after="0" w:line="240" w:lineRule="auto"/>
        <w:jc w:val="both"/>
        <w:rPr>
          <w:rFonts w:ascii="Arial" w:hAnsi="Arial" w:cs="Arial"/>
          <w:b/>
          <w:bCs/>
          <w:color w:val="000000" w:themeColor="text1"/>
        </w:rPr>
      </w:pPr>
    </w:p>
    <w:p w14:paraId="3ACF5C74" w14:textId="77777777" w:rsidR="000B7984" w:rsidRDefault="000B7984" w:rsidP="00865CFE">
      <w:pPr>
        <w:spacing w:after="0" w:line="240" w:lineRule="auto"/>
        <w:jc w:val="both"/>
        <w:rPr>
          <w:rFonts w:ascii="Arial" w:hAnsi="Arial" w:cs="Arial"/>
          <w:b/>
          <w:bCs/>
          <w:color w:val="000000" w:themeColor="text1"/>
        </w:rPr>
      </w:pPr>
    </w:p>
    <w:p w14:paraId="574CA387" w14:textId="77777777" w:rsidR="000B7984" w:rsidRDefault="000B7984" w:rsidP="00865CFE">
      <w:pPr>
        <w:spacing w:after="0" w:line="240" w:lineRule="auto"/>
        <w:jc w:val="both"/>
        <w:rPr>
          <w:rFonts w:ascii="Arial" w:hAnsi="Arial" w:cs="Arial"/>
          <w:b/>
          <w:bCs/>
          <w:color w:val="000000" w:themeColor="text1"/>
        </w:rPr>
      </w:pPr>
    </w:p>
    <w:p w14:paraId="1EB8EBBA" w14:textId="77777777" w:rsidR="000B7984" w:rsidRDefault="000B7984" w:rsidP="00865CFE">
      <w:pPr>
        <w:spacing w:after="0" w:line="240" w:lineRule="auto"/>
        <w:jc w:val="both"/>
        <w:rPr>
          <w:rFonts w:ascii="Arial" w:hAnsi="Arial" w:cs="Arial"/>
          <w:b/>
          <w:bCs/>
          <w:color w:val="000000" w:themeColor="text1"/>
        </w:rPr>
      </w:pPr>
    </w:p>
    <w:p w14:paraId="7D582DF6" w14:textId="77777777" w:rsidR="000B7984" w:rsidRDefault="000B7984" w:rsidP="00865CFE">
      <w:pPr>
        <w:spacing w:after="0" w:line="240" w:lineRule="auto"/>
        <w:jc w:val="both"/>
        <w:rPr>
          <w:rFonts w:ascii="Arial" w:hAnsi="Arial" w:cs="Arial"/>
          <w:b/>
          <w:bCs/>
          <w:color w:val="000000" w:themeColor="text1"/>
        </w:rPr>
      </w:pPr>
    </w:p>
    <w:p w14:paraId="781B0106" w14:textId="77777777" w:rsidR="000B7984" w:rsidRDefault="000B7984" w:rsidP="00865CFE">
      <w:pPr>
        <w:spacing w:after="0" w:line="240" w:lineRule="auto"/>
        <w:jc w:val="both"/>
        <w:rPr>
          <w:rFonts w:ascii="Arial" w:hAnsi="Arial" w:cs="Arial"/>
          <w:b/>
          <w:bCs/>
          <w:color w:val="000000" w:themeColor="text1"/>
        </w:rPr>
      </w:pPr>
    </w:p>
    <w:p w14:paraId="79F80709" w14:textId="77777777" w:rsidR="000B7984" w:rsidRDefault="000B7984" w:rsidP="00865CFE">
      <w:pPr>
        <w:spacing w:after="0" w:line="240" w:lineRule="auto"/>
        <w:jc w:val="both"/>
        <w:rPr>
          <w:rFonts w:ascii="Arial" w:hAnsi="Arial" w:cs="Arial"/>
          <w:b/>
          <w:bCs/>
          <w:color w:val="000000" w:themeColor="text1"/>
        </w:rPr>
      </w:pPr>
    </w:p>
    <w:p w14:paraId="27858989" w14:textId="77777777" w:rsidR="000B7984" w:rsidRDefault="000B7984" w:rsidP="00865CFE">
      <w:pPr>
        <w:spacing w:after="0" w:line="240" w:lineRule="auto"/>
        <w:jc w:val="both"/>
        <w:rPr>
          <w:rFonts w:ascii="Arial" w:hAnsi="Arial" w:cs="Arial"/>
          <w:b/>
          <w:bCs/>
          <w:color w:val="000000" w:themeColor="text1"/>
        </w:rPr>
      </w:pPr>
    </w:p>
    <w:p w14:paraId="3C2448D3" w14:textId="77777777" w:rsidR="000B7984" w:rsidRDefault="000B7984" w:rsidP="00865CFE">
      <w:pPr>
        <w:spacing w:after="0" w:line="240" w:lineRule="auto"/>
        <w:jc w:val="both"/>
        <w:rPr>
          <w:rFonts w:ascii="Arial" w:hAnsi="Arial" w:cs="Arial"/>
          <w:b/>
          <w:bCs/>
          <w:color w:val="000000" w:themeColor="text1"/>
        </w:rPr>
      </w:pPr>
    </w:p>
    <w:p w14:paraId="4B7FCD2E" w14:textId="77777777" w:rsidR="000B7984" w:rsidRDefault="000B7984" w:rsidP="00865CFE">
      <w:pPr>
        <w:spacing w:after="0" w:line="240" w:lineRule="auto"/>
        <w:jc w:val="both"/>
        <w:rPr>
          <w:rFonts w:ascii="Arial" w:hAnsi="Arial" w:cs="Arial"/>
          <w:b/>
          <w:bCs/>
          <w:color w:val="000000" w:themeColor="text1"/>
        </w:rPr>
      </w:pPr>
    </w:p>
    <w:p w14:paraId="764C75B5" w14:textId="77777777" w:rsidR="000B7984" w:rsidRPr="00C574D7" w:rsidRDefault="000B7984" w:rsidP="00865CFE">
      <w:pPr>
        <w:spacing w:after="0" w:line="240" w:lineRule="auto"/>
        <w:jc w:val="both"/>
        <w:rPr>
          <w:rFonts w:ascii="Arial" w:hAnsi="Arial" w:cs="Arial"/>
          <w:b/>
          <w:bCs/>
          <w:color w:val="000000" w:themeColor="text1"/>
        </w:rPr>
      </w:pPr>
    </w:p>
    <w:p w14:paraId="41C4B2F1" w14:textId="44A60AA5" w:rsidR="00C574D7" w:rsidRPr="00C574D7" w:rsidRDefault="00C574D7" w:rsidP="00471412">
      <w:pPr>
        <w:tabs>
          <w:tab w:val="left" w:pos="851"/>
          <w:tab w:val="left" w:pos="993"/>
          <w:tab w:val="right" w:pos="10204"/>
        </w:tabs>
        <w:spacing w:after="0" w:line="240" w:lineRule="auto"/>
        <w:ind w:left="993" w:hanging="142"/>
        <w:rPr>
          <w:rFonts w:ascii="Arial" w:hAnsi="Arial" w:cs="Arial"/>
          <w:b/>
          <w:bCs/>
          <w:color w:val="000000" w:themeColor="text1"/>
        </w:rPr>
      </w:pPr>
      <w:r w:rsidRPr="00C574D7">
        <w:rPr>
          <w:rFonts w:ascii="Arial" w:hAnsi="Arial" w:cs="Arial"/>
          <w:b/>
          <w:bCs/>
          <w:color w:val="000000" w:themeColor="text1"/>
        </w:rPr>
        <w:lastRenderedPageBreak/>
        <w:t>ZAŁĄCZNIKI:</w:t>
      </w:r>
    </w:p>
    <w:p w14:paraId="03662CC6" w14:textId="49BFA1BB" w:rsidR="008656C4" w:rsidRDefault="00C574D7" w:rsidP="00A91B49">
      <w:pPr>
        <w:tabs>
          <w:tab w:val="left" w:pos="851"/>
          <w:tab w:val="left" w:pos="993"/>
          <w:tab w:val="right" w:pos="10204"/>
        </w:tabs>
        <w:spacing w:after="0" w:line="240" w:lineRule="auto"/>
        <w:ind w:left="993" w:hanging="142"/>
        <w:rPr>
          <w:rFonts w:ascii="Arial" w:hAnsi="Arial" w:cs="Arial"/>
          <w:color w:val="000000" w:themeColor="text1"/>
        </w:rPr>
      </w:pPr>
      <w:r>
        <w:rPr>
          <w:rFonts w:ascii="Arial" w:hAnsi="Arial" w:cs="Arial"/>
          <w:color w:val="000000" w:themeColor="text1"/>
        </w:rPr>
        <w:t>Załącznik nr 1 – Formularz ofertow</w:t>
      </w:r>
      <w:r w:rsidR="009F0A50">
        <w:rPr>
          <w:rFonts w:ascii="Arial" w:hAnsi="Arial" w:cs="Arial"/>
          <w:color w:val="000000" w:themeColor="text1"/>
        </w:rPr>
        <w:t>y</w:t>
      </w:r>
      <w:r w:rsidR="00F854AC">
        <w:rPr>
          <w:rFonts w:ascii="Arial" w:hAnsi="Arial" w:cs="Arial"/>
          <w:color w:val="000000" w:themeColor="text1"/>
        </w:rPr>
        <w:t xml:space="preserve"> </w:t>
      </w:r>
    </w:p>
    <w:p w14:paraId="77321C08" w14:textId="01CD78DD" w:rsidR="00C574D7" w:rsidRDefault="00C574D7" w:rsidP="00A91B49">
      <w:pPr>
        <w:tabs>
          <w:tab w:val="left" w:pos="851"/>
          <w:tab w:val="left" w:pos="993"/>
          <w:tab w:val="right" w:pos="10204"/>
        </w:tabs>
        <w:spacing w:after="0" w:line="240" w:lineRule="auto"/>
        <w:ind w:left="993" w:hanging="142"/>
        <w:rPr>
          <w:rFonts w:ascii="Arial" w:hAnsi="Arial" w:cs="Arial"/>
          <w:color w:val="000000" w:themeColor="text1"/>
        </w:rPr>
      </w:pPr>
      <w:r>
        <w:rPr>
          <w:rFonts w:ascii="Arial" w:hAnsi="Arial" w:cs="Arial"/>
          <w:color w:val="000000" w:themeColor="text1"/>
        </w:rPr>
        <w:t xml:space="preserve">Załącznik nr 2 – </w:t>
      </w:r>
      <w:r w:rsidR="00F854AC">
        <w:rPr>
          <w:rFonts w:ascii="Arial" w:hAnsi="Arial" w:cs="Arial"/>
          <w:color w:val="000000" w:themeColor="text1"/>
        </w:rPr>
        <w:t>Opis Przedmiotu Zamówienia</w:t>
      </w:r>
    </w:p>
    <w:p w14:paraId="1509D4D0" w14:textId="42A25EBF" w:rsidR="00AB10E8" w:rsidRDefault="00AB10E8" w:rsidP="00AB10E8">
      <w:pPr>
        <w:tabs>
          <w:tab w:val="left" w:pos="851"/>
          <w:tab w:val="left" w:pos="993"/>
          <w:tab w:val="right" w:pos="10204"/>
        </w:tabs>
        <w:spacing w:after="0" w:line="240" w:lineRule="auto"/>
        <w:ind w:left="993" w:hanging="142"/>
        <w:rPr>
          <w:rFonts w:ascii="Arial" w:hAnsi="Arial" w:cs="Arial"/>
          <w:color w:val="000000" w:themeColor="text1"/>
        </w:rPr>
      </w:pPr>
      <w:r>
        <w:rPr>
          <w:rFonts w:ascii="Arial" w:hAnsi="Arial" w:cs="Arial"/>
          <w:color w:val="000000" w:themeColor="text1"/>
        </w:rPr>
        <w:t xml:space="preserve">Załącznik nr </w:t>
      </w:r>
      <w:r w:rsidR="00FB2504">
        <w:rPr>
          <w:rFonts w:ascii="Arial" w:hAnsi="Arial" w:cs="Arial"/>
          <w:color w:val="000000" w:themeColor="text1"/>
        </w:rPr>
        <w:t>3</w:t>
      </w:r>
      <w:r>
        <w:rPr>
          <w:rFonts w:ascii="Arial" w:hAnsi="Arial" w:cs="Arial"/>
          <w:color w:val="000000" w:themeColor="text1"/>
        </w:rPr>
        <w:t xml:space="preserve"> – Oświadczenie o niepodleganiu wykluczeniu</w:t>
      </w:r>
    </w:p>
    <w:p w14:paraId="29CE37FA" w14:textId="4FB42783" w:rsidR="00F15D18" w:rsidRDefault="00F15D18" w:rsidP="00AB10E8">
      <w:pPr>
        <w:tabs>
          <w:tab w:val="left" w:pos="851"/>
          <w:tab w:val="left" w:pos="993"/>
          <w:tab w:val="right" w:pos="10204"/>
        </w:tabs>
        <w:spacing w:after="0" w:line="240" w:lineRule="auto"/>
        <w:ind w:left="993" w:hanging="142"/>
        <w:rPr>
          <w:rFonts w:ascii="Arial" w:hAnsi="Arial" w:cs="Arial"/>
          <w:color w:val="000000" w:themeColor="text1"/>
        </w:rPr>
      </w:pPr>
      <w:r>
        <w:rPr>
          <w:rFonts w:ascii="Arial" w:hAnsi="Arial" w:cs="Arial"/>
          <w:color w:val="000000" w:themeColor="text1"/>
        </w:rPr>
        <w:t>Załącznik nr 4 – Wykaz osób</w:t>
      </w:r>
    </w:p>
    <w:p w14:paraId="04577492" w14:textId="74530EE5" w:rsidR="00C574D7" w:rsidRDefault="00C574D7" w:rsidP="00A91B49">
      <w:pPr>
        <w:tabs>
          <w:tab w:val="left" w:pos="851"/>
          <w:tab w:val="left" w:pos="993"/>
          <w:tab w:val="right" w:pos="10204"/>
        </w:tabs>
        <w:spacing w:after="0" w:line="240" w:lineRule="auto"/>
        <w:ind w:left="993" w:hanging="142"/>
        <w:rPr>
          <w:rFonts w:ascii="Arial" w:hAnsi="Arial" w:cs="Arial"/>
          <w:color w:val="000000" w:themeColor="text1"/>
        </w:rPr>
      </w:pPr>
      <w:r>
        <w:rPr>
          <w:rFonts w:ascii="Arial" w:hAnsi="Arial" w:cs="Arial"/>
          <w:color w:val="000000" w:themeColor="text1"/>
        </w:rPr>
        <w:t xml:space="preserve">Załącznik nr </w:t>
      </w:r>
      <w:r w:rsidR="00F15D18">
        <w:rPr>
          <w:rFonts w:ascii="Arial" w:hAnsi="Arial" w:cs="Arial"/>
          <w:color w:val="000000" w:themeColor="text1"/>
        </w:rPr>
        <w:t xml:space="preserve">5 </w:t>
      </w:r>
      <w:r>
        <w:rPr>
          <w:rFonts w:ascii="Arial" w:hAnsi="Arial" w:cs="Arial"/>
          <w:color w:val="000000" w:themeColor="text1"/>
        </w:rPr>
        <w:t xml:space="preserve">– </w:t>
      </w:r>
      <w:r w:rsidR="00F854AC">
        <w:rPr>
          <w:rFonts w:ascii="Arial" w:hAnsi="Arial" w:cs="Arial"/>
          <w:color w:val="000000" w:themeColor="text1"/>
        </w:rPr>
        <w:t>Projektowane postanowienia umowy</w:t>
      </w:r>
    </w:p>
    <w:p w14:paraId="253339FD" w14:textId="3FE79BBC" w:rsidR="00C574D7" w:rsidRDefault="00C574D7" w:rsidP="00A91B49">
      <w:pPr>
        <w:tabs>
          <w:tab w:val="right" w:pos="10204"/>
        </w:tabs>
        <w:spacing w:after="0" w:line="240" w:lineRule="auto"/>
        <w:ind w:left="2410" w:hanging="1559"/>
        <w:rPr>
          <w:rFonts w:ascii="Arial" w:hAnsi="Arial" w:cs="Arial"/>
          <w:color w:val="000000" w:themeColor="text1"/>
        </w:rPr>
      </w:pPr>
      <w:r>
        <w:rPr>
          <w:rFonts w:ascii="Arial" w:hAnsi="Arial" w:cs="Arial"/>
          <w:color w:val="000000" w:themeColor="text1"/>
        </w:rPr>
        <w:t xml:space="preserve">Załącznik nr </w:t>
      </w:r>
      <w:r w:rsidR="00F15D18">
        <w:rPr>
          <w:rFonts w:ascii="Arial" w:hAnsi="Arial" w:cs="Arial"/>
          <w:color w:val="000000" w:themeColor="text1"/>
        </w:rPr>
        <w:t xml:space="preserve">6 </w:t>
      </w:r>
      <w:r>
        <w:rPr>
          <w:rFonts w:ascii="Arial" w:hAnsi="Arial" w:cs="Arial"/>
          <w:color w:val="000000" w:themeColor="text1"/>
        </w:rPr>
        <w:t xml:space="preserve">– Informacje </w:t>
      </w:r>
      <w:r w:rsidRPr="00C574D7">
        <w:rPr>
          <w:rFonts w:ascii="Arial" w:hAnsi="Arial" w:cs="Arial"/>
          <w:color w:val="000000" w:themeColor="text1"/>
        </w:rPr>
        <w:t xml:space="preserve">o środkach komunikacji elektronicznej, przy użyciu </w:t>
      </w:r>
      <w:r w:rsidR="00933376">
        <w:rPr>
          <w:rFonts w:ascii="Arial" w:hAnsi="Arial" w:cs="Arial"/>
          <w:color w:val="000000" w:themeColor="text1"/>
        </w:rPr>
        <w:t xml:space="preserve">  </w:t>
      </w:r>
      <w:r w:rsidRPr="00C574D7">
        <w:rPr>
          <w:rFonts w:ascii="Arial" w:hAnsi="Arial" w:cs="Arial"/>
          <w:color w:val="000000" w:themeColor="text1"/>
        </w:rPr>
        <w:t>których Zamawiający będzie komunikował się z wykonawcami, oraz informacje o wymaganiach technicznych i organizacyjnych sporządzania, wysyłania i odbierania korespondencji elektroniczne</w:t>
      </w:r>
      <w:r>
        <w:rPr>
          <w:rFonts w:ascii="Arial" w:hAnsi="Arial" w:cs="Arial"/>
          <w:color w:val="000000" w:themeColor="text1"/>
        </w:rPr>
        <w:t>j</w:t>
      </w:r>
    </w:p>
    <w:p w14:paraId="629C01FF" w14:textId="53204B59" w:rsidR="00630971" w:rsidRDefault="008656C4" w:rsidP="001F6770">
      <w:pPr>
        <w:tabs>
          <w:tab w:val="right" w:pos="10204"/>
        </w:tabs>
        <w:spacing w:after="0" w:line="240" w:lineRule="auto"/>
        <w:jc w:val="center"/>
        <w:rPr>
          <w:rFonts w:ascii="Arial" w:hAnsi="Arial" w:cs="Arial"/>
          <w:color w:val="000000" w:themeColor="text1"/>
        </w:rPr>
      </w:pPr>
      <w:r w:rsidRPr="004A4A3F">
        <w:rPr>
          <w:rFonts w:ascii="Arial" w:hAnsi="Arial" w:cs="Arial"/>
          <w:color w:val="000000" w:themeColor="text1"/>
        </w:rPr>
        <w:t xml:space="preserve">                                                       </w:t>
      </w:r>
    </w:p>
    <w:p w14:paraId="08C8C931" w14:textId="77777777" w:rsidR="00A91B49" w:rsidRDefault="00A91B49" w:rsidP="00471412">
      <w:pPr>
        <w:tabs>
          <w:tab w:val="right" w:pos="10204"/>
        </w:tabs>
        <w:spacing w:after="0" w:line="240" w:lineRule="auto"/>
        <w:rPr>
          <w:rFonts w:ascii="Arial" w:hAnsi="Arial" w:cs="Arial"/>
          <w:color w:val="000000" w:themeColor="text1"/>
        </w:rPr>
      </w:pPr>
    </w:p>
    <w:p w14:paraId="0CEC2792" w14:textId="77777777" w:rsidR="000B7984" w:rsidRDefault="000B7984" w:rsidP="00471412">
      <w:pPr>
        <w:tabs>
          <w:tab w:val="right" w:pos="10204"/>
        </w:tabs>
        <w:spacing w:after="0" w:line="240" w:lineRule="auto"/>
        <w:rPr>
          <w:rFonts w:ascii="Arial" w:hAnsi="Arial" w:cs="Arial"/>
          <w:color w:val="000000" w:themeColor="text1"/>
        </w:rPr>
      </w:pPr>
    </w:p>
    <w:p w14:paraId="70638A2D" w14:textId="6E25C74F" w:rsidR="004652F4" w:rsidRPr="00C574D7" w:rsidRDefault="00C574D7" w:rsidP="00C574D7">
      <w:pPr>
        <w:tabs>
          <w:tab w:val="right" w:pos="10204"/>
        </w:tabs>
        <w:spacing w:after="0" w:line="240" w:lineRule="auto"/>
        <w:jc w:val="center"/>
        <w:rPr>
          <w:rFonts w:ascii="Arial" w:hAnsi="Arial" w:cs="Arial"/>
          <w:b/>
          <w:bCs/>
          <w:color w:val="000000" w:themeColor="text1"/>
        </w:rPr>
      </w:pPr>
      <w:r>
        <w:rPr>
          <w:rFonts w:ascii="Arial" w:hAnsi="Arial" w:cs="Arial"/>
          <w:b/>
          <w:bCs/>
          <w:color w:val="000000" w:themeColor="text1"/>
        </w:rPr>
        <w:t xml:space="preserve">                                                                              </w:t>
      </w:r>
      <w:r w:rsidRPr="00C574D7">
        <w:rPr>
          <w:rFonts w:ascii="Arial" w:hAnsi="Arial" w:cs="Arial"/>
          <w:b/>
          <w:bCs/>
          <w:color w:val="000000" w:themeColor="text1"/>
        </w:rPr>
        <w:t>DYREKTOR</w:t>
      </w:r>
    </w:p>
    <w:p w14:paraId="2001E3E7" w14:textId="77777777" w:rsidR="00C574D7" w:rsidRDefault="00C574D7" w:rsidP="00C574D7">
      <w:pPr>
        <w:tabs>
          <w:tab w:val="right" w:pos="10204"/>
        </w:tabs>
        <w:spacing w:after="0" w:line="240" w:lineRule="auto"/>
        <w:jc w:val="center"/>
        <w:rPr>
          <w:rFonts w:ascii="Arial" w:hAnsi="Arial" w:cs="Arial"/>
          <w:b/>
          <w:bCs/>
          <w:color w:val="000000" w:themeColor="text1"/>
        </w:rPr>
      </w:pPr>
    </w:p>
    <w:p w14:paraId="305C344E" w14:textId="77777777" w:rsidR="004D2C06" w:rsidRPr="00C574D7" w:rsidRDefault="004D2C06" w:rsidP="00C574D7">
      <w:pPr>
        <w:tabs>
          <w:tab w:val="right" w:pos="10204"/>
        </w:tabs>
        <w:spacing w:after="0" w:line="240" w:lineRule="auto"/>
        <w:jc w:val="center"/>
        <w:rPr>
          <w:rFonts w:ascii="Arial" w:hAnsi="Arial" w:cs="Arial"/>
          <w:b/>
          <w:bCs/>
          <w:color w:val="000000" w:themeColor="text1"/>
        </w:rPr>
      </w:pPr>
    </w:p>
    <w:p w14:paraId="66672536" w14:textId="0B15B59E" w:rsidR="00C574D7" w:rsidRPr="00C574D7" w:rsidRDefault="00C574D7" w:rsidP="00C574D7">
      <w:pPr>
        <w:tabs>
          <w:tab w:val="right" w:pos="10204"/>
        </w:tabs>
        <w:spacing w:after="0" w:line="240" w:lineRule="auto"/>
        <w:jc w:val="center"/>
        <w:rPr>
          <w:rFonts w:ascii="Arial" w:hAnsi="Arial" w:cs="Arial"/>
          <w:b/>
          <w:bCs/>
          <w:color w:val="000000" w:themeColor="text1"/>
        </w:rPr>
      </w:pPr>
      <w:r>
        <w:rPr>
          <w:rFonts w:ascii="Arial" w:hAnsi="Arial" w:cs="Arial"/>
          <w:b/>
          <w:bCs/>
          <w:color w:val="000000" w:themeColor="text1"/>
        </w:rPr>
        <w:t xml:space="preserve">                                                                              </w:t>
      </w:r>
      <w:r w:rsidRPr="00C574D7">
        <w:rPr>
          <w:rFonts w:ascii="Arial" w:hAnsi="Arial" w:cs="Arial"/>
          <w:b/>
          <w:bCs/>
          <w:color w:val="000000" w:themeColor="text1"/>
        </w:rPr>
        <w:t>Zbigniew PODOSEK</w:t>
      </w:r>
    </w:p>
    <w:p w14:paraId="711580F2" w14:textId="1DF534CF" w:rsidR="00FB2504" w:rsidRDefault="00C574D7" w:rsidP="00471412">
      <w:pPr>
        <w:tabs>
          <w:tab w:val="right" w:pos="10204"/>
        </w:tabs>
        <w:spacing w:after="0" w:line="240" w:lineRule="auto"/>
        <w:jc w:val="center"/>
        <w:rPr>
          <w:rFonts w:ascii="Arial" w:hAnsi="Arial" w:cs="Arial"/>
          <w:color w:val="000000" w:themeColor="text1"/>
        </w:rPr>
      </w:pPr>
      <w:r>
        <w:rPr>
          <w:rFonts w:ascii="Arial" w:hAnsi="Arial" w:cs="Arial"/>
          <w:color w:val="000000" w:themeColor="text1"/>
          <w:sz w:val="18"/>
          <w:szCs w:val="18"/>
        </w:rPr>
        <w:t xml:space="preserve">                                                                                               </w:t>
      </w:r>
      <w:r w:rsidRPr="00C574D7">
        <w:rPr>
          <w:rFonts w:ascii="Arial" w:hAnsi="Arial" w:cs="Arial"/>
          <w:color w:val="000000" w:themeColor="text1"/>
          <w:sz w:val="18"/>
          <w:szCs w:val="18"/>
        </w:rPr>
        <w:t>/podpisano elektronicznie/</w:t>
      </w:r>
    </w:p>
    <w:p w14:paraId="7CD57003" w14:textId="77777777" w:rsidR="000B7984" w:rsidRDefault="000B7984" w:rsidP="009F0A50">
      <w:pPr>
        <w:tabs>
          <w:tab w:val="right" w:pos="10204"/>
        </w:tabs>
        <w:spacing w:after="0"/>
        <w:rPr>
          <w:rFonts w:cs="Arial"/>
          <w:color w:val="000000" w:themeColor="text1"/>
          <w:sz w:val="16"/>
          <w:szCs w:val="16"/>
        </w:rPr>
      </w:pPr>
    </w:p>
    <w:p w14:paraId="16B635F6" w14:textId="77777777" w:rsidR="000B7984" w:rsidRDefault="000B7984" w:rsidP="009F0A50">
      <w:pPr>
        <w:tabs>
          <w:tab w:val="right" w:pos="10204"/>
        </w:tabs>
        <w:spacing w:after="0"/>
        <w:rPr>
          <w:rFonts w:cs="Arial"/>
          <w:color w:val="000000" w:themeColor="text1"/>
          <w:sz w:val="16"/>
          <w:szCs w:val="16"/>
        </w:rPr>
      </w:pPr>
    </w:p>
    <w:p w14:paraId="3BE1C719" w14:textId="77777777" w:rsidR="000B7984" w:rsidRDefault="000B7984" w:rsidP="009F0A50">
      <w:pPr>
        <w:tabs>
          <w:tab w:val="right" w:pos="10204"/>
        </w:tabs>
        <w:spacing w:after="0"/>
        <w:rPr>
          <w:rFonts w:cs="Arial"/>
          <w:color w:val="000000" w:themeColor="text1"/>
          <w:sz w:val="16"/>
          <w:szCs w:val="16"/>
        </w:rPr>
      </w:pPr>
    </w:p>
    <w:p w14:paraId="1575F535" w14:textId="77777777" w:rsidR="000B7984" w:rsidRDefault="000B7984" w:rsidP="009F0A50">
      <w:pPr>
        <w:tabs>
          <w:tab w:val="right" w:pos="10204"/>
        </w:tabs>
        <w:spacing w:after="0"/>
        <w:rPr>
          <w:rFonts w:cs="Arial"/>
          <w:color w:val="000000" w:themeColor="text1"/>
          <w:sz w:val="16"/>
          <w:szCs w:val="16"/>
        </w:rPr>
      </w:pPr>
    </w:p>
    <w:p w14:paraId="4086BA2E" w14:textId="77777777" w:rsidR="000B7984" w:rsidRDefault="000B7984" w:rsidP="009F0A50">
      <w:pPr>
        <w:tabs>
          <w:tab w:val="right" w:pos="10204"/>
        </w:tabs>
        <w:spacing w:after="0"/>
        <w:rPr>
          <w:rFonts w:cs="Arial"/>
          <w:color w:val="000000" w:themeColor="text1"/>
          <w:sz w:val="16"/>
          <w:szCs w:val="16"/>
        </w:rPr>
      </w:pPr>
    </w:p>
    <w:p w14:paraId="434C090C" w14:textId="77777777" w:rsidR="000B7984" w:rsidRDefault="000B7984" w:rsidP="009F0A50">
      <w:pPr>
        <w:tabs>
          <w:tab w:val="right" w:pos="10204"/>
        </w:tabs>
        <w:spacing w:after="0"/>
        <w:rPr>
          <w:rFonts w:cs="Arial"/>
          <w:color w:val="000000" w:themeColor="text1"/>
          <w:sz w:val="16"/>
          <w:szCs w:val="16"/>
        </w:rPr>
      </w:pPr>
    </w:p>
    <w:p w14:paraId="4A888A8A" w14:textId="77777777" w:rsidR="000B7984" w:rsidRDefault="000B7984" w:rsidP="009F0A50">
      <w:pPr>
        <w:tabs>
          <w:tab w:val="right" w:pos="10204"/>
        </w:tabs>
        <w:spacing w:after="0"/>
        <w:rPr>
          <w:rFonts w:cs="Arial"/>
          <w:color w:val="000000" w:themeColor="text1"/>
          <w:sz w:val="16"/>
          <w:szCs w:val="16"/>
        </w:rPr>
      </w:pPr>
    </w:p>
    <w:p w14:paraId="37D9FA24" w14:textId="77777777" w:rsidR="000B7984" w:rsidRDefault="000B7984" w:rsidP="009F0A50">
      <w:pPr>
        <w:tabs>
          <w:tab w:val="right" w:pos="10204"/>
        </w:tabs>
        <w:spacing w:after="0"/>
        <w:rPr>
          <w:rFonts w:cs="Arial"/>
          <w:color w:val="000000" w:themeColor="text1"/>
          <w:sz w:val="16"/>
          <w:szCs w:val="16"/>
        </w:rPr>
      </w:pPr>
    </w:p>
    <w:p w14:paraId="7279E786" w14:textId="77777777" w:rsidR="000B7984" w:rsidRDefault="000B7984" w:rsidP="009F0A50">
      <w:pPr>
        <w:tabs>
          <w:tab w:val="right" w:pos="10204"/>
        </w:tabs>
        <w:spacing w:after="0"/>
        <w:rPr>
          <w:rFonts w:cs="Arial"/>
          <w:color w:val="000000" w:themeColor="text1"/>
          <w:sz w:val="16"/>
          <w:szCs w:val="16"/>
        </w:rPr>
      </w:pPr>
    </w:p>
    <w:p w14:paraId="1989118F" w14:textId="77777777" w:rsidR="000B7984" w:rsidRDefault="000B7984" w:rsidP="009F0A50">
      <w:pPr>
        <w:tabs>
          <w:tab w:val="right" w:pos="10204"/>
        </w:tabs>
        <w:spacing w:after="0"/>
        <w:rPr>
          <w:rFonts w:cs="Arial"/>
          <w:color w:val="000000" w:themeColor="text1"/>
          <w:sz w:val="16"/>
          <w:szCs w:val="16"/>
        </w:rPr>
      </w:pPr>
    </w:p>
    <w:p w14:paraId="752156EE" w14:textId="77777777" w:rsidR="000B7984" w:rsidRDefault="000B7984" w:rsidP="009F0A50">
      <w:pPr>
        <w:tabs>
          <w:tab w:val="right" w:pos="10204"/>
        </w:tabs>
        <w:spacing w:after="0"/>
        <w:rPr>
          <w:rFonts w:cs="Arial"/>
          <w:color w:val="000000" w:themeColor="text1"/>
          <w:sz w:val="16"/>
          <w:szCs w:val="16"/>
        </w:rPr>
      </w:pPr>
    </w:p>
    <w:p w14:paraId="712545D0" w14:textId="77777777" w:rsidR="000B7984" w:rsidRDefault="000B7984" w:rsidP="009F0A50">
      <w:pPr>
        <w:tabs>
          <w:tab w:val="right" w:pos="10204"/>
        </w:tabs>
        <w:spacing w:after="0"/>
        <w:rPr>
          <w:rFonts w:cs="Arial"/>
          <w:color w:val="000000" w:themeColor="text1"/>
          <w:sz w:val="16"/>
          <w:szCs w:val="16"/>
        </w:rPr>
      </w:pPr>
    </w:p>
    <w:p w14:paraId="5AE93E43" w14:textId="77777777" w:rsidR="000B7984" w:rsidRDefault="000B7984" w:rsidP="009F0A50">
      <w:pPr>
        <w:tabs>
          <w:tab w:val="right" w:pos="10204"/>
        </w:tabs>
        <w:spacing w:after="0"/>
        <w:rPr>
          <w:rFonts w:cs="Arial"/>
          <w:color w:val="000000" w:themeColor="text1"/>
          <w:sz w:val="16"/>
          <w:szCs w:val="16"/>
        </w:rPr>
      </w:pPr>
    </w:p>
    <w:p w14:paraId="2DE7DB1A" w14:textId="77777777" w:rsidR="000B7984" w:rsidRDefault="000B7984" w:rsidP="009F0A50">
      <w:pPr>
        <w:tabs>
          <w:tab w:val="right" w:pos="10204"/>
        </w:tabs>
        <w:spacing w:after="0"/>
        <w:rPr>
          <w:rFonts w:cs="Arial"/>
          <w:color w:val="000000" w:themeColor="text1"/>
          <w:sz w:val="16"/>
          <w:szCs w:val="16"/>
        </w:rPr>
      </w:pPr>
    </w:p>
    <w:p w14:paraId="04E8AA3F" w14:textId="77777777" w:rsidR="000B7984" w:rsidRDefault="000B7984" w:rsidP="009F0A50">
      <w:pPr>
        <w:tabs>
          <w:tab w:val="right" w:pos="10204"/>
        </w:tabs>
        <w:spacing w:after="0"/>
        <w:rPr>
          <w:rFonts w:cs="Arial"/>
          <w:color w:val="000000" w:themeColor="text1"/>
          <w:sz w:val="16"/>
          <w:szCs w:val="16"/>
        </w:rPr>
      </w:pPr>
    </w:p>
    <w:p w14:paraId="2F268C8F" w14:textId="77777777" w:rsidR="000B7984" w:rsidRDefault="000B7984" w:rsidP="009F0A50">
      <w:pPr>
        <w:tabs>
          <w:tab w:val="right" w:pos="10204"/>
        </w:tabs>
        <w:spacing w:after="0"/>
        <w:rPr>
          <w:rFonts w:cs="Arial"/>
          <w:color w:val="000000" w:themeColor="text1"/>
          <w:sz w:val="16"/>
          <w:szCs w:val="16"/>
        </w:rPr>
      </w:pPr>
    </w:p>
    <w:p w14:paraId="76F4C5A9" w14:textId="77777777" w:rsidR="000B7984" w:rsidRDefault="000B7984" w:rsidP="009F0A50">
      <w:pPr>
        <w:tabs>
          <w:tab w:val="right" w:pos="10204"/>
        </w:tabs>
        <w:spacing w:after="0"/>
        <w:rPr>
          <w:rFonts w:cs="Arial"/>
          <w:color w:val="000000" w:themeColor="text1"/>
          <w:sz w:val="16"/>
          <w:szCs w:val="16"/>
        </w:rPr>
      </w:pPr>
    </w:p>
    <w:p w14:paraId="400A076E" w14:textId="77777777" w:rsidR="000B7984" w:rsidRDefault="000B7984" w:rsidP="009F0A50">
      <w:pPr>
        <w:tabs>
          <w:tab w:val="right" w:pos="10204"/>
        </w:tabs>
        <w:spacing w:after="0"/>
        <w:rPr>
          <w:rFonts w:cs="Arial"/>
          <w:color w:val="000000" w:themeColor="text1"/>
          <w:sz w:val="16"/>
          <w:szCs w:val="16"/>
        </w:rPr>
      </w:pPr>
    </w:p>
    <w:p w14:paraId="39227722" w14:textId="77777777" w:rsidR="000B7984" w:rsidRDefault="000B7984" w:rsidP="009F0A50">
      <w:pPr>
        <w:tabs>
          <w:tab w:val="right" w:pos="10204"/>
        </w:tabs>
        <w:spacing w:after="0"/>
        <w:rPr>
          <w:rFonts w:cs="Arial"/>
          <w:color w:val="000000" w:themeColor="text1"/>
          <w:sz w:val="16"/>
          <w:szCs w:val="16"/>
        </w:rPr>
      </w:pPr>
    </w:p>
    <w:p w14:paraId="3291D569" w14:textId="77777777" w:rsidR="000B7984" w:rsidRDefault="000B7984" w:rsidP="009F0A50">
      <w:pPr>
        <w:tabs>
          <w:tab w:val="right" w:pos="10204"/>
        </w:tabs>
        <w:spacing w:after="0"/>
        <w:rPr>
          <w:rFonts w:cs="Arial"/>
          <w:color w:val="000000" w:themeColor="text1"/>
          <w:sz w:val="16"/>
          <w:szCs w:val="16"/>
        </w:rPr>
      </w:pPr>
    </w:p>
    <w:p w14:paraId="7D42E9E7" w14:textId="77777777" w:rsidR="000B7984" w:rsidRDefault="000B7984" w:rsidP="009F0A50">
      <w:pPr>
        <w:tabs>
          <w:tab w:val="right" w:pos="10204"/>
        </w:tabs>
        <w:spacing w:after="0"/>
        <w:rPr>
          <w:rFonts w:cs="Arial"/>
          <w:color w:val="000000" w:themeColor="text1"/>
          <w:sz w:val="16"/>
          <w:szCs w:val="16"/>
        </w:rPr>
      </w:pPr>
    </w:p>
    <w:p w14:paraId="24D57D33" w14:textId="77777777" w:rsidR="000B7984" w:rsidRDefault="000B7984" w:rsidP="009F0A50">
      <w:pPr>
        <w:tabs>
          <w:tab w:val="right" w:pos="10204"/>
        </w:tabs>
        <w:spacing w:after="0"/>
        <w:rPr>
          <w:rFonts w:cs="Arial"/>
          <w:color w:val="000000" w:themeColor="text1"/>
          <w:sz w:val="16"/>
          <w:szCs w:val="16"/>
        </w:rPr>
      </w:pPr>
    </w:p>
    <w:p w14:paraId="4396E775" w14:textId="77777777" w:rsidR="000B7984" w:rsidRDefault="000B7984" w:rsidP="009F0A50">
      <w:pPr>
        <w:tabs>
          <w:tab w:val="right" w:pos="10204"/>
        </w:tabs>
        <w:spacing w:after="0"/>
        <w:rPr>
          <w:rFonts w:cs="Arial"/>
          <w:color w:val="000000" w:themeColor="text1"/>
          <w:sz w:val="16"/>
          <w:szCs w:val="16"/>
        </w:rPr>
      </w:pPr>
    </w:p>
    <w:p w14:paraId="4909ADE9" w14:textId="77777777" w:rsidR="000B7984" w:rsidRDefault="000B7984" w:rsidP="009F0A50">
      <w:pPr>
        <w:tabs>
          <w:tab w:val="right" w:pos="10204"/>
        </w:tabs>
        <w:spacing w:after="0"/>
        <w:rPr>
          <w:rFonts w:cs="Arial"/>
          <w:color w:val="000000" w:themeColor="text1"/>
          <w:sz w:val="16"/>
          <w:szCs w:val="16"/>
        </w:rPr>
      </w:pPr>
    </w:p>
    <w:p w14:paraId="22DAD01C" w14:textId="77777777" w:rsidR="000B7984" w:rsidRDefault="000B7984" w:rsidP="009F0A50">
      <w:pPr>
        <w:tabs>
          <w:tab w:val="right" w:pos="10204"/>
        </w:tabs>
        <w:spacing w:after="0"/>
        <w:rPr>
          <w:rFonts w:cs="Arial"/>
          <w:color w:val="000000" w:themeColor="text1"/>
          <w:sz w:val="16"/>
          <w:szCs w:val="16"/>
        </w:rPr>
      </w:pPr>
    </w:p>
    <w:p w14:paraId="0D6D3E6B" w14:textId="77777777" w:rsidR="000B7984" w:rsidRDefault="000B7984" w:rsidP="009F0A50">
      <w:pPr>
        <w:tabs>
          <w:tab w:val="right" w:pos="10204"/>
        </w:tabs>
        <w:spacing w:after="0"/>
        <w:rPr>
          <w:rFonts w:cs="Arial"/>
          <w:color w:val="000000" w:themeColor="text1"/>
          <w:sz w:val="16"/>
          <w:szCs w:val="16"/>
        </w:rPr>
      </w:pPr>
    </w:p>
    <w:p w14:paraId="2B770815" w14:textId="77777777" w:rsidR="000B7984" w:rsidRDefault="000B7984" w:rsidP="009F0A50">
      <w:pPr>
        <w:tabs>
          <w:tab w:val="right" w:pos="10204"/>
        </w:tabs>
        <w:spacing w:after="0"/>
        <w:rPr>
          <w:rFonts w:cs="Arial"/>
          <w:color w:val="000000" w:themeColor="text1"/>
          <w:sz w:val="16"/>
          <w:szCs w:val="16"/>
        </w:rPr>
      </w:pPr>
    </w:p>
    <w:p w14:paraId="495C55CF" w14:textId="77777777" w:rsidR="000B7984" w:rsidRDefault="000B7984" w:rsidP="009F0A50">
      <w:pPr>
        <w:tabs>
          <w:tab w:val="right" w:pos="10204"/>
        </w:tabs>
        <w:spacing w:after="0"/>
        <w:rPr>
          <w:rFonts w:cs="Arial"/>
          <w:color w:val="000000" w:themeColor="text1"/>
          <w:sz w:val="16"/>
          <w:szCs w:val="16"/>
        </w:rPr>
      </w:pPr>
    </w:p>
    <w:p w14:paraId="2C0A74CC" w14:textId="77777777" w:rsidR="000B7984" w:rsidRDefault="000B7984" w:rsidP="009F0A50">
      <w:pPr>
        <w:tabs>
          <w:tab w:val="right" w:pos="10204"/>
        </w:tabs>
        <w:spacing w:after="0"/>
        <w:rPr>
          <w:rFonts w:cs="Arial"/>
          <w:color w:val="000000" w:themeColor="text1"/>
          <w:sz w:val="16"/>
          <w:szCs w:val="16"/>
        </w:rPr>
      </w:pPr>
    </w:p>
    <w:p w14:paraId="43113631" w14:textId="77777777" w:rsidR="000B7984" w:rsidRDefault="000B7984" w:rsidP="009F0A50">
      <w:pPr>
        <w:tabs>
          <w:tab w:val="right" w:pos="10204"/>
        </w:tabs>
        <w:spacing w:after="0"/>
        <w:rPr>
          <w:rFonts w:cs="Arial"/>
          <w:color w:val="000000" w:themeColor="text1"/>
          <w:sz w:val="16"/>
          <w:szCs w:val="16"/>
        </w:rPr>
      </w:pPr>
    </w:p>
    <w:p w14:paraId="182857FE" w14:textId="77777777" w:rsidR="000B7984" w:rsidRDefault="000B7984" w:rsidP="009F0A50">
      <w:pPr>
        <w:tabs>
          <w:tab w:val="right" w:pos="10204"/>
        </w:tabs>
        <w:spacing w:after="0"/>
        <w:rPr>
          <w:rFonts w:cs="Arial"/>
          <w:color w:val="000000" w:themeColor="text1"/>
          <w:sz w:val="16"/>
          <w:szCs w:val="16"/>
        </w:rPr>
      </w:pPr>
    </w:p>
    <w:p w14:paraId="32E60A36" w14:textId="77777777" w:rsidR="000B7984" w:rsidRDefault="000B7984" w:rsidP="009F0A50">
      <w:pPr>
        <w:tabs>
          <w:tab w:val="right" w:pos="10204"/>
        </w:tabs>
        <w:spacing w:after="0"/>
        <w:rPr>
          <w:rFonts w:cs="Arial"/>
          <w:color w:val="000000" w:themeColor="text1"/>
          <w:sz w:val="16"/>
          <w:szCs w:val="16"/>
        </w:rPr>
      </w:pPr>
    </w:p>
    <w:p w14:paraId="4C5525A5" w14:textId="77777777" w:rsidR="000B7984" w:rsidRDefault="000B7984" w:rsidP="009F0A50">
      <w:pPr>
        <w:tabs>
          <w:tab w:val="right" w:pos="10204"/>
        </w:tabs>
        <w:spacing w:after="0"/>
        <w:rPr>
          <w:rFonts w:cs="Arial"/>
          <w:color w:val="000000" w:themeColor="text1"/>
          <w:sz w:val="16"/>
          <w:szCs w:val="16"/>
        </w:rPr>
      </w:pPr>
    </w:p>
    <w:p w14:paraId="736C2BB4" w14:textId="77777777" w:rsidR="000B7984" w:rsidRDefault="000B7984" w:rsidP="009F0A50">
      <w:pPr>
        <w:tabs>
          <w:tab w:val="right" w:pos="10204"/>
        </w:tabs>
        <w:spacing w:after="0"/>
        <w:rPr>
          <w:rFonts w:cs="Arial"/>
          <w:color w:val="000000" w:themeColor="text1"/>
          <w:sz w:val="16"/>
          <w:szCs w:val="16"/>
        </w:rPr>
      </w:pPr>
    </w:p>
    <w:p w14:paraId="758E7085" w14:textId="77777777" w:rsidR="000B7984" w:rsidRDefault="000B7984" w:rsidP="009F0A50">
      <w:pPr>
        <w:tabs>
          <w:tab w:val="right" w:pos="10204"/>
        </w:tabs>
        <w:spacing w:after="0"/>
        <w:rPr>
          <w:rFonts w:cs="Arial"/>
          <w:color w:val="000000" w:themeColor="text1"/>
          <w:sz w:val="16"/>
          <w:szCs w:val="16"/>
        </w:rPr>
      </w:pPr>
    </w:p>
    <w:p w14:paraId="5B61EF22" w14:textId="77777777" w:rsidR="000B7984" w:rsidRDefault="000B7984" w:rsidP="009F0A50">
      <w:pPr>
        <w:tabs>
          <w:tab w:val="right" w:pos="10204"/>
        </w:tabs>
        <w:spacing w:after="0"/>
        <w:rPr>
          <w:rFonts w:cs="Arial"/>
          <w:color w:val="000000" w:themeColor="text1"/>
          <w:sz w:val="16"/>
          <w:szCs w:val="16"/>
        </w:rPr>
      </w:pPr>
    </w:p>
    <w:p w14:paraId="7B329F92" w14:textId="77777777" w:rsidR="000B7984" w:rsidRDefault="000B7984" w:rsidP="009F0A50">
      <w:pPr>
        <w:tabs>
          <w:tab w:val="right" w:pos="10204"/>
        </w:tabs>
        <w:spacing w:after="0"/>
        <w:rPr>
          <w:rFonts w:cs="Arial"/>
          <w:color w:val="000000" w:themeColor="text1"/>
          <w:sz w:val="16"/>
          <w:szCs w:val="16"/>
        </w:rPr>
      </w:pPr>
    </w:p>
    <w:p w14:paraId="5D3E87CE" w14:textId="77777777" w:rsidR="000B7984" w:rsidRDefault="000B7984" w:rsidP="009F0A50">
      <w:pPr>
        <w:tabs>
          <w:tab w:val="right" w:pos="10204"/>
        </w:tabs>
        <w:spacing w:after="0"/>
        <w:rPr>
          <w:rFonts w:cs="Arial"/>
          <w:color w:val="000000" w:themeColor="text1"/>
          <w:sz w:val="16"/>
          <w:szCs w:val="16"/>
        </w:rPr>
      </w:pPr>
    </w:p>
    <w:p w14:paraId="144045CD" w14:textId="77777777" w:rsidR="000B7984" w:rsidRDefault="000B7984" w:rsidP="009F0A50">
      <w:pPr>
        <w:tabs>
          <w:tab w:val="right" w:pos="10204"/>
        </w:tabs>
        <w:spacing w:after="0"/>
        <w:rPr>
          <w:rFonts w:cs="Arial"/>
          <w:color w:val="000000" w:themeColor="text1"/>
          <w:sz w:val="16"/>
          <w:szCs w:val="16"/>
        </w:rPr>
      </w:pPr>
    </w:p>
    <w:p w14:paraId="4242D0CD" w14:textId="77777777" w:rsidR="000B7984" w:rsidRDefault="000B7984" w:rsidP="009F0A50">
      <w:pPr>
        <w:tabs>
          <w:tab w:val="right" w:pos="10204"/>
        </w:tabs>
        <w:spacing w:after="0"/>
        <w:rPr>
          <w:rFonts w:cs="Arial"/>
          <w:color w:val="000000" w:themeColor="text1"/>
          <w:sz w:val="16"/>
          <w:szCs w:val="16"/>
        </w:rPr>
      </w:pPr>
    </w:p>
    <w:p w14:paraId="7A3CA41A" w14:textId="77777777" w:rsidR="000B7984" w:rsidRDefault="000B7984" w:rsidP="009F0A50">
      <w:pPr>
        <w:tabs>
          <w:tab w:val="right" w:pos="10204"/>
        </w:tabs>
        <w:spacing w:after="0"/>
        <w:rPr>
          <w:rFonts w:cs="Arial"/>
          <w:color w:val="000000" w:themeColor="text1"/>
          <w:sz w:val="16"/>
          <w:szCs w:val="16"/>
        </w:rPr>
      </w:pPr>
    </w:p>
    <w:p w14:paraId="4177BE43" w14:textId="18511919" w:rsidR="009F0A50" w:rsidRPr="00A524BF" w:rsidRDefault="009F0A50" w:rsidP="009F0A50">
      <w:pPr>
        <w:tabs>
          <w:tab w:val="right" w:pos="10204"/>
        </w:tabs>
        <w:spacing w:after="0"/>
        <w:rPr>
          <w:rFonts w:cs="Arial"/>
          <w:color w:val="000000" w:themeColor="text1"/>
          <w:sz w:val="16"/>
          <w:szCs w:val="16"/>
        </w:rPr>
      </w:pPr>
      <w:r w:rsidRPr="00A524BF">
        <w:rPr>
          <w:rFonts w:cs="Arial"/>
          <w:color w:val="000000" w:themeColor="text1"/>
          <w:sz w:val="16"/>
          <w:szCs w:val="16"/>
        </w:rPr>
        <w:t>Opracowała:</w:t>
      </w:r>
    </w:p>
    <w:p w14:paraId="29CAD8F2" w14:textId="77777777" w:rsidR="009F0A50" w:rsidRDefault="009F0A50" w:rsidP="009F0A50">
      <w:pPr>
        <w:tabs>
          <w:tab w:val="right" w:pos="10204"/>
        </w:tabs>
        <w:spacing w:after="0"/>
        <w:rPr>
          <w:rFonts w:cs="Arial"/>
          <w:color w:val="000000" w:themeColor="text1"/>
          <w:sz w:val="16"/>
          <w:szCs w:val="16"/>
        </w:rPr>
      </w:pPr>
      <w:r w:rsidRPr="00A524BF">
        <w:rPr>
          <w:rFonts w:cs="Arial"/>
          <w:color w:val="000000" w:themeColor="text1"/>
          <w:sz w:val="16"/>
          <w:szCs w:val="16"/>
        </w:rPr>
        <w:t>Monika Olszewska</w:t>
      </w:r>
    </w:p>
    <w:p w14:paraId="65F19620" w14:textId="0F8A6E7D" w:rsidR="009F0A50" w:rsidRPr="00A524BF" w:rsidRDefault="000B7984" w:rsidP="009F0A50">
      <w:pPr>
        <w:tabs>
          <w:tab w:val="right" w:pos="10204"/>
        </w:tabs>
        <w:spacing w:after="0"/>
        <w:rPr>
          <w:rFonts w:cs="Arial"/>
          <w:color w:val="000000" w:themeColor="text1"/>
          <w:sz w:val="16"/>
          <w:szCs w:val="16"/>
        </w:rPr>
      </w:pPr>
      <w:r w:rsidRPr="000B7984">
        <w:rPr>
          <w:rFonts w:cs="Arial"/>
          <w:color w:val="000000" w:themeColor="text1"/>
          <w:sz w:val="16"/>
          <w:szCs w:val="16"/>
        </w:rPr>
        <w:t>30</w:t>
      </w:r>
      <w:r w:rsidR="009F0A50" w:rsidRPr="000B7984">
        <w:rPr>
          <w:rFonts w:cs="Arial"/>
          <w:color w:val="000000" w:themeColor="text1"/>
          <w:sz w:val="16"/>
          <w:szCs w:val="16"/>
        </w:rPr>
        <w:t>.0</w:t>
      </w:r>
      <w:r w:rsidRPr="000B7984">
        <w:rPr>
          <w:rFonts w:cs="Arial"/>
          <w:color w:val="000000" w:themeColor="text1"/>
          <w:sz w:val="16"/>
          <w:szCs w:val="16"/>
        </w:rPr>
        <w:t>4</w:t>
      </w:r>
      <w:r w:rsidR="009F0A50" w:rsidRPr="000B7984">
        <w:rPr>
          <w:rFonts w:cs="Arial"/>
          <w:color w:val="000000" w:themeColor="text1"/>
          <w:sz w:val="16"/>
          <w:szCs w:val="16"/>
        </w:rPr>
        <w:t>.2026 r.</w:t>
      </w:r>
    </w:p>
    <w:p w14:paraId="00193E25" w14:textId="07D9BDDC" w:rsidR="009F0A50" w:rsidRPr="00A524BF" w:rsidRDefault="009F0A50" w:rsidP="009F0A50">
      <w:pPr>
        <w:tabs>
          <w:tab w:val="right" w:pos="10204"/>
        </w:tabs>
        <w:spacing w:after="0"/>
        <w:rPr>
          <w:rFonts w:cs="Arial"/>
          <w:color w:val="000000" w:themeColor="text1"/>
          <w:sz w:val="16"/>
          <w:szCs w:val="16"/>
        </w:rPr>
      </w:pPr>
      <w:r w:rsidRPr="00A524BF">
        <w:rPr>
          <w:rFonts w:cs="Arial"/>
          <w:color w:val="000000" w:themeColor="text1"/>
          <w:sz w:val="16"/>
          <w:szCs w:val="16"/>
        </w:rPr>
        <w:t>T: 28</w:t>
      </w:r>
      <w:r>
        <w:rPr>
          <w:rFonts w:cs="Arial"/>
          <w:color w:val="000000" w:themeColor="text1"/>
          <w:sz w:val="16"/>
          <w:szCs w:val="16"/>
        </w:rPr>
        <w:t>11</w:t>
      </w:r>
      <w:r w:rsidRPr="00A524BF">
        <w:rPr>
          <w:rFonts w:cs="Arial"/>
          <w:color w:val="000000" w:themeColor="text1"/>
          <w:sz w:val="16"/>
          <w:szCs w:val="16"/>
        </w:rPr>
        <w:t>.</w:t>
      </w:r>
      <w:r>
        <w:rPr>
          <w:rFonts w:cs="Arial"/>
          <w:color w:val="000000" w:themeColor="text1"/>
          <w:sz w:val="16"/>
          <w:szCs w:val="16"/>
        </w:rPr>
        <w:t>1</w:t>
      </w:r>
      <w:r w:rsidRPr="00A524BF">
        <w:rPr>
          <w:rFonts w:cs="Arial"/>
          <w:color w:val="000000" w:themeColor="text1"/>
          <w:sz w:val="16"/>
          <w:szCs w:val="16"/>
        </w:rPr>
        <w:t>.202</w:t>
      </w:r>
      <w:r>
        <w:rPr>
          <w:rFonts w:cs="Arial"/>
          <w:color w:val="000000" w:themeColor="text1"/>
          <w:sz w:val="16"/>
          <w:szCs w:val="16"/>
        </w:rPr>
        <w:t>6</w:t>
      </w:r>
      <w:r w:rsidRPr="00A524BF">
        <w:rPr>
          <w:rFonts w:cs="Arial"/>
          <w:color w:val="000000" w:themeColor="text1"/>
          <w:sz w:val="16"/>
          <w:szCs w:val="16"/>
        </w:rPr>
        <w:t>.MO</w:t>
      </w:r>
    </w:p>
    <w:p w14:paraId="0C6E28A9" w14:textId="77777777" w:rsidR="00933376" w:rsidRDefault="00933376" w:rsidP="000B7984">
      <w:pPr>
        <w:rPr>
          <w:rFonts w:ascii="Arial" w:hAnsi="Arial" w:cs="Arial"/>
          <w:i/>
          <w:color w:val="000000" w:themeColor="text1"/>
        </w:rPr>
      </w:pPr>
    </w:p>
    <w:p w14:paraId="20F3E628" w14:textId="5D4DCAE9" w:rsidR="008656C4" w:rsidRPr="004A4A3F" w:rsidRDefault="008656C4" w:rsidP="001F6770">
      <w:pPr>
        <w:jc w:val="right"/>
        <w:rPr>
          <w:rFonts w:ascii="Arial" w:hAnsi="Arial" w:cs="Arial"/>
          <w:i/>
          <w:color w:val="000000" w:themeColor="text1"/>
        </w:rPr>
      </w:pPr>
      <w:r w:rsidRPr="004A4A3F">
        <w:rPr>
          <w:rFonts w:ascii="Arial" w:hAnsi="Arial" w:cs="Arial"/>
          <w:i/>
          <w:color w:val="000000" w:themeColor="text1"/>
        </w:rPr>
        <w:lastRenderedPageBreak/>
        <w:t>Załącznik nr 1 do Zaproszenia do składania ofert</w:t>
      </w:r>
      <w:r w:rsidRPr="004A4A3F">
        <w:rPr>
          <w:rFonts w:ascii="Arial" w:hAnsi="Arial" w:cs="Arial"/>
          <w:color w:val="000000" w:themeColor="text1"/>
        </w:rPr>
        <w:t xml:space="preserve"> </w:t>
      </w:r>
    </w:p>
    <w:p w14:paraId="47D15331" w14:textId="77777777" w:rsidR="008656C4" w:rsidRPr="004A4A3F" w:rsidRDefault="008656C4" w:rsidP="008656C4">
      <w:pPr>
        <w:spacing w:line="360" w:lineRule="auto"/>
        <w:jc w:val="right"/>
        <w:rPr>
          <w:rFonts w:ascii="Arial" w:hAnsi="Arial" w:cs="Arial"/>
          <w:color w:val="000000" w:themeColor="text1"/>
        </w:rPr>
      </w:pPr>
      <w:r w:rsidRPr="004A4A3F">
        <w:rPr>
          <w:rFonts w:ascii="Arial" w:hAnsi="Arial" w:cs="Arial"/>
          <w:color w:val="000000" w:themeColor="text1"/>
        </w:rPr>
        <w:t xml:space="preserve">                                              …………………, dnia ……………</w:t>
      </w:r>
    </w:p>
    <w:p w14:paraId="783F5966" w14:textId="3155902C" w:rsidR="00471412" w:rsidRDefault="00311955" w:rsidP="00471412">
      <w:pPr>
        <w:pStyle w:val="Nagwek3"/>
        <w:rPr>
          <w:rFonts w:ascii="Arial" w:hAnsi="Arial" w:cs="Arial"/>
          <w:b/>
          <w:i w:val="0"/>
          <w:iCs/>
          <w:color w:val="000000" w:themeColor="text1"/>
          <w:sz w:val="22"/>
        </w:rPr>
      </w:pPr>
      <w:bookmarkStart w:id="4" w:name="_Toc186531879"/>
      <w:bookmarkStart w:id="5" w:name="_Toc186532252"/>
      <w:r w:rsidRPr="00311955">
        <w:rPr>
          <w:rFonts w:ascii="Arial" w:hAnsi="Arial" w:cs="Arial"/>
          <w:b/>
          <w:i w:val="0"/>
          <w:iCs/>
          <w:color w:val="000000" w:themeColor="text1"/>
          <w:sz w:val="22"/>
        </w:rPr>
        <w:t>FORMULARZ  OFERTOWY</w:t>
      </w:r>
      <w:bookmarkEnd w:id="4"/>
      <w:bookmarkEnd w:id="5"/>
    </w:p>
    <w:p w14:paraId="296FA51F" w14:textId="77777777" w:rsidR="00471412" w:rsidRPr="00471412" w:rsidRDefault="00471412" w:rsidP="00471412">
      <w:pPr>
        <w:rPr>
          <w:lang w:eastAsia="zh-CN"/>
        </w:rPr>
      </w:pPr>
    </w:p>
    <w:p w14:paraId="49026891" w14:textId="68838F63" w:rsidR="008656C4" w:rsidRPr="003F02B6" w:rsidRDefault="003F02B6" w:rsidP="004D2C06">
      <w:pPr>
        <w:shd w:val="clear" w:color="auto" w:fill="FFFFFF" w:themeFill="background1"/>
        <w:spacing w:after="120"/>
        <w:jc w:val="center"/>
        <w:rPr>
          <w:rFonts w:ascii="Arial" w:hAnsi="Arial" w:cs="Arial"/>
          <w:b/>
          <w:bCs/>
          <w:iCs/>
          <w:color w:val="000000" w:themeColor="text1"/>
          <w:sz w:val="24"/>
          <w:szCs w:val="24"/>
        </w:rPr>
      </w:pPr>
      <w:bookmarkStart w:id="6" w:name="_Hlk226011613"/>
      <w:r w:rsidRPr="003F02B6">
        <w:rPr>
          <w:rFonts w:ascii="Arial" w:hAnsi="Arial" w:cs="Arial"/>
          <w:b/>
          <w:bCs/>
          <w:color w:val="000000" w:themeColor="text1"/>
          <w:sz w:val="24"/>
          <w:szCs w:val="24"/>
        </w:rPr>
        <w:t>Wynajem zasilacza UPS – 75-80kVA</w:t>
      </w:r>
      <w:bookmarkEnd w:id="6"/>
      <w:r w:rsidR="00471412">
        <w:rPr>
          <w:rFonts w:ascii="Arial" w:hAnsi="Arial" w:cs="Arial"/>
          <w:b/>
          <w:bCs/>
          <w:color w:val="000000" w:themeColor="text1"/>
          <w:sz w:val="24"/>
          <w:szCs w:val="24"/>
        </w:rPr>
        <w:t xml:space="preserve"> – 2811.1.2026.MO</w:t>
      </w:r>
      <w:r w:rsidR="001E66A0" w:rsidRPr="003F02B6">
        <w:rPr>
          <w:rFonts w:ascii="Arial" w:hAnsi="Arial" w:cs="Arial"/>
          <w:b/>
          <w:bCs/>
          <w:iCs/>
          <w:color w:val="000000" w:themeColor="text1"/>
          <w:sz w:val="24"/>
          <w:szCs w:val="24"/>
        </w:rPr>
        <w:br/>
      </w:r>
    </w:p>
    <w:tbl>
      <w:tblPr>
        <w:tblStyle w:val="Tabela-Siatka"/>
        <w:tblW w:w="9181"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016"/>
        <w:gridCol w:w="5165"/>
      </w:tblGrid>
      <w:tr w:rsidR="008656C4" w:rsidRPr="004A4A3F" w14:paraId="267F9219" w14:textId="77777777" w:rsidTr="00C71143">
        <w:trPr>
          <w:trHeight w:val="515"/>
        </w:trPr>
        <w:tc>
          <w:tcPr>
            <w:tcW w:w="4016" w:type="dxa"/>
            <w:shd w:val="clear" w:color="auto" w:fill="F2F2F2" w:themeFill="background1" w:themeFillShade="F2"/>
            <w:vAlign w:val="center"/>
          </w:tcPr>
          <w:p w14:paraId="7C724DD3" w14:textId="77777777" w:rsidR="008656C4" w:rsidRPr="004A4A3F" w:rsidRDefault="008656C4" w:rsidP="00C71143">
            <w:pPr>
              <w:rPr>
                <w:rFonts w:ascii="Arial" w:hAnsi="Arial" w:cs="Arial"/>
                <w:b/>
                <w:bCs/>
                <w:color w:val="000000" w:themeColor="text1"/>
              </w:rPr>
            </w:pPr>
            <w:r w:rsidRPr="004A4A3F">
              <w:rPr>
                <w:rFonts w:ascii="Arial" w:hAnsi="Arial" w:cs="Arial"/>
                <w:b/>
                <w:bCs/>
                <w:color w:val="000000" w:themeColor="text1"/>
              </w:rPr>
              <w:t>Nazwa wykonawcy:</w:t>
            </w:r>
          </w:p>
        </w:tc>
        <w:tc>
          <w:tcPr>
            <w:tcW w:w="5165" w:type="dxa"/>
            <w:vAlign w:val="bottom"/>
          </w:tcPr>
          <w:p w14:paraId="48209EF9" w14:textId="77777777" w:rsidR="008656C4" w:rsidRPr="004A4A3F" w:rsidRDefault="008656C4" w:rsidP="00C71143">
            <w:pPr>
              <w:jc w:val="both"/>
              <w:rPr>
                <w:rFonts w:ascii="Arial" w:hAnsi="Arial" w:cs="Arial"/>
                <w:i/>
                <w:color w:val="000000" w:themeColor="text1"/>
                <w:sz w:val="12"/>
                <w:szCs w:val="12"/>
              </w:rPr>
            </w:pPr>
            <w:r w:rsidRPr="004A4A3F">
              <w:rPr>
                <w:rFonts w:ascii="Arial" w:hAnsi="Arial" w:cs="Arial"/>
                <w:i/>
                <w:color w:val="000000" w:themeColor="text1"/>
                <w:sz w:val="12"/>
                <w:szCs w:val="12"/>
              </w:rPr>
              <w:t>(w przypadku składania oferty przez podmioty występujące wspólnie należy podać wszystkich wspólników spółki cywilnej lub członków konsorcjum i wymagane dane)</w:t>
            </w:r>
          </w:p>
        </w:tc>
      </w:tr>
      <w:tr w:rsidR="008656C4" w:rsidRPr="004A4A3F" w14:paraId="0D31F1F4" w14:textId="77777777" w:rsidTr="00C71143">
        <w:trPr>
          <w:trHeight w:val="506"/>
        </w:trPr>
        <w:tc>
          <w:tcPr>
            <w:tcW w:w="4016" w:type="dxa"/>
            <w:shd w:val="clear" w:color="auto" w:fill="F2F2F2" w:themeFill="background1" w:themeFillShade="F2"/>
            <w:vAlign w:val="center"/>
          </w:tcPr>
          <w:p w14:paraId="0714822E" w14:textId="77777777" w:rsidR="008656C4" w:rsidRPr="004A4A3F" w:rsidRDefault="008656C4" w:rsidP="00C71143">
            <w:pPr>
              <w:rPr>
                <w:rFonts w:ascii="Arial" w:hAnsi="Arial" w:cs="Arial"/>
                <w:b/>
                <w:bCs/>
                <w:color w:val="000000" w:themeColor="text1"/>
              </w:rPr>
            </w:pPr>
            <w:r w:rsidRPr="004A4A3F">
              <w:rPr>
                <w:rFonts w:ascii="Arial" w:hAnsi="Arial" w:cs="Arial"/>
                <w:b/>
                <w:bCs/>
                <w:color w:val="000000" w:themeColor="text1"/>
              </w:rPr>
              <w:t>Adres wykonawcy:</w:t>
            </w:r>
          </w:p>
        </w:tc>
        <w:tc>
          <w:tcPr>
            <w:tcW w:w="5165" w:type="dxa"/>
          </w:tcPr>
          <w:p w14:paraId="38D2E1EC" w14:textId="77777777" w:rsidR="008656C4" w:rsidRPr="004A4A3F" w:rsidRDefault="008656C4" w:rsidP="00C71143">
            <w:pPr>
              <w:jc w:val="center"/>
              <w:rPr>
                <w:rFonts w:ascii="Arial" w:hAnsi="Arial" w:cs="Arial"/>
                <w:b/>
                <w:color w:val="000000" w:themeColor="text1"/>
              </w:rPr>
            </w:pPr>
          </w:p>
        </w:tc>
      </w:tr>
      <w:tr w:rsidR="008656C4" w:rsidRPr="004A4A3F" w14:paraId="24F3E360" w14:textId="77777777" w:rsidTr="00C71143">
        <w:trPr>
          <w:trHeight w:val="496"/>
        </w:trPr>
        <w:tc>
          <w:tcPr>
            <w:tcW w:w="4016" w:type="dxa"/>
            <w:shd w:val="clear" w:color="auto" w:fill="F2F2F2" w:themeFill="background1" w:themeFillShade="F2"/>
            <w:vAlign w:val="center"/>
          </w:tcPr>
          <w:p w14:paraId="501BE19A" w14:textId="77777777" w:rsidR="008656C4" w:rsidRPr="004A4A3F" w:rsidRDefault="008656C4" w:rsidP="00C71143">
            <w:pPr>
              <w:rPr>
                <w:rFonts w:ascii="Arial" w:hAnsi="Arial" w:cs="Arial"/>
                <w:b/>
                <w:bCs/>
                <w:color w:val="000000" w:themeColor="text1"/>
              </w:rPr>
            </w:pPr>
            <w:r w:rsidRPr="004A4A3F">
              <w:rPr>
                <w:rFonts w:ascii="Arial" w:hAnsi="Arial" w:cs="Arial"/>
                <w:b/>
                <w:bCs/>
                <w:color w:val="000000" w:themeColor="text1"/>
              </w:rPr>
              <w:t>NIP:</w:t>
            </w:r>
          </w:p>
        </w:tc>
        <w:tc>
          <w:tcPr>
            <w:tcW w:w="5165" w:type="dxa"/>
          </w:tcPr>
          <w:p w14:paraId="58AAA11E" w14:textId="77777777" w:rsidR="008656C4" w:rsidRPr="004A4A3F" w:rsidRDefault="008656C4" w:rsidP="00C71143">
            <w:pPr>
              <w:jc w:val="center"/>
              <w:rPr>
                <w:rFonts w:ascii="Arial" w:hAnsi="Arial" w:cs="Arial"/>
                <w:b/>
                <w:color w:val="000000" w:themeColor="text1"/>
              </w:rPr>
            </w:pPr>
          </w:p>
        </w:tc>
      </w:tr>
      <w:tr w:rsidR="008656C4" w:rsidRPr="004A4A3F" w14:paraId="6CF41531" w14:textId="77777777" w:rsidTr="00C71143">
        <w:trPr>
          <w:trHeight w:val="486"/>
        </w:trPr>
        <w:tc>
          <w:tcPr>
            <w:tcW w:w="4016" w:type="dxa"/>
            <w:shd w:val="clear" w:color="auto" w:fill="F2F2F2" w:themeFill="background1" w:themeFillShade="F2"/>
            <w:vAlign w:val="center"/>
          </w:tcPr>
          <w:p w14:paraId="3B66ADCC" w14:textId="77777777" w:rsidR="008656C4" w:rsidRPr="004A4A3F" w:rsidRDefault="008656C4" w:rsidP="00C71143">
            <w:pPr>
              <w:rPr>
                <w:rFonts w:ascii="Arial" w:hAnsi="Arial" w:cs="Arial"/>
                <w:b/>
                <w:bCs/>
                <w:color w:val="000000" w:themeColor="text1"/>
              </w:rPr>
            </w:pPr>
            <w:r w:rsidRPr="004A4A3F">
              <w:rPr>
                <w:rFonts w:ascii="Arial" w:hAnsi="Arial" w:cs="Arial"/>
                <w:b/>
                <w:bCs/>
                <w:color w:val="000000" w:themeColor="text1"/>
              </w:rPr>
              <w:t>REGON:</w:t>
            </w:r>
          </w:p>
        </w:tc>
        <w:tc>
          <w:tcPr>
            <w:tcW w:w="5165" w:type="dxa"/>
          </w:tcPr>
          <w:p w14:paraId="6D262F5E" w14:textId="77777777" w:rsidR="008656C4" w:rsidRPr="004A4A3F" w:rsidRDefault="008656C4" w:rsidP="00C71143">
            <w:pPr>
              <w:jc w:val="center"/>
              <w:rPr>
                <w:rFonts w:ascii="Arial" w:hAnsi="Arial" w:cs="Arial"/>
                <w:b/>
                <w:color w:val="000000" w:themeColor="text1"/>
              </w:rPr>
            </w:pPr>
          </w:p>
        </w:tc>
      </w:tr>
      <w:tr w:rsidR="008656C4" w:rsidRPr="004A4A3F" w14:paraId="69CDC78A" w14:textId="77777777" w:rsidTr="00C71143">
        <w:trPr>
          <w:trHeight w:val="510"/>
        </w:trPr>
        <w:tc>
          <w:tcPr>
            <w:tcW w:w="4016" w:type="dxa"/>
            <w:shd w:val="clear" w:color="auto" w:fill="F2F2F2" w:themeFill="background1" w:themeFillShade="F2"/>
            <w:vAlign w:val="center"/>
          </w:tcPr>
          <w:p w14:paraId="6ADDF64E" w14:textId="77777777" w:rsidR="008656C4" w:rsidRPr="004A4A3F" w:rsidRDefault="008656C4" w:rsidP="00C71143">
            <w:pPr>
              <w:rPr>
                <w:rFonts w:ascii="Arial" w:hAnsi="Arial" w:cs="Arial"/>
                <w:b/>
                <w:bCs/>
                <w:color w:val="000000" w:themeColor="text1"/>
              </w:rPr>
            </w:pPr>
            <w:r w:rsidRPr="004A4A3F">
              <w:rPr>
                <w:rFonts w:ascii="Arial" w:hAnsi="Arial" w:cs="Arial"/>
                <w:b/>
                <w:bCs/>
                <w:color w:val="000000" w:themeColor="text1"/>
              </w:rPr>
              <w:t>KRS:</w:t>
            </w:r>
          </w:p>
        </w:tc>
        <w:tc>
          <w:tcPr>
            <w:tcW w:w="5165" w:type="dxa"/>
          </w:tcPr>
          <w:p w14:paraId="603EF1C4" w14:textId="77777777" w:rsidR="008656C4" w:rsidRPr="004A4A3F" w:rsidRDefault="008656C4" w:rsidP="00C71143">
            <w:pPr>
              <w:jc w:val="center"/>
              <w:rPr>
                <w:rFonts w:ascii="Arial" w:hAnsi="Arial" w:cs="Arial"/>
                <w:b/>
                <w:color w:val="000000" w:themeColor="text1"/>
              </w:rPr>
            </w:pPr>
          </w:p>
        </w:tc>
      </w:tr>
      <w:tr w:rsidR="008656C4" w:rsidRPr="004A4A3F" w14:paraId="2AF1F5DF" w14:textId="77777777" w:rsidTr="00C71143">
        <w:trPr>
          <w:trHeight w:val="469"/>
        </w:trPr>
        <w:tc>
          <w:tcPr>
            <w:tcW w:w="4016" w:type="dxa"/>
            <w:shd w:val="clear" w:color="auto" w:fill="F2F2F2" w:themeFill="background1" w:themeFillShade="F2"/>
            <w:vAlign w:val="center"/>
          </w:tcPr>
          <w:p w14:paraId="166CE316" w14:textId="77777777" w:rsidR="008656C4" w:rsidRPr="004A4A3F" w:rsidRDefault="008656C4" w:rsidP="00C71143">
            <w:pPr>
              <w:rPr>
                <w:rFonts w:ascii="Arial" w:hAnsi="Arial" w:cs="Arial"/>
                <w:b/>
                <w:bCs/>
                <w:color w:val="000000" w:themeColor="text1"/>
              </w:rPr>
            </w:pPr>
            <w:r w:rsidRPr="004A4A3F">
              <w:rPr>
                <w:rFonts w:ascii="Arial" w:hAnsi="Arial" w:cs="Arial"/>
                <w:b/>
                <w:bCs/>
                <w:color w:val="000000" w:themeColor="text1"/>
              </w:rPr>
              <w:t>PESEL:</w:t>
            </w:r>
          </w:p>
        </w:tc>
        <w:tc>
          <w:tcPr>
            <w:tcW w:w="5165" w:type="dxa"/>
            <w:vAlign w:val="bottom"/>
          </w:tcPr>
          <w:p w14:paraId="6A507052" w14:textId="77777777" w:rsidR="008656C4" w:rsidRPr="004A4A3F" w:rsidRDefault="008656C4" w:rsidP="00C71143">
            <w:pPr>
              <w:jc w:val="both"/>
              <w:rPr>
                <w:rFonts w:ascii="Arial" w:hAnsi="Arial" w:cs="Arial"/>
                <w:i/>
                <w:iCs/>
                <w:color w:val="000000" w:themeColor="text1"/>
                <w:sz w:val="12"/>
                <w:szCs w:val="12"/>
              </w:rPr>
            </w:pPr>
            <w:r w:rsidRPr="004A4A3F">
              <w:rPr>
                <w:rFonts w:ascii="Arial" w:hAnsi="Arial" w:cs="Arial"/>
                <w:i/>
                <w:iCs/>
                <w:color w:val="000000" w:themeColor="text1"/>
                <w:sz w:val="12"/>
                <w:szCs w:val="12"/>
              </w:rPr>
              <w:t>(w przypadku prowadzenia jednoosobowej działalności gospodarczej oraz osób fizycznych)</w:t>
            </w:r>
          </w:p>
        </w:tc>
      </w:tr>
      <w:tr w:rsidR="008656C4" w:rsidRPr="004A4A3F" w14:paraId="772A5268" w14:textId="77777777" w:rsidTr="00C71143">
        <w:trPr>
          <w:trHeight w:val="542"/>
        </w:trPr>
        <w:tc>
          <w:tcPr>
            <w:tcW w:w="4016" w:type="dxa"/>
            <w:shd w:val="clear" w:color="auto" w:fill="F2F2F2" w:themeFill="background1" w:themeFillShade="F2"/>
            <w:vAlign w:val="center"/>
          </w:tcPr>
          <w:p w14:paraId="1F723E0F" w14:textId="77777777" w:rsidR="008656C4" w:rsidRPr="004A4A3F" w:rsidRDefault="008656C4" w:rsidP="00C71143">
            <w:pPr>
              <w:rPr>
                <w:rFonts w:ascii="Arial" w:hAnsi="Arial" w:cs="Arial"/>
                <w:b/>
                <w:bCs/>
                <w:color w:val="000000" w:themeColor="text1"/>
              </w:rPr>
            </w:pPr>
            <w:r w:rsidRPr="004A4A3F">
              <w:rPr>
                <w:rFonts w:ascii="Arial" w:hAnsi="Arial" w:cs="Arial"/>
                <w:b/>
                <w:bCs/>
                <w:color w:val="000000" w:themeColor="text1"/>
              </w:rPr>
              <w:t>Nr telefonu:</w:t>
            </w:r>
          </w:p>
        </w:tc>
        <w:tc>
          <w:tcPr>
            <w:tcW w:w="5165" w:type="dxa"/>
          </w:tcPr>
          <w:p w14:paraId="7CC39B50" w14:textId="77777777" w:rsidR="008656C4" w:rsidRPr="004A4A3F" w:rsidRDefault="008656C4" w:rsidP="00C71143">
            <w:pPr>
              <w:jc w:val="center"/>
              <w:rPr>
                <w:rFonts w:ascii="Arial" w:hAnsi="Arial" w:cs="Arial"/>
                <w:b/>
                <w:color w:val="000000" w:themeColor="text1"/>
              </w:rPr>
            </w:pPr>
          </w:p>
        </w:tc>
      </w:tr>
      <w:tr w:rsidR="008656C4" w:rsidRPr="004A4A3F" w14:paraId="3E5CD351" w14:textId="77777777" w:rsidTr="00C71143">
        <w:trPr>
          <w:trHeight w:val="481"/>
        </w:trPr>
        <w:tc>
          <w:tcPr>
            <w:tcW w:w="4016" w:type="dxa"/>
            <w:shd w:val="clear" w:color="auto" w:fill="F2F2F2" w:themeFill="background1" w:themeFillShade="F2"/>
            <w:vAlign w:val="center"/>
          </w:tcPr>
          <w:p w14:paraId="2DA853D9" w14:textId="77777777" w:rsidR="008656C4" w:rsidRPr="004A4A3F" w:rsidRDefault="008656C4" w:rsidP="00C71143">
            <w:pPr>
              <w:rPr>
                <w:rFonts w:ascii="Arial" w:hAnsi="Arial" w:cs="Arial"/>
                <w:b/>
                <w:bCs/>
                <w:color w:val="000000" w:themeColor="text1"/>
              </w:rPr>
            </w:pPr>
            <w:r w:rsidRPr="004A4A3F">
              <w:rPr>
                <w:rFonts w:ascii="Arial" w:hAnsi="Arial" w:cs="Arial"/>
                <w:b/>
                <w:bCs/>
                <w:color w:val="000000" w:themeColor="text1"/>
              </w:rPr>
              <w:t>Adres e-mail:</w:t>
            </w:r>
          </w:p>
        </w:tc>
        <w:tc>
          <w:tcPr>
            <w:tcW w:w="5165" w:type="dxa"/>
          </w:tcPr>
          <w:p w14:paraId="2DA56D3F" w14:textId="77777777" w:rsidR="008656C4" w:rsidRPr="004A4A3F" w:rsidRDefault="008656C4" w:rsidP="00C71143">
            <w:pPr>
              <w:jc w:val="center"/>
              <w:rPr>
                <w:rFonts w:ascii="Arial" w:hAnsi="Arial" w:cs="Arial"/>
                <w:b/>
                <w:color w:val="000000" w:themeColor="text1"/>
              </w:rPr>
            </w:pPr>
          </w:p>
        </w:tc>
      </w:tr>
      <w:tr w:rsidR="008656C4" w:rsidRPr="004A4A3F" w14:paraId="37EC61D4" w14:textId="77777777" w:rsidTr="00C71143">
        <w:trPr>
          <w:trHeight w:val="504"/>
        </w:trPr>
        <w:tc>
          <w:tcPr>
            <w:tcW w:w="4016" w:type="dxa"/>
            <w:shd w:val="clear" w:color="auto" w:fill="F2F2F2" w:themeFill="background1" w:themeFillShade="F2"/>
            <w:vAlign w:val="center"/>
          </w:tcPr>
          <w:p w14:paraId="0A23A491" w14:textId="77777777" w:rsidR="008656C4" w:rsidRPr="004A4A3F" w:rsidRDefault="008656C4" w:rsidP="00C71143">
            <w:pPr>
              <w:rPr>
                <w:rFonts w:ascii="Arial" w:hAnsi="Arial" w:cs="Arial"/>
                <w:b/>
                <w:bCs/>
                <w:color w:val="000000" w:themeColor="text1"/>
              </w:rPr>
            </w:pPr>
            <w:r w:rsidRPr="004A4A3F">
              <w:rPr>
                <w:rFonts w:ascii="Arial" w:hAnsi="Arial" w:cs="Arial"/>
                <w:b/>
                <w:bCs/>
                <w:color w:val="000000" w:themeColor="text1"/>
              </w:rPr>
              <w:t>Imię i nazwisko osoby do kontaktu:</w:t>
            </w:r>
          </w:p>
        </w:tc>
        <w:tc>
          <w:tcPr>
            <w:tcW w:w="5165" w:type="dxa"/>
          </w:tcPr>
          <w:p w14:paraId="146D15DC" w14:textId="77777777" w:rsidR="008656C4" w:rsidRPr="004A4A3F" w:rsidRDefault="008656C4" w:rsidP="00C71143">
            <w:pPr>
              <w:jc w:val="center"/>
              <w:rPr>
                <w:rFonts w:ascii="Arial" w:hAnsi="Arial" w:cs="Arial"/>
                <w:b/>
                <w:color w:val="000000" w:themeColor="text1"/>
              </w:rPr>
            </w:pPr>
          </w:p>
        </w:tc>
      </w:tr>
    </w:tbl>
    <w:p w14:paraId="2A71AC01" w14:textId="3818E881" w:rsidR="00F713DE" w:rsidRDefault="008656C4" w:rsidP="00311955">
      <w:pPr>
        <w:autoSpaceDE w:val="0"/>
        <w:spacing w:before="120" w:after="120"/>
        <w:jc w:val="both"/>
        <w:rPr>
          <w:rFonts w:ascii="Arial" w:hAnsi="Arial" w:cs="Arial"/>
          <w:color w:val="000000" w:themeColor="text1"/>
        </w:rPr>
      </w:pPr>
      <w:r w:rsidRPr="004A4A3F">
        <w:rPr>
          <w:rFonts w:ascii="Arial" w:hAnsi="Arial" w:cs="Arial"/>
          <w:color w:val="000000" w:themeColor="text1"/>
        </w:rPr>
        <w:t>Nawiązując do  zaproszenia  do  składania  ofert  w  postępowaniu  na „</w:t>
      </w:r>
      <w:r w:rsidR="009F0A50">
        <w:rPr>
          <w:rFonts w:ascii="Arial" w:hAnsi="Arial" w:cs="Arial"/>
          <w:color w:val="000000" w:themeColor="text1"/>
        </w:rPr>
        <w:t>Wynajem zasilacza UPS – 75-80kVA</w:t>
      </w:r>
      <w:r w:rsidR="00BB5EA7">
        <w:rPr>
          <w:rFonts w:ascii="Arial" w:hAnsi="Arial" w:cs="Arial"/>
          <w:color w:val="000000" w:themeColor="text1"/>
        </w:rPr>
        <w:t xml:space="preserve"> </w:t>
      </w:r>
      <w:r w:rsidRPr="004A4A3F">
        <w:rPr>
          <w:rFonts w:ascii="Arial" w:hAnsi="Arial" w:cs="Arial"/>
          <w:color w:val="000000" w:themeColor="text1"/>
        </w:rPr>
        <w:t>” - Nr sprawy</w:t>
      </w:r>
      <w:r w:rsidR="00311955">
        <w:rPr>
          <w:rFonts w:ascii="Arial" w:hAnsi="Arial" w:cs="Arial"/>
          <w:color w:val="000000" w:themeColor="text1"/>
        </w:rPr>
        <w:t xml:space="preserve"> – 281</w:t>
      </w:r>
      <w:r w:rsidR="009F0A50">
        <w:rPr>
          <w:rFonts w:ascii="Arial" w:hAnsi="Arial" w:cs="Arial"/>
          <w:color w:val="000000" w:themeColor="text1"/>
        </w:rPr>
        <w:t>1</w:t>
      </w:r>
      <w:r w:rsidR="00311955">
        <w:rPr>
          <w:rFonts w:ascii="Arial" w:hAnsi="Arial" w:cs="Arial"/>
          <w:color w:val="000000" w:themeColor="text1"/>
        </w:rPr>
        <w:t>.1.202</w:t>
      </w:r>
      <w:r w:rsidR="009F0A50">
        <w:rPr>
          <w:rFonts w:ascii="Arial" w:hAnsi="Arial" w:cs="Arial"/>
          <w:color w:val="000000" w:themeColor="text1"/>
        </w:rPr>
        <w:t>6</w:t>
      </w:r>
      <w:r w:rsidR="00311955">
        <w:rPr>
          <w:rFonts w:ascii="Arial" w:hAnsi="Arial" w:cs="Arial"/>
          <w:color w:val="000000" w:themeColor="text1"/>
        </w:rPr>
        <w:t>.</w:t>
      </w:r>
      <w:r w:rsidR="009F0A50">
        <w:rPr>
          <w:rFonts w:ascii="Arial" w:hAnsi="Arial" w:cs="Arial"/>
          <w:color w:val="000000" w:themeColor="text1"/>
        </w:rPr>
        <w:t>MO</w:t>
      </w:r>
      <w:r w:rsidRPr="004A4A3F">
        <w:rPr>
          <w:rFonts w:ascii="Arial" w:hAnsi="Arial" w:cs="Arial"/>
          <w:color w:val="000000" w:themeColor="text1"/>
        </w:rPr>
        <w:t>, oferujemy realizację zamówienia zgodnie z wypełnionym formularzem ofertowym</w:t>
      </w:r>
      <w:r w:rsidR="00311955">
        <w:rPr>
          <w:rFonts w:ascii="Arial" w:hAnsi="Arial" w:cs="Arial"/>
          <w:color w:val="000000" w:themeColor="text1"/>
        </w:rPr>
        <w:t xml:space="preserve"> </w:t>
      </w:r>
      <w:r w:rsidR="00BB5EA7">
        <w:rPr>
          <w:rFonts w:ascii="Arial" w:hAnsi="Arial" w:cs="Arial"/>
          <w:color w:val="000000" w:themeColor="text1"/>
        </w:rPr>
        <w:t>.</w:t>
      </w:r>
    </w:p>
    <w:p w14:paraId="64B3FB02" w14:textId="2952A7A6" w:rsidR="003D0D95" w:rsidRPr="003D0D95" w:rsidRDefault="003D0D95" w:rsidP="003D0D95">
      <w:pPr>
        <w:jc w:val="both"/>
        <w:rPr>
          <w:rFonts w:ascii="Arial" w:hAnsi="Arial" w:cs="Arial"/>
          <w:iCs/>
          <w:color w:val="000000" w:themeColor="text1"/>
        </w:rPr>
      </w:pPr>
      <w:r w:rsidRPr="003D0D95">
        <w:rPr>
          <w:rFonts w:ascii="Arial" w:hAnsi="Arial" w:cs="Arial"/>
          <w:iCs/>
          <w:color w:val="000000" w:themeColor="text1"/>
        </w:rPr>
        <w:t>Zobowiązujemy się wykonać przedmiot zamówienia za kwotę:</w:t>
      </w:r>
    </w:p>
    <w:tbl>
      <w:tblPr>
        <w:tblStyle w:val="Tabela-Siatka"/>
        <w:tblW w:w="9351" w:type="dxa"/>
        <w:tblLayout w:type="fixed"/>
        <w:tblLook w:val="04A0" w:firstRow="1" w:lastRow="0" w:firstColumn="1" w:lastColumn="0" w:noHBand="0" w:noVBand="1"/>
      </w:tblPr>
      <w:tblGrid>
        <w:gridCol w:w="515"/>
        <w:gridCol w:w="1607"/>
        <w:gridCol w:w="1559"/>
        <w:gridCol w:w="1276"/>
        <w:gridCol w:w="1417"/>
        <w:gridCol w:w="1605"/>
        <w:gridCol w:w="1372"/>
      </w:tblGrid>
      <w:tr w:rsidR="00F713DE" w:rsidRPr="00F15D18" w14:paraId="53DE8EA5" w14:textId="77777777" w:rsidTr="00471412">
        <w:tc>
          <w:tcPr>
            <w:tcW w:w="515" w:type="dxa"/>
            <w:shd w:val="solid" w:color="F7CAAC" w:themeColor="accent2" w:themeTint="66" w:fill="auto"/>
            <w:vAlign w:val="center"/>
          </w:tcPr>
          <w:p w14:paraId="3FA4CBAA" w14:textId="77777777" w:rsidR="00F713DE" w:rsidRPr="00471412" w:rsidRDefault="00F713DE" w:rsidP="00FA15A5">
            <w:pPr>
              <w:jc w:val="center"/>
              <w:rPr>
                <w:rFonts w:ascii="Arial" w:hAnsi="Arial" w:cs="Arial"/>
                <w:sz w:val="16"/>
                <w:szCs w:val="16"/>
              </w:rPr>
            </w:pPr>
            <w:r w:rsidRPr="00471412">
              <w:rPr>
                <w:rFonts w:ascii="Arial" w:hAnsi="Arial" w:cs="Arial"/>
                <w:sz w:val="16"/>
                <w:szCs w:val="16"/>
              </w:rPr>
              <w:t>Lp.</w:t>
            </w:r>
          </w:p>
        </w:tc>
        <w:tc>
          <w:tcPr>
            <w:tcW w:w="1607" w:type="dxa"/>
            <w:shd w:val="solid" w:color="F7CAAC" w:themeColor="accent2" w:themeTint="66" w:fill="auto"/>
            <w:vAlign w:val="center"/>
          </w:tcPr>
          <w:p w14:paraId="30261299" w14:textId="77777777" w:rsidR="00F713DE" w:rsidRPr="00471412" w:rsidRDefault="00F713DE" w:rsidP="00FA15A5">
            <w:pPr>
              <w:jc w:val="center"/>
              <w:rPr>
                <w:rFonts w:ascii="Arial" w:hAnsi="Arial" w:cs="Arial"/>
                <w:sz w:val="16"/>
                <w:szCs w:val="16"/>
              </w:rPr>
            </w:pPr>
            <w:r w:rsidRPr="00F15D18">
              <w:rPr>
                <w:rFonts w:ascii="Arial" w:eastAsia="Times New Roman" w:hAnsi="Arial" w:cs="Arial"/>
                <w:b/>
                <w:sz w:val="16"/>
                <w:szCs w:val="16"/>
                <w:lang w:eastAsia="pl-PL"/>
              </w:rPr>
              <w:t>Opis przedmiotu zamówienia</w:t>
            </w:r>
          </w:p>
        </w:tc>
        <w:tc>
          <w:tcPr>
            <w:tcW w:w="1559" w:type="dxa"/>
            <w:shd w:val="solid" w:color="F7CAAC" w:themeColor="accent2" w:themeTint="66" w:fill="auto"/>
            <w:vAlign w:val="center"/>
          </w:tcPr>
          <w:p w14:paraId="3FA44941" w14:textId="77777777" w:rsidR="00F713DE" w:rsidRPr="00471412" w:rsidRDefault="00F713DE" w:rsidP="00FA15A5">
            <w:pPr>
              <w:jc w:val="center"/>
              <w:rPr>
                <w:rFonts w:ascii="Arial" w:hAnsi="Arial" w:cs="Arial"/>
                <w:sz w:val="16"/>
                <w:szCs w:val="16"/>
              </w:rPr>
            </w:pPr>
            <w:r w:rsidRPr="00F15D18">
              <w:rPr>
                <w:rFonts w:ascii="Arial" w:eastAsia="Times New Roman" w:hAnsi="Arial" w:cs="Arial"/>
                <w:b/>
                <w:sz w:val="16"/>
                <w:szCs w:val="16"/>
                <w:lang w:eastAsia="pl-PL"/>
              </w:rPr>
              <w:t>Ilość dni w ramach zamówienia gwanantowanego</w:t>
            </w:r>
          </w:p>
        </w:tc>
        <w:tc>
          <w:tcPr>
            <w:tcW w:w="1276" w:type="dxa"/>
            <w:shd w:val="solid" w:color="F7CAAC" w:themeColor="accent2" w:themeTint="66" w:fill="auto"/>
            <w:vAlign w:val="center"/>
          </w:tcPr>
          <w:p w14:paraId="1C9B1C01" w14:textId="77777777" w:rsidR="00F713DE" w:rsidRPr="00471412" w:rsidRDefault="00F713DE" w:rsidP="00FA15A5">
            <w:pPr>
              <w:jc w:val="center"/>
              <w:rPr>
                <w:rFonts w:ascii="Arial" w:hAnsi="Arial" w:cs="Arial"/>
                <w:sz w:val="16"/>
                <w:szCs w:val="16"/>
              </w:rPr>
            </w:pPr>
            <w:r w:rsidRPr="00F15D18">
              <w:rPr>
                <w:rFonts w:ascii="Arial" w:eastAsia="Times New Roman" w:hAnsi="Arial" w:cs="Arial"/>
                <w:b/>
                <w:sz w:val="16"/>
                <w:szCs w:val="16"/>
                <w:lang w:eastAsia="pl-PL"/>
              </w:rPr>
              <w:t>Ilość dni w ramach zamówienia opcjonalnego</w:t>
            </w:r>
          </w:p>
        </w:tc>
        <w:tc>
          <w:tcPr>
            <w:tcW w:w="1417" w:type="dxa"/>
            <w:shd w:val="solid" w:color="F7CAAC" w:themeColor="accent2" w:themeTint="66" w:fill="auto"/>
            <w:vAlign w:val="center"/>
          </w:tcPr>
          <w:p w14:paraId="058E2098" w14:textId="77777777" w:rsidR="00F713DE" w:rsidRPr="00471412" w:rsidRDefault="00F713DE" w:rsidP="00FA15A5">
            <w:pPr>
              <w:jc w:val="center"/>
              <w:rPr>
                <w:rFonts w:ascii="Arial" w:hAnsi="Arial" w:cs="Arial"/>
                <w:sz w:val="16"/>
                <w:szCs w:val="16"/>
              </w:rPr>
            </w:pPr>
            <w:r w:rsidRPr="00F15D18">
              <w:rPr>
                <w:rFonts w:ascii="Arial" w:hAnsi="Arial" w:cs="Arial"/>
                <w:b/>
                <w:color w:val="000000"/>
                <w:sz w:val="16"/>
                <w:szCs w:val="16"/>
              </w:rPr>
              <w:t xml:space="preserve">Kwota brutto PLN za </w:t>
            </w:r>
            <w:r w:rsidRPr="00F15D18">
              <w:rPr>
                <w:rFonts w:ascii="Arial" w:hAnsi="Arial" w:cs="Arial"/>
                <w:b/>
                <w:color w:val="000000"/>
                <w:sz w:val="16"/>
                <w:szCs w:val="16"/>
              </w:rPr>
              <w:br/>
              <w:t>1 miesiąc świadczenia usługi</w:t>
            </w:r>
          </w:p>
        </w:tc>
        <w:tc>
          <w:tcPr>
            <w:tcW w:w="1605" w:type="dxa"/>
            <w:shd w:val="solid" w:color="F7CAAC" w:themeColor="accent2" w:themeTint="66" w:fill="auto"/>
            <w:vAlign w:val="center"/>
          </w:tcPr>
          <w:p w14:paraId="38850C9C" w14:textId="77777777" w:rsidR="00F713DE" w:rsidRPr="00F15D18" w:rsidRDefault="00F713DE" w:rsidP="00FA15A5">
            <w:pPr>
              <w:jc w:val="center"/>
              <w:rPr>
                <w:rFonts w:ascii="Arial" w:eastAsia="Times New Roman" w:hAnsi="Arial" w:cs="Arial"/>
                <w:b/>
                <w:sz w:val="16"/>
                <w:szCs w:val="16"/>
                <w:lang w:eastAsia="pl-PL"/>
              </w:rPr>
            </w:pPr>
            <w:r w:rsidRPr="00F15D18">
              <w:rPr>
                <w:rFonts w:ascii="Arial" w:eastAsia="Times New Roman" w:hAnsi="Arial" w:cs="Arial"/>
                <w:b/>
                <w:sz w:val="16"/>
                <w:szCs w:val="16"/>
                <w:lang w:eastAsia="pl-PL"/>
              </w:rPr>
              <w:t>Wartość brutto zamówienia gwarantowanego</w:t>
            </w:r>
          </w:p>
          <w:p w14:paraId="634188A6" w14:textId="77777777" w:rsidR="00F713DE" w:rsidRPr="00471412" w:rsidRDefault="00F713DE" w:rsidP="00FA15A5">
            <w:pPr>
              <w:jc w:val="center"/>
              <w:rPr>
                <w:rFonts w:ascii="Arial" w:hAnsi="Arial" w:cs="Arial"/>
                <w:sz w:val="16"/>
                <w:szCs w:val="16"/>
              </w:rPr>
            </w:pPr>
            <w:r w:rsidRPr="00F15D18">
              <w:rPr>
                <w:rFonts w:ascii="Arial" w:eastAsia="Times New Roman" w:hAnsi="Arial" w:cs="Arial"/>
                <w:b/>
                <w:sz w:val="16"/>
                <w:szCs w:val="16"/>
                <w:lang w:eastAsia="pl-PL"/>
              </w:rPr>
              <w:t>(zł) kol. 3x5</w:t>
            </w:r>
          </w:p>
        </w:tc>
        <w:tc>
          <w:tcPr>
            <w:tcW w:w="1372" w:type="dxa"/>
            <w:shd w:val="solid" w:color="F7CAAC" w:themeColor="accent2" w:themeTint="66" w:fill="auto"/>
            <w:vAlign w:val="center"/>
          </w:tcPr>
          <w:p w14:paraId="6424292F" w14:textId="77777777" w:rsidR="00F713DE" w:rsidRPr="00F15D18" w:rsidRDefault="00F713DE" w:rsidP="00FA15A5">
            <w:pPr>
              <w:jc w:val="center"/>
              <w:rPr>
                <w:rFonts w:ascii="Arial" w:eastAsia="Times New Roman" w:hAnsi="Arial" w:cs="Arial"/>
                <w:b/>
                <w:sz w:val="16"/>
                <w:szCs w:val="16"/>
                <w:lang w:eastAsia="pl-PL"/>
              </w:rPr>
            </w:pPr>
            <w:r w:rsidRPr="00F15D18">
              <w:rPr>
                <w:rFonts w:ascii="Arial" w:eastAsia="Times New Roman" w:hAnsi="Arial" w:cs="Arial"/>
                <w:b/>
                <w:sz w:val="16"/>
                <w:szCs w:val="16"/>
                <w:lang w:eastAsia="pl-PL"/>
              </w:rPr>
              <w:t>Wartość brutto zamówienia opcjonalnego</w:t>
            </w:r>
          </w:p>
          <w:p w14:paraId="5A4CEAF5" w14:textId="77777777" w:rsidR="00F713DE" w:rsidRPr="00471412" w:rsidRDefault="00F713DE" w:rsidP="00FA15A5">
            <w:pPr>
              <w:jc w:val="center"/>
              <w:rPr>
                <w:rFonts w:ascii="Arial" w:hAnsi="Arial" w:cs="Arial"/>
                <w:sz w:val="16"/>
                <w:szCs w:val="16"/>
              </w:rPr>
            </w:pPr>
            <w:r w:rsidRPr="00F15D18">
              <w:rPr>
                <w:rFonts w:ascii="Arial" w:eastAsia="Times New Roman" w:hAnsi="Arial" w:cs="Arial"/>
                <w:b/>
                <w:sz w:val="16"/>
                <w:szCs w:val="16"/>
                <w:lang w:eastAsia="pl-PL"/>
              </w:rPr>
              <w:t>(zł) kol. 4x5</w:t>
            </w:r>
          </w:p>
        </w:tc>
      </w:tr>
      <w:tr w:rsidR="00F713DE" w:rsidRPr="00F15D18" w14:paraId="59B11997" w14:textId="77777777" w:rsidTr="00471412">
        <w:tc>
          <w:tcPr>
            <w:tcW w:w="515" w:type="dxa"/>
            <w:shd w:val="solid" w:color="D9D9D9" w:themeColor="background1" w:themeShade="D9" w:fill="auto"/>
            <w:vAlign w:val="center"/>
          </w:tcPr>
          <w:p w14:paraId="1C134163" w14:textId="77777777" w:rsidR="00F713DE" w:rsidRPr="00471412" w:rsidRDefault="00F713DE" w:rsidP="00FA15A5">
            <w:pPr>
              <w:jc w:val="center"/>
              <w:rPr>
                <w:rFonts w:ascii="Arial" w:hAnsi="Arial" w:cs="Arial"/>
                <w:sz w:val="16"/>
                <w:szCs w:val="16"/>
              </w:rPr>
            </w:pPr>
            <w:r w:rsidRPr="00471412">
              <w:rPr>
                <w:rFonts w:ascii="Arial" w:hAnsi="Arial" w:cs="Arial"/>
                <w:sz w:val="16"/>
                <w:szCs w:val="16"/>
              </w:rPr>
              <w:t>1.</w:t>
            </w:r>
          </w:p>
        </w:tc>
        <w:tc>
          <w:tcPr>
            <w:tcW w:w="1607" w:type="dxa"/>
            <w:shd w:val="solid" w:color="D9D9D9" w:themeColor="background1" w:themeShade="D9" w:fill="auto"/>
            <w:vAlign w:val="center"/>
          </w:tcPr>
          <w:p w14:paraId="29C02698" w14:textId="77777777" w:rsidR="00F713DE" w:rsidRPr="00471412" w:rsidRDefault="00F713DE" w:rsidP="00FA15A5">
            <w:pPr>
              <w:jc w:val="center"/>
              <w:rPr>
                <w:rFonts w:ascii="Arial" w:hAnsi="Arial" w:cs="Arial"/>
                <w:sz w:val="16"/>
                <w:szCs w:val="16"/>
              </w:rPr>
            </w:pPr>
            <w:r w:rsidRPr="00471412">
              <w:rPr>
                <w:rFonts w:ascii="Arial" w:hAnsi="Arial" w:cs="Arial"/>
                <w:sz w:val="16"/>
                <w:szCs w:val="16"/>
              </w:rPr>
              <w:t>2.</w:t>
            </w:r>
          </w:p>
        </w:tc>
        <w:tc>
          <w:tcPr>
            <w:tcW w:w="1559" w:type="dxa"/>
            <w:shd w:val="solid" w:color="D9D9D9" w:themeColor="background1" w:themeShade="D9" w:fill="auto"/>
            <w:vAlign w:val="center"/>
          </w:tcPr>
          <w:p w14:paraId="4B954E77" w14:textId="77777777" w:rsidR="00F713DE" w:rsidRPr="00471412" w:rsidRDefault="00F713DE" w:rsidP="00FA15A5">
            <w:pPr>
              <w:jc w:val="center"/>
              <w:rPr>
                <w:rFonts w:ascii="Arial" w:hAnsi="Arial" w:cs="Arial"/>
                <w:sz w:val="16"/>
                <w:szCs w:val="16"/>
              </w:rPr>
            </w:pPr>
            <w:r w:rsidRPr="00471412">
              <w:rPr>
                <w:rFonts w:ascii="Arial" w:hAnsi="Arial" w:cs="Arial"/>
                <w:sz w:val="16"/>
                <w:szCs w:val="16"/>
              </w:rPr>
              <w:t>3.</w:t>
            </w:r>
          </w:p>
        </w:tc>
        <w:tc>
          <w:tcPr>
            <w:tcW w:w="1276" w:type="dxa"/>
            <w:shd w:val="solid" w:color="D9D9D9" w:themeColor="background1" w:themeShade="D9" w:fill="auto"/>
            <w:vAlign w:val="center"/>
          </w:tcPr>
          <w:p w14:paraId="39EFFC61" w14:textId="77777777" w:rsidR="00F713DE" w:rsidRPr="00471412" w:rsidRDefault="00F713DE" w:rsidP="00FA15A5">
            <w:pPr>
              <w:jc w:val="center"/>
              <w:rPr>
                <w:rFonts w:ascii="Arial" w:hAnsi="Arial" w:cs="Arial"/>
                <w:sz w:val="16"/>
                <w:szCs w:val="16"/>
              </w:rPr>
            </w:pPr>
            <w:r w:rsidRPr="00471412">
              <w:rPr>
                <w:rFonts w:ascii="Arial" w:hAnsi="Arial" w:cs="Arial"/>
                <w:sz w:val="16"/>
                <w:szCs w:val="16"/>
              </w:rPr>
              <w:t>4.</w:t>
            </w:r>
          </w:p>
        </w:tc>
        <w:tc>
          <w:tcPr>
            <w:tcW w:w="1417" w:type="dxa"/>
            <w:shd w:val="solid" w:color="D9D9D9" w:themeColor="background1" w:themeShade="D9" w:fill="auto"/>
            <w:vAlign w:val="center"/>
          </w:tcPr>
          <w:p w14:paraId="46B1E436" w14:textId="77777777" w:rsidR="00F713DE" w:rsidRPr="00471412" w:rsidRDefault="00F713DE" w:rsidP="00FA15A5">
            <w:pPr>
              <w:jc w:val="center"/>
              <w:rPr>
                <w:rFonts w:ascii="Arial" w:hAnsi="Arial" w:cs="Arial"/>
                <w:sz w:val="16"/>
                <w:szCs w:val="16"/>
              </w:rPr>
            </w:pPr>
            <w:r w:rsidRPr="00471412">
              <w:rPr>
                <w:rFonts w:ascii="Arial" w:hAnsi="Arial" w:cs="Arial"/>
                <w:sz w:val="16"/>
                <w:szCs w:val="16"/>
              </w:rPr>
              <w:t>5.</w:t>
            </w:r>
          </w:p>
        </w:tc>
        <w:tc>
          <w:tcPr>
            <w:tcW w:w="1605" w:type="dxa"/>
            <w:shd w:val="solid" w:color="D9D9D9" w:themeColor="background1" w:themeShade="D9" w:fill="auto"/>
            <w:vAlign w:val="center"/>
          </w:tcPr>
          <w:p w14:paraId="318CD6B1" w14:textId="77777777" w:rsidR="00F713DE" w:rsidRPr="00471412" w:rsidRDefault="00F713DE" w:rsidP="00FA15A5">
            <w:pPr>
              <w:jc w:val="center"/>
              <w:rPr>
                <w:rFonts w:ascii="Arial" w:hAnsi="Arial" w:cs="Arial"/>
                <w:sz w:val="16"/>
                <w:szCs w:val="16"/>
              </w:rPr>
            </w:pPr>
            <w:r w:rsidRPr="00471412">
              <w:rPr>
                <w:rFonts w:ascii="Arial" w:hAnsi="Arial" w:cs="Arial"/>
                <w:sz w:val="16"/>
                <w:szCs w:val="16"/>
              </w:rPr>
              <w:t>6.</w:t>
            </w:r>
          </w:p>
        </w:tc>
        <w:tc>
          <w:tcPr>
            <w:tcW w:w="1372" w:type="dxa"/>
            <w:shd w:val="solid" w:color="D9D9D9" w:themeColor="background1" w:themeShade="D9" w:fill="auto"/>
            <w:vAlign w:val="center"/>
          </w:tcPr>
          <w:p w14:paraId="03150D6F" w14:textId="77777777" w:rsidR="00F713DE" w:rsidRPr="00471412" w:rsidRDefault="00F713DE" w:rsidP="00FA15A5">
            <w:pPr>
              <w:jc w:val="center"/>
              <w:rPr>
                <w:rFonts w:ascii="Arial" w:hAnsi="Arial" w:cs="Arial"/>
                <w:sz w:val="16"/>
                <w:szCs w:val="16"/>
              </w:rPr>
            </w:pPr>
            <w:r w:rsidRPr="00471412">
              <w:rPr>
                <w:rFonts w:ascii="Arial" w:hAnsi="Arial" w:cs="Arial"/>
                <w:sz w:val="16"/>
                <w:szCs w:val="16"/>
              </w:rPr>
              <w:t>7.</w:t>
            </w:r>
          </w:p>
        </w:tc>
      </w:tr>
      <w:tr w:rsidR="00F713DE" w:rsidRPr="00F15D18" w14:paraId="0D552C18" w14:textId="77777777" w:rsidTr="00FA15A5">
        <w:tc>
          <w:tcPr>
            <w:tcW w:w="9351" w:type="dxa"/>
            <w:gridSpan w:val="7"/>
            <w:vAlign w:val="center"/>
          </w:tcPr>
          <w:p w14:paraId="7A2F8D85" w14:textId="77777777" w:rsidR="00F713DE" w:rsidRPr="00471412" w:rsidRDefault="00F713DE" w:rsidP="00FA15A5">
            <w:pPr>
              <w:jc w:val="center"/>
              <w:rPr>
                <w:rFonts w:ascii="Arial" w:hAnsi="Arial" w:cs="Arial"/>
                <w:sz w:val="16"/>
                <w:szCs w:val="16"/>
              </w:rPr>
            </w:pPr>
            <w:r w:rsidRPr="00471412">
              <w:rPr>
                <w:rFonts w:ascii="Arial" w:eastAsia="Times New Roman" w:hAnsi="Arial" w:cs="Arial"/>
                <w:b/>
                <w:sz w:val="16"/>
                <w:szCs w:val="16"/>
                <w:lang w:eastAsia="pl-PL"/>
              </w:rPr>
              <w:t>Zgodnie z opisem przedmiotu zamówienia</w:t>
            </w:r>
          </w:p>
        </w:tc>
      </w:tr>
      <w:tr w:rsidR="00F713DE" w:rsidRPr="00F15D18" w14:paraId="505098BD" w14:textId="77777777" w:rsidTr="00471412">
        <w:trPr>
          <w:trHeight w:val="1277"/>
        </w:trPr>
        <w:tc>
          <w:tcPr>
            <w:tcW w:w="515" w:type="dxa"/>
            <w:vAlign w:val="center"/>
          </w:tcPr>
          <w:p w14:paraId="1789431A" w14:textId="77777777" w:rsidR="00F713DE" w:rsidRPr="00471412" w:rsidRDefault="00F713DE" w:rsidP="00FA15A5">
            <w:pPr>
              <w:jc w:val="center"/>
              <w:rPr>
                <w:rFonts w:ascii="Arial" w:hAnsi="Arial" w:cs="Arial"/>
                <w:sz w:val="16"/>
                <w:szCs w:val="16"/>
              </w:rPr>
            </w:pPr>
            <w:r w:rsidRPr="00471412">
              <w:rPr>
                <w:rFonts w:ascii="Arial" w:hAnsi="Arial" w:cs="Arial"/>
                <w:sz w:val="16"/>
                <w:szCs w:val="16"/>
              </w:rPr>
              <w:t>1.</w:t>
            </w:r>
          </w:p>
        </w:tc>
        <w:tc>
          <w:tcPr>
            <w:tcW w:w="1607" w:type="dxa"/>
            <w:vAlign w:val="center"/>
          </w:tcPr>
          <w:p w14:paraId="07E000A2" w14:textId="77777777" w:rsidR="00F713DE" w:rsidRPr="00471412" w:rsidRDefault="00F713DE" w:rsidP="00FA15A5">
            <w:pPr>
              <w:jc w:val="center"/>
              <w:rPr>
                <w:rFonts w:ascii="Arial" w:hAnsi="Arial" w:cs="Arial"/>
                <w:sz w:val="16"/>
                <w:szCs w:val="16"/>
              </w:rPr>
            </w:pPr>
            <w:r w:rsidRPr="00F15D18">
              <w:rPr>
                <w:rFonts w:ascii="Arial" w:hAnsi="Arial" w:cs="Arial"/>
                <w:b/>
                <w:bCs/>
                <w:iCs/>
                <w:sz w:val="16"/>
                <w:szCs w:val="16"/>
              </w:rPr>
              <w:t xml:space="preserve">Wynajem urządzenia podtrzymującego napięcie (UPS) o mocy 75 – 80 kVA </w:t>
            </w:r>
          </w:p>
        </w:tc>
        <w:tc>
          <w:tcPr>
            <w:tcW w:w="1559" w:type="dxa"/>
            <w:vAlign w:val="center"/>
          </w:tcPr>
          <w:p w14:paraId="37850591" w14:textId="77777777" w:rsidR="00F713DE" w:rsidRPr="00471412" w:rsidRDefault="00F713DE" w:rsidP="00FA15A5">
            <w:pPr>
              <w:jc w:val="center"/>
              <w:rPr>
                <w:rFonts w:ascii="Arial" w:hAnsi="Arial" w:cs="Arial"/>
                <w:b/>
                <w:bCs/>
                <w:sz w:val="16"/>
                <w:szCs w:val="16"/>
              </w:rPr>
            </w:pPr>
            <w:r w:rsidRPr="00471412">
              <w:rPr>
                <w:rFonts w:ascii="Arial" w:hAnsi="Arial" w:cs="Arial"/>
                <w:b/>
                <w:bCs/>
                <w:sz w:val="16"/>
                <w:szCs w:val="16"/>
              </w:rPr>
              <w:t>120</w:t>
            </w:r>
          </w:p>
        </w:tc>
        <w:tc>
          <w:tcPr>
            <w:tcW w:w="1276" w:type="dxa"/>
            <w:vAlign w:val="center"/>
          </w:tcPr>
          <w:p w14:paraId="053366CB" w14:textId="77777777" w:rsidR="00F713DE" w:rsidRPr="00471412" w:rsidRDefault="00F713DE" w:rsidP="00FA15A5">
            <w:pPr>
              <w:jc w:val="center"/>
              <w:rPr>
                <w:rFonts w:ascii="Arial" w:hAnsi="Arial" w:cs="Arial"/>
                <w:b/>
                <w:bCs/>
                <w:sz w:val="16"/>
                <w:szCs w:val="16"/>
              </w:rPr>
            </w:pPr>
            <w:r w:rsidRPr="00471412">
              <w:rPr>
                <w:rFonts w:ascii="Arial" w:hAnsi="Arial" w:cs="Arial"/>
                <w:b/>
                <w:bCs/>
                <w:sz w:val="16"/>
                <w:szCs w:val="16"/>
              </w:rPr>
              <w:t>120</w:t>
            </w:r>
          </w:p>
        </w:tc>
        <w:tc>
          <w:tcPr>
            <w:tcW w:w="1417" w:type="dxa"/>
            <w:vAlign w:val="center"/>
          </w:tcPr>
          <w:p w14:paraId="1FFB286E" w14:textId="77777777" w:rsidR="00F713DE" w:rsidRPr="00471412" w:rsidRDefault="00F713DE" w:rsidP="00FA15A5">
            <w:pPr>
              <w:jc w:val="center"/>
              <w:rPr>
                <w:rFonts w:ascii="Arial" w:hAnsi="Arial" w:cs="Arial"/>
                <w:sz w:val="16"/>
                <w:szCs w:val="16"/>
              </w:rPr>
            </w:pPr>
          </w:p>
        </w:tc>
        <w:tc>
          <w:tcPr>
            <w:tcW w:w="1605" w:type="dxa"/>
            <w:tcBorders>
              <w:bottom w:val="single" w:sz="4" w:space="0" w:color="auto"/>
            </w:tcBorders>
            <w:vAlign w:val="center"/>
          </w:tcPr>
          <w:p w14:paraId="014ABDA9" w14:textId="77777777" w:rsidR="00F713DE" w:rsidRPr="00471412" w:rsidRDefault="00F713DE" w:rsidP="00FA15A5">
            <w:pPr>
              <w:jc w:val="center"/>
              <w:rPr>
                <w:rFonts w:ascii="Arial" w:hAnsi="Arial" w:cs="Arial"/>
                <w:sz w:val="16"/>
                <w:szCs w:val="16"/>
              </w:rPr>
            </w:pPr>
          </w:p>
        </w:tc>
        <w:tc>
          <w:tcPr>
            <w:tcW w:w="1372" w:type="dxa"/>
            <w:tcBorders>
              <w:bottom w:val="single" w:sz="4" w:space="0" w:color="auto"/>
            </w:tcBorders>
            <w:vAlign w:val="center"/>
          </w:tcPr>
          <w:p w14:paraId="2B5AAAA0" w14:textId="77777777" w:rsidR="00F713DE" w:rsidRPr="00471412" w:rsidRDefault="00F713DE" w:rsidP="00FA15A5">
            <w:pPr>
              <w:jc w:val="center"/>
              <w:rPr>
                <w:rFonts w:ascii="Arial" w:hAnsi="Arial" w:cs="Arial"/>
                <w:sz w:val="16"/>
                <w:szCs w:val="16"/>
              </w:rPr>
            </w:pPr>
          </w:p>
        </w:tc>
      </w:tr>
      <w:tr w:rsidR="00F713DE" w:rsidRPr="00F15D18" w14:paraId="3CD92574" w14:textId="77777777" w:rsidTr="00471412">
        <w:trPr>
          <w:trHeight w:val="729"/>
        </w:trPr>
        <w:tc>
          <w:tcPr>
            <w:tcW w:w="515" w:type="dxa"/>
            <w:vAlign w:val="center"/>
          </w:tcPr>
          <w:p w14:paraId="3F005D1E" w14:textId="77777777" w:rsidR="00F713DE" w:rsidRPr="00471412" w:rsidRDefault="00F713DE" w:rsidP="00471412">
            <w:pPr>
              <w:jc w:val="center"/>
              <w:rPr>
                <w:rFonts w:ascii="Arial" w:hAnsi="Arial" w:cs="Arial"/>
                <w:sz w:val="16"/>
                <w:szCs w:val="16"/>
              </w:rPr>
            </w:pPr>
            <w:r w:rsidRPr="00471412">
              <w:rPr>
                <w:rFonts w:ascii="Arial" w:hAnsi="Arial" w:cs="Arial"/>
                <w:sz w:val="16"/>
                <w:szCs w:val="16"/>
              </w:rPr>
              <w:t>2.</w:t>
            </w:r>
          </w:p>
        </w:tc>
        <w:tc>
          <w:tcPr>
            <w:tcW w:w="5859" w:type="dxa"/>
            <w:gridSpan w:val="4"/>
            <w:vAlign w:val="center"/>
          </w:tcPr>
          <w:p w14:paraId="0C0130F4" w14:textId="77777777" w:rsidR="00F713DE" w:rsidRPr="00471412" w:rsidRDefault="00F713DE" w:rsidP="00FA15A5">
            <w:pPr>
              <w:jc w:val="right"/>
              <w:rPr>
                <w:rFonts w:ascii="Arial" w:eastAsia="Times New Roman" w:hAnsi="Arial" w:cs="Arial"/>
                <w:b/>
                <w:bCs/>
                <w:sz w:val="16"/>
                <w:szCs w:val="16"/>
                <w:lang w:eastAsia="pl-PL"/>
              </w:rPr>
            </w:pPr>
            <w:r w:rsidRPr="00471412">
              <w:rPr>
                <w:rFonts w:ascii="Arial" w:eastAsia="Times New Roman" w:hAnsi="Arial" w:cs="Arial"/>
                <w:b/>
                <w:bCs/>
                <w:sz w:val="16"/>
                <w:szCs w:val="16"/>
                <w:lang w:eastAsia="pl-PL"/>
              </w:rPr>
              <w:t>RAZEM</w:t>
            </w:r>
          </w:p>
          <w:p w14:paraId="24BFA715" w14:textId="77777777" w:rsidR="00F713DE" w:rsidRPr="00471412" w:rsidRDefault="00F713DE" w:rsidP="00FA15A5">
            <w:pPr>
              <w:jc w:val="right"/>
              <w:rPr>
                <w:rFonts w:ascii="Arial" w:hAnsi="Arial" w:cs="Arial"/>
                <w:sz w:val="16"/>
                <w:szCs w:val="16"/>
              </w:rPr>
            </w:pPr>
            <w:r w:rsidRPr="00F15D18">
              <w:rPr>
                <w:rFonts w:ascii="Arial" w:eastAsia="Times New Roman" w:hAnsi="Arial" w:cs="Arial"/>
                <w:sz w:val="16"/>
                <w:szCs w:val="16"/>
                <w:lang w:eastAsia="pl-PL"/>
              </w:rPr>
              <w:t xml:space="preserve">maksymalna kwota zamówienia uwzględniająca zamówienie gwarantowane i opcjonalne </w:t>
            </w:r>
            <w:r w:rsidRPr="00F15D18">
              <w:rPr>
                <w:rFonts w:ascii="Arial" w:eastAsia="Times New Roman" w:hAnsi="Arial" w:cs="Arial"/>
                <w:b/>
                <w:sz w:val="16"/>
                <w:szCs w:val="16"/>
                <w:lang w:val="en-US" w:eastAsia="pl-PL"/>
              </w:rPr>
              <w:t>(zł) wiersz 1 kolumna 6 + wiersz 1 kolumna 7</w:t>
            </w:r>
          </w:p>
        </w:tc>
        <w:tc>
          <w:tcPr>
            <w:tcW w:w="2977" w:type="dxa"/>
            <w:gridSpan w:val="2"/>
            <w:shd w:val="solid" w:color="DEEAF6" w:themeColor="accent1" w:themeTint="33" w:fill="auto"/>
            <w:vAlign w:val="center"/>
          </w:tcPr>
          <w:p w14:paraId="67798B12" w14:textId="77777777" w:rsidR="00F713DE" w:rsidRPr="00471412" w:rsidRDefault="00F713DE" w:rsidP="00FA15A5">
            <w:pPr>
              <w:jc w:val="center"/>
              <w:rPr>
                <w:rFonts w:ascii="Arial" w:hAnsi="Arial" w:cs="Arial"/>
                <w:b/>
                <w:bCs/>
                <w:sz w:val="16"/>
                <w:szCs w:val="16"/>
              </w:rPr>
            </w:pPr>
            <w:r w:rsidRPr="00471412">
              <w:rPr>
                <w:rFonts w:ascii="Arial" w:hAnsi="Arial" w:cs="Arial"/>
                <w:b/>
                <w:bCs/>
                <w:sz w:val="16"/>
                <w:szCs w:val="16"/>
              </w:rPr>
              <w:t>……………………..zł</w:t>
            </w:r>
          </w:p>
        </w:tc>
      </w:tr>
    </w:tbl>
    <w:p w14:paraId="70E01140" w14:textId="77777777" w:rsidR="00F713DE" w:rsidRPr="004A4A3F" w:rsidRDefault="00F713DE" w:rsidP="00311955">
      <w:pPr>
        <w:autoSpaceDE w:val="0"/>
        <w:spacing w:before="120" w:after="120"/>
        <w:jc w:val="both"/>
        <w:rPr>
          <w:rFonts w:ascii="Arial" w:hAnsi="Arial" w:cs="Arial"/>
          <w:color w:val="000000" w:themeColor="text1"/>
        </w:rPr>
      </w:pPr>
    </w:p>
    <w:p w14:paraId="76EEDEB9" w14:textId="77777777" w:rsidR="008656C4" w:rsidRPr="004A4A3F" w:rsidRDefault="008656C4" w:rsidP="008656C4">
      <w:pPr>
        <w:spacing w:after="120"/>
        <w:rPr>
          <w:rFonts w:ascii="Arial" w:hAnsi="Arial" w:cs="Arial"/>
          <w:b/>
          <w:color w:val="000000" w:themeColor="text1"/>
        </w:rPr>
      </w:pPr>
      <w:r w:rsidRPr="004A4A3F">
        <w:rPr>
          <w:rFonts w:ascii="Arial" w:hAnsi="Arial" w:cs="Arial"/>
          <w:color w:val="000000" w:themeColor="text1"/>
          <w:u w:val="single"/>
        </w:rPr>
        <w:t>Niniejszym oświadczam(y), że:</w:t>
      </w:r>
    </w:p>
    <w:p w14:paraId="684B3FBB" w14:textId="1661C7B2" w:rsidR="008656C4" w:rsidRPr="004A4A3F" w:rsidRDefault="008656C4" w:rsidP="00201838">
      <w:pPr>
        <w:numPr>
          <w:ilvl w:val="0"/>
          <w:numId w:val="17"/>
        </w:numPr>
        <w:spacing w:after="120" w:line="240" w:lineRule="auto"/>
        <w:ind w:left="426" w:hanging="426"/>
        <w:jc w:val="both"/>
        <w:rPr>
          <w:rFonts w:ascii="Arial" w:hAnsi="Arial" w:cs="Arial"/>
          <w:color w:val="000000" w:themeColor="text1"/>
        </w:rPr>
      </w:pPr>
      <w:r w:rsidRPr="004A4A3F">
        <w:rPr>
          <w:rFonts w:ascii="Arial" w:hAnsi="Arial" w:cs="Arial"/>
          <w:color w:val="000000" w:themeColor="text1"/>
        </w:rPr>
        <w:t>zawarte w Zaproszeniu do składania ofert projektowane postanowienia umowy/wzór umowy zostały przez nas zaakceptowane i zobowiązujemy się w przypadku wyboru naszej oferty do zawarcia umowy na warunkach w niej wymienionych w miejscu i terminie wyznaczonym przez Zamawiającego;</w:t>
      </w:r>
    </w:p>
    <w:p w14:paraId="29D8CD0A" w14:textId="77777777" w:rsidR="008656C4" w:rsidRPr="004A4A3F" w:rsidRDefault="008656C4" w:rsidP="00201838">
      <w:pPr>
        <w:numPr>
          <w:ilvl w:val="0"/>
          <w:numId w:val="17"/>
        </w:numPr>
        <w:spacing w:after="120" w:line="240" w:lineRule="auto"/>
        <w:ind w:left="426" w:hanging="426"/>
        <w:jc w:val="both"/>
        <w:rPr>
          <w:rFonts w:ascii="Arial" w:hAnsi="Arial" w:cs="Arial"/>
          <w:color w:val="000000" w:themeColor="text1"/>
        </w:rPr>
      </w:pPr>
      <w:r w:rsidRPr="004A4A3F">
        <w:rPr>
          <w:rFonts w:ascii="Arial" w:hAnsi="Arial" w:cs="Arial"/>
          <w:color w:val="000000" w:themeColor="text1"/>
        </w:rPr>
        <w:t xml:space="preserve">akceptuję/-emy, iż zapłata za zrealizowanie zamówienia nastąpi w terminie </w:t>
      </w:r>
      <w:r w:rsidRPr="004A4A3F">
        <w:rPr>
          <w:rFonts w:ascii="Arial" w:hAnsi="Arial" w:cs="Arial"/>
          <w:b/>
          <w:color w:val="000000" w:themeColor="text1"/>
        </w:rPr>
        <w:t>do 30 dni</w:t>
      </w:r>
      <w:r w:rsidRPr="004A4A3F">
        <w:rPr>
          <w:rFonts w:ascii="Arial" w:hAnsi="Arial" w:cs="Arial"/>
          <w:color w:val="000000" w:themeColor="text1"/>
        </w:rPr>
        <w:t xml:space="preserve"> od daty otrzymania przez Zamawiającego prawidłowo wystawionej faktury;</w:t>
      </w:r>
    </w:p>
    <w:p w14:paraId="7D3EC5E1" w14:textId="77777777" w:rsidR="008656C4" w:rsidRPr="004A4A3F" w:rsidRDefault="008656C4" w:rsidP="00201838">
      <w:pPr>
        <w:numPr>
          <w:ilvl w:val="0"/>
          <w:numId w:val="17"/>
        </w:numPr>
        <w:spacing w:after="120" w:line="240" w:lineRule="auto"/>
        <w:ind w:left="426" w:hanging="426"/>
        <w:jc w:val="both"/>
        <w:rPr>
          <w:rFonts w:ascii="Arial" w:hAnsi="Arial" w:cs="Arial"/>
          <w:color w:val="000000" w:themeColor="text1"/>
        </w:rPr>
      </w:pPr>
      <w:r w:rsidRPr="004A4A3F">
        <w:rPr>
          <w:rFonts w:ascii="Arial" w:hAnsi="Arial" w:cs="Arial"/>
          <w:color w:val="000000" w:themeColor="text1"/>
        </w:rPr>
        <w:lastRenderedPageBreak/>
        <w:t xml:space="preserve">jestem/-śmy związani ofertą </w:t>
      </w:r>
      <w:r w:rsidRPr="004A4A3F">
        <w:rPr>
          <w:rFonts w:ascii="Arial" w:hAnsi="Arial" w:cs="Arial"/>
          <w:b/>
          <w:color w:val="000000" w:themeColor="text1"/>
        </w:rPr>
        <w:t>30 dni</w:t>
      </w:r>
      <w:r w:rsidRPr="004A4A3F">
        <w:rPr>
          <w:rFonts w:ascii="Arial" w:hAnsi="Arial" w:cs="Arial"/>
          <w:color w:val="000000" w:themeColor="text1"/>
        </w:rPr>
        <w:t xml:space="preserve"> od terminu składania ofert;</w:t>
      </w:r>
    </w:p>
    <w:p w14:paraId="6C3A535A" w14:textId="77777777" w:rsidR="008656C4" w:rsidRPr="004A4A3F" w:rsidRDefault="008656C4" w:rsidP="00201838">
      <w:pPr>
        <w:numPr>
          <w:ilvl w:val="0"/>
          <w:numId w:val="17"/>
        </w:numPr>
        <w:spacing w:after="120" w:line="240" w:lineRule="auto"/>
        <w:ind w:left="426" w:hanging="426"/>
        <w:jc w:val="both"/>
        <w:rPr>
          <w:rFonts w:ascii="Arial" w:hAnsi="Arial" w:cs="Arial"/>
          <w:color w:val="000000" w:themeColor="text1"/>
        </w:rPr>
      </w:pPr>
      <w:r w:rsidRPr="004A4A3F">
        <w:rPr>
          <w:rFonts w:ascii="Arial" w:hAnsi="Arial" w:cs="Arial"/>
          <w:color w:val="000000" w:themeColor="text1"/>
        </w:rPr>
        <w:t>uzyskałem/-liśmy wszelkie niezbędne informacje do przygotowania oferty;</w:t>
      </w:r>
    </w:p>
    <w:p w14:paraId="149CA566" w14:textId="05F849AF" w:rsidR="008656C4" w:rsidRPr="004A4A3F" w:rsidRDefault="008656C4" w:rsidP="00201838">
      <w:pPr>
        <w:numPr>
          <w:ilvl w:val="0"/>
          <w:numId w:val="17"/>
        </w:numPr>
        <w:spacing w:after="120" w:line="240" w:lineRule="auto"/>
        <w:ind w:left="426" w:hanging="426"/>
        <w:jc w:val="both"/>
        <w:rPr>
          <w:rFonts w:ascii="Arial" w:hAnsi="Arial" w:cs="Arial"/>
          <w:color w:val="000000" w:themeColor="text1"/>
        </w:rPr>
      </w:pPr>
      <w:r w:rsidRPr="004A4A3F">
        <w:rPr>
          <w:rFonts w:ascii="Arial" w:hAnsi="Arial" w:cs="Arial"/>
          <w:color w:val="000000" w:themeColor="text1"/>
        </w:rPr>
        <w:t>zaoferowana cena obejmuje wszelkie koszty związane z r</w:t>
      </w:r>
      <w:r w:rsidR="00522E6C">
        <w:rPr>
          <w:rFonts w:ascii="Arial" w:hAnsi="Arial" w:cs="Arial"/>
          <w:color w:val="000000" w:themeColor="text1"/>
        </w:rPr>
        <w:t>ealizacją przedmiotu zamówienia;</w:t>
      </w:r>
    </w:p>
    <w:p w14:paraId="07EBA6B4" w14:textId="77777777" w:rsidR="00311955" w:rsidRDefault="008656C4" w:rsidP="00201838">
      <w:pPr>
        <w:numPr>
          <w:ilvl w:val="0"/>
          <w:numId w:val="17"/>
        </w:numPr>
        <w:spacing w:after="120" w:line="240" w:lineRule="auto"/>
        <w:ind w:left="426" w:hanging="426"/>
        <w:jc w:val="both"/>
        <w:rPr>
          <w:rFonts w:ascii="Arial" w:hAnsi="Arial" w:cs="Arial"/>
          <w:color w:val="000000" w:themeColor="text1"/>
        </w:rPr>
      </w:pPr>
      <w:r w:rsidRPr="004A4A3F">
        <w:rPr>
          <w:rFonts w:ascii="Arial" w:hAnsi="Arial" w:cs="Arial"/>
          <w:color w:val="000000" w:themeColor="text1"/>
        </w:rPr>
        <w:t>zapoznałem/-liśmy się z Zaproszeniem do składania ofert i nie wnosimy do niego zastrzeżeń oraz zdobyliśmy konieczne inf</w:t>
      </w:r>
      <w:r w:rsidR="00522E6C">
        <w:rPr>
          <w:rFonts w:ascii="Arial" w:hAnsi="Arial" w:cs="Arial"/>
          <w:color w:val="000000" w:themeColor="text1"/>
        </w:rPr>
        <w:t>ormacje do przygotowania oferty;</w:t>
      </w:r>
    </w:p>
    <w:p w14:paraId="5E897C63" w14:textId="76B11576" w:rsidR="00311955" w:rsidRPr="00311955" w:rsidRDefault="00311955" w:rsidP="00201838">
      <w:pPr>
        <w:numPr>
          <w:ilvl w:val="0"/>
          <w:numId w:val="17"/>
        </w:numPr>
        <w:spacing w:after="120" w:line="240" w:lineRule="auto"/>
        <w:ind w:left="426" w:hanging="426"/>
        <w:jc w:val="both"/>
        <w:rPr>
          <w:rFonts w:ascii="Arial" w:hAnsi="Arial" w:cs="Arial"/>
          <w:color w:val="000000" w:themeColor="text1"/>
        </w:rPr>
      </w:pPr>
      <w:r w:rsidRPr="00311955">
        <w:rPr>
          <w:rFonts w:ascii="Arial" w:hAnsi="Arial" w:cs="Arial"/>
          <w:color w:val="000000"/>
        </w:rPr>
        <w:t xml:space="preserve">akceptuję/-emy Opis Przedmiotu Zamówienia i zobowiązujemy się do </w:t>
      </w:r>
      <w:r>
        <w:rPr>
          <w:rFonts w:ascii="Arial" w:hAnsi="Arial" w:cs="Arial"/>
          <w:color w:val="000000"/>
        </w:rPr>
        <w:t xml:space="preserve">realizacji przedmiotu </w:t>
      </w:r>
      <w:r w:rsidRPr="00311955">
        <w:rPr>
          <w:rFonts w:ascii="Arial" w:hAnsi="Arial" w:cs="Arial"/>
          <w:color w:val="000000"/>
        </w:rPr>
        <w:t xml:space="preserve">umowy zgodnego z OPZ. </w:t>
      </w:r>
    </w:p>
    <w:p w14:paraId="0DEF3026" w14:textId="77777777" w:rsidR="008656C4" w:rsidRPr="004A4A3F" w:rsidRDefault="008656C4" w:rsidP="00201838">
      <w:pPr>
        <w:numPr>
          <w:ilvl w:val="0"/>
          <w:numId w:val="17"/>
        </w:numPr>
        <w:spacing w:after="120" w:line="240" w:lineRule="auto"/>
        <w:ind w:left="426" w:hanging="426"/>
        <w:jc w:val="both"/>
        <w:rPr>
          <w:rFonts w:ascii="Arial" w:hAnsi="Arial" w:cs="Arial"/>
          <w:color w:val="000000" w:themeColor="text1"/>
        </w:rPr>
      </w:pPr>
      <w:r w:rsidRPr="004A4A3F">
        <w:rPr>
          <w:rFonts w:ascii="Arial" w:hAnsi="Arial" w:cs="Arial"/>
          <w:color w:val="000000" w:themeColor="text1"/>
        </w:rPr>
        <w:t>wypełniłem/-liśmy obowiązki informacyjne przewidziane w art. 13 lub art. 14 RODO wobec osób fizycznych, od których dane osobowe bezpośrednio lub pośrednio pozyskałem lub pozyskam w celu ubiegania się o udzielenie zamówienia publicznego w niniejszym postępowaniu oraz przedstawię w trakcie realizacji zamówienia publicznego. W zakresie danych wymaganych podczas realizacji zamówienia publicznego będę wypełniał obowiązki informacyjne przewidziane w art. 13 lub art. 14 RODO w stosunku do wszystkich osób, których dane będę przekazywał zgodnie z wymaganiami dokumentacji postępowania;</w:t>
      </w:r>
    </w:p>
    <w:p w14:paraId="2C16CD0A" w14:textId="640BF8DE" w:rsidR="008656C4" w:rsidRPr="004A4A3F" w:rsidRDefault="00522E6C" w:rsidP="00201838">
      <w:pPr>
        <w:numPr>
          <w:ilvl w:val="0"/>
          <w:numId w:val="17"/>
        </w:numPr>
        <w:spacing w:after="120" w:line="240" w:lineRule="auto"/>
        <w:ind w:left="426" w:hanging="426"/>
        <w:jc w:val="both"/>
        <w:rPr>
          <w:rFonts w:ascii="Arial" w:hAnsi="Arial" w:cs="Arial"/>
          <w:color w:val="000000" w:themeColor="text1"/>
        </w:rPr>
      </w:pPr>
      <w:r>
        <w:rPr>
          <w:rFonts w:ascii="Arial" w:hAnsi="Arial" w:cs="Arial"/>
          <w:bCs/>
          <w:color w:val="000000" w:themeColor="text1"/>
        </w:rPr>
        <w:t>t</w:t>
      </w:r>
      <w:r w:rsidR="008656C4" w:rsidRPr="004A4A3F">
        <w:rPr>
          <w:rFonts w:ascii="Arial" w:hAnsi="Arial" w:cs="Arial"/>
          <w:bCs/>
          <w:color w:val="000000" w:themeColor="text1"/>
        </w:rPr>
        <w:t>ajemnicę przedsiębiorstwa</w:t>
      </w:r>
      <w:r w:rsidR="008656C4" w:rsidRPr="004A4A3F">
        <w:rPr>
          <w:rFonts w:ascii="Arial" w:hAnsi="Arial" w:cs="Arial"/>
          <w:b/>
          <w:color w:val="000000" w:themeColor="text1"/>
        </w:rPr>
        <w:t xml:space="preserve"> </w:t>
      </w:r>
      <w:r w:rsidR="008656C4" w:rsidRPr="004A4A3F">
        <w:rPr>
          <w:rFonts w:ascii="Arial" w:hAnsi="Arial" w:cs="Arial"/>
          <w:color w:val="000000" w:themeColor="text1"/>
        </w:rPr>
        <w:t>w rozumieniu przepisów o zwalczaniu nieuczciwej konkurencji stanowią następujące</w:t>
      </w:r>
      <w:r w:rsidR="008656C4" w:rsidRPr="004A4A3F">
        <w:rPr>
          <w:rFonts w:ascii="Arial" w:hAnsi="Arial" w:cs="Arial"/>
          <w:bCs/>
          <w:color w:val="000000" w:themeColor="text1"/>
        </w:rPr>
        <w:t xml:space="preserve"> dokumenty dołączone do oferty:</w:t>
      </w:r>
    </w:p>
    <w:p w14:paraId="01C4CB0F" w14:textId="77777777" w:rsidR="008656C4" w:rsidRPr="004A4A3F" w:rsidRDefault="008656C4" w:rsidP="00201838">
      <w:pPr>
        <w:numPr>
          <w:ilvl w:val="0"/>
          <w:numId w:val="18"/>
        </w:numPr>
        <w:tabs>
          <w:tab w:val="num" w:pos="720"/>
        </w:tabs>
        <w:spacing w:after="120" w:line="240" w:lineRule="auto"/>
        <w:ind w:left="720"/>
        <w:rPr>
          <w:rFonts w:ascii="Arial" w:hAnsi="Arial" w:cs="Arial"/>
          <w:color w:val="000000" w:themeColor="text1"/>
        </w:rPr>
      </w:pPr>
      <w:r w:rsidRPr="004A4A3F">
        <w:rPr>
          <w:rFonts w:ascii="Arial" w:hAnsi="Arial" w:cs="Arial"/>
          <w:color w:val="000000" w:themeColor="text1"/>
        </w:rPr>
        <w:t>…………………………………….</w:t>
      </w:r>
    </w:p>
    <w:p w14:paraId="48CDC33A" w14:textId="77777777" w:rsidR="004652F4" w:rsidRDefault="008656C4" w:rsidP="00201838">
      <w:pPr>
        <w:numPr>
          <w:ilvl w:val="0"/>
          <w:numId w:val="18"/>
        </w:numPr>
        <w:tabs>
          <w:tab w:val="num" w:pos="720"/>
        </w:tabs>
        <w:spacing w:after="120" w:line="240" w:lineRule="auto"/>
        <w:ind w:left="720"/>
        <w:rPr>
          <w:rFonts w:ascii="Arial" w:hAnsi="Arial" w:cs="Arial"/>
          <w:color w:val="000000" w:themeColor="text1"/>
        </w:rPr>
      </w:pPr>
      <w:r w:rsidRPr="004A4A3F">
        <w:rPr>
          <w:rFonts w:ascii="Arial" w:hAnsi="Arial" w:cs="Arial"/>
          <w:color w:val="000000" w:themeColor="text1"/>
        </w:rPr>
        <w:t>…………………………………….</w:t>
      </w:r>
    </w:p>
    <w:p w14:paraId="50140EB0" w14:textId="1D044B69" w:rsidR="004652F4" w:rsidRPr="00865CFE" w:rsidRDefault="004652F4" w:rsidP="00865CFE">
      <w:pPr>
        <w:spacing w:after="120" w:line="240" w:lineRule="auto"/>
        <w:ind w:left="360"/>
        <w:jc w:val="both"/>
        <w:rPr>
          <w:rFonts w:ascii="Arial" w:hAnsi="Arial" w:cs="Arial"/>
          <w:color w:val="000000" w:themeColor="text1"/>
        </w:rPr>
      </w:pPr>
      <w:r w:rsidRPr="00865CFE">
        <w:rPr>
          <w:rFonts w:ascii="Arial" w:hAnsi="Arial" w:cs="Arial"/>
          <w:b/>
          <w:color w:val="000000" w:themeColor="text1"/>
          <w:u w:val="single"/>
        </w:rPr>
        <w:t>Uwaga:</w:t>
      </w:r>
      <w:r w:rsidRPr="00865CFE">
        <w:rPr>
          <w:rFonts w:ascii="Arial" w:hAnsi="Arial" w:cs="Arial"/>
          <w:color w:val="000000" w:themeColor="text1"/>
        </w:rPr>
        <w:t xml:space="preserve"> W przypadku zastrzeżenia informacji jako tajemnicy przedsiębiorstwa do oferty należy załączyć UZASADNIENIE zastrzeżenia tajemnicy przedsiębiorstwa.</w:t>
      </w:r>
    </w:p>
    <w:p w14:paraId="48CD2FB4" w14:textId="3F3328DE" w:rsidR="008656C4" w:rsidRPr="004A4A3F" w:rsidRDefault="00522E6C" w:rsidP="00201838">
      <w:pPr>
        <w:numPr>
          <w:ilvl w:val="0"/>
          <w:numId w:val="17"/>
        </w:numPr>
        <w:spacing w:after="120" w:line="240" w:lineRule="auto"/>
        <w:ind w:left="426" w:hanging="426"/>
        <w:jc w:val="both"/>
        <w:rPr>
          <w:rFonts w:ascii="Arial" w:hAnsi="Arial" w:cs="Arial"/>
          <w:color w:val="000000" w:themeColor="text1"/>
        </w:rPr>
      </w:pPr>
      <w:r>
        <w:rPr>
          <w:rFonts w:ascii="Arial" w:hAnsi="Arial" w:cs="Arial"/>
          <w:color w:val="000000" w:themeColor="text1"/>
        </w:rPr>
        <w:t>z</w:t>
      </w:r>
      <w:r w:rsidR="008656C4" w:rsidRPr="004A4A3F">
        <w:rPr>
          <w:rFonts w:ascii="Arial" w:hAnsi="Arial" w:cs="Arial"/>
          <w:color w:val="000000" w:themeColor="text1"/>
        </w:rPr>
        <w:t xml:space="preserve">ałącznikami do niniejszego formularza oferty stanowiącymi integralną część oferty są </w:t>
      </w:r>
      <w:r w:rsidR="008656C4" w:rsidRPr="004A4A3F">
        <w:rPr>
          <w:rFonts w:ascii="Arial" w:hAnsi="Arial" w:cs="Arial"/>
          <w:i/>
          <w:color w:val="000000" w:themeColor="text1"/>
        </w:rPr>
        <w:t>(jeżeli dotyczy)</w:t>
      </w:r>
      <w:r w:rsidR="008656C4" w:rsidRPr="004A4A3F">
        <w:rPr>
          <w:rFonts w:ascii="Arial" w:hAnsi="Arial" w:cs="Arial"/>
          <w:color w:val="000000" w:themeColor="text1"/>
        </w:rPr>
        <w:t>:</w:t>
      </w:r>
    </w:p>
    <w:p w14:paraId="02ABF2F9" w14:textId="77777777" w:rsidR="008656C4" w:rsidRPr="004A4A3F" w:rsidRDefault="008656C4" w:rsidP="00201838">
      <w:pPr>
        <w:numPr>
          <w:ilvl w:val="0"/>
          <w:numId w:val="16"/>
        </w:numPr>
        <w:tabs>
          <w:tab w:val="num" w:pos="720"/>
        </w:tabs>
        <w:suppressAutoHyphens/>
        <w:spacing w:after="0" w:line="360" w:lineRule="auto"/>
        <w:ind w:left="720"/>
        <w:jc w:val="both"/>
        <w:rPr>
          <w:rFonts w:ascii="Arial" w:hAnsi="Arial" w:cs="Arial"/>
          <w:color w:val="000000" w:themeColor="text1"/>
        </w:rPr>
      </w:pPr>
      <w:r w:rsidRPr="004A4A3F">
        <w:rPr>
          <w:rFonts w:ascii="Arial" w:hAnsi="Arial" w:cs="Arial"/>
          <w:color w:val="000000" w:themeColor="text1"/>
        </w:rPr>
        <w:t>……………………………………….</w:t>
      </w:r>
    </w:p>
    <w:p w14:paraId="1994E11F" w14:textId="77777777" w:rsidR="008656C4" w:rsidRPr="004A4A3F" w:rsidRDefault="008656C4" w:rsidP="00201838">
      <w:pPr>
        <w:numPr>
          <w:ilvl w:val="0"/>
          <w:numId w:val="16"/>
        </w:numPr>
        <w:tabs>
          <w:tab w:val="num" w:pos="720"/>
        </w:tabs>
        <w:suppressAutoHyphens/>
        <w:spacing w:after="0" w:line="360" w:lineRule="auto"/>
        <w:ind w:left="720"/>
        <w:jc w:val="both"/>
        <w:rPr>
          <w:rFonts w:ascii="Arial" w:hAnsi="Arial" w:cs="Arial"/>
          <w:color w:val="000000" w:themeColor="text1"/>
        </w:rPr>
      </w:pPr>
      <w:r w:rsidRPr="004A4A3F">
        <w:rPr>
          <w:rFonts w:ascii="Arial" w:hAnsi="Arial" w:cs="Arial"/>
          <w:color w:val="000000" w:themeColor="text1"/>
        </w:rPr>
        <w:t>……………………………………….</w:t>
      </w:r>
    </w:p>
    <w:tbl>
      <w:tblPr>
        <w:tblW w:w="9072" w:type="dxa"/>
        <w:tblLook w:val="04A0" w:firstRow="1" w:lastRow="0" w:firstColumn="1" w:lastColumn="0" w:noHBand="0" w:noVBand="1"/>
      </w:tblPr>
      <w:tblGrid>
        <w:gridCol w:w="3291"/>
        <w:gridCol w:w="1685"/>
        <w:gridCol w:w="3510"/>
        <w:gridCol w:w="586"/>
      </w:tblGrid>
      <w:tr w:rsidR="008656C4" w:rsidRPr="004A4A3F" w14:paraId="66B52C39" w14:textId="77777777" w:rsidTr="007F3CA1">
        <w:trPr>
          <w:gridBefore w:val="2"/>
          <w:gridAfter w:val="1"/>
          <w:wBefore w:w="4976" w:type="dxa"/>
          <w:wAfter w:w="586" w:type="dxa"/>
        </w:trPr>
        <w:tc>
          <w:tcPr>
            <w:tcW w:w="3510" w:type="dxa"/>
            <w:tcBorders>
              <w:bottom w:val="dashed" w:sz="4" w:space="0" w:color="auto"/>
            </w:tcBorders>
          </w:tcPr>
          <w:p w14:paraId="7F8D319C" w14:textId="77777777" w:rsidR="008656C4" w:rsidRPr="004A4A3F" w:rsidRDefault="008656C4" w:rsidP="00C71143">
            <w:pPr>
              <w:spacing w:line="360" w:lineRule="auto"/>
              <w:jc w:val="center"/>
              <w:rPr>
                <w:rFonts w:ascii="Arial" w:hAnsi="Arial" w:cs="Arial"/>
                <w:color w:val="000000" w:themeColor="text1"/>
                <w:sz w:val="16"/>
                <w:szCs w:val="16"/>
              </w:rPr>
            </w:pPr>
          </w:p>
        </w:tc>
      </w:tr>
      <w:tr w:rsidR="007F3CA1" w:rsidRPr="00197B4F" w14:paraId="341AC6F2" w14:textId="77777777" w:rsidTr="007F3CA1">
        <w:tblPrEx>
          <w:jc w:val="center"/>
          <w:tblLook w:val="01E0" w:firstRow="1" w:lastRow="1" w:firstColumn="1" w:lastColumn="1" w:noHBand="0" w:noVBand="0"/>
        </w:tblPrEx>
        <w:trPr>
          <w:jc w:val="center"/>
        </w:trPr>
        <w:tc>
          <w:tcPr>
            <w:tcW w:w="3291" w:type="dxa"/>
            <w:vAlign w:val="center"/>
            <w:hideMark/>
          </w:tcPr>
          <w:p w14:paraId="320D7ACD" w14:textId="77777777" w:rsidR="007F3CA1" w:rsidRPr="00197B4F" w:rsidRDefault="007F3CA1" w:rsidP="00A309AC">
            <w:pPr>
              <w:keepNext/>
              <w:widowControl w:val="0"/>
              <w:jc w:val="center"/>
              <w:rPr>
                <w:rFonts w:cs="Arial"/>
                <w:color w:val="000000" w:themeColor="text1"/>
                <w:sz w:val="18"/>
                <w:szCs w:val="18"/>
              </w:rPr>
            </w:pPr>
            <w:r w:rsidRPr="00197B4F">
              <w:rPr>
                <w:rFonts w:cs="Arial"/>
                <w:color w:val="000000" w:themeColor="text1"/>
                <w:sz w:val="18"/>
                <w:szCs w:val="18"/>
              </w:rPr>
              <w:t>………………</w:t>
            </w:r>
          </w:p>
        </w:tc>
        <w:tc>
          <w:tcPr>
            <w:tcW w:w="5781" w:type="dxa"/>
            <w:gridSpan w:val="3"/>
            <w:vAlign w:val="center"/>
            <w:hideMark/>
          </w:tcPr>
          <w:p w14:paraId="4A2CCF55" w14:textId="77777777" w:rsidR="007F3CA1" w:rsidRPr="00197B4F" w:rsidRDefault="007F3CA1" w:rsidP="00A309AC">
            <w:pPr>
              <w:keepNext/>
              <w:widowControl w:val="0"/>
              <w:jc w:val="center"/>
              <w:rPr>
                <w:rFonts w:cs="Arial"/>
                <w:color w:val="000000" w:themeColor="text1"/>
                <w:sz w:val="18"/>
                <w:szCs w:val="18"/>
              </w:rPr>
            </w:pPr>
            <w:r w:rsidRPr="00197B4F">
              <w:rPr>
                <w:rFonts w:cs="Arial"/>
                <w:color w:val="000000" w:themeColor="text1"/>
                <w:sz w:val="18"/>
                <w:szCs w:val="18"/>
              </w:rPr>
              <w:t>……………………………………..</w:t>
            </w:r>
          </w:p>
        </w:tc>
      </w:tr>
      <w:tr w:rsidR="007F3CA1" w:rsidRPr="00197B4F" w14:paraId="4F1CFC44" w14:textId="77777777" w:rsidTr="007F3CA1">
        <w:tblPrEx>
          <w:jc w:val="center"/>
          <w:tblLook w:val="01E0" w:firstRow="1" w:lastRow="1" w:firstColumn="1" w:lastColumn="1" w:noHBand="0" w:noVBand="0"/>
        </w:tblPrEx>
        <w:trPr>
          <w:trHeight w:val="322"/>
          <w:jc w:val="center"/>
        </w:trPr>
        <w:tc>
          <w:tcPr>
            <w:tcW w:w="3291" w:type="dxa"/>
            <w:hideMark/>
          </w:tcPr>
          <w:p w14:paraId="024F0E4E" w14:textId="77777777" w:rsidR="007F3CA1" w:rsidRPr="00197B4F" w:rsidRDefault="007F3CA1" w:rsidP="00A309AC">
            <w:pPr>
              <w:keepNext/>
              <w:widowControl w:val="0"/>
              <w:jc w:val="center"/>
              <w:rPr>
                <w:rFonts w:cs="Arial"/>
                <w:bCs/>
                <w:color w:val="000000" w:themeColor="text1"/>
                <w:sz w:val="16"/>
                <w:szCs w:val="16"/>
              </w:rPr>
            </w:pPr>
            <w:r w:rsidRPr="00197B4F">
              <w:rPr>
                <w:rFonts w:cs="Arial"/>
                <w:bCs/>
                <w:color w:val="000000" w:themeColor="text1"/>
                <w:sz w:val="16"/>
                <w:szCs w:val="16"/>
              </w:rPr>
              <w:t>Miejscowość / data</w:t>
            </w:r>
          </w:p>
        </w:tc>
        <w:tc>
          <w:tcPr>
            <w:tcW w:w="5781" w:type="dxa"/>
            <w:gridSpan w:val="3"/>
            <w:vAlign w:val="center"/>
            <w:hideMark/>
          </w:tcPr>
          <w:p w14:paraId="2DE47864" w14:textId="77777777" w:rsidR="007F3CA1" w:rsidRPr="00F713DE" w:rsidRDefault="007F3CA1" w:rsidP="00A309AC">
            <w:pPr>
              <w:keepNext/>
              <w:widowControl w:val="0"/>
              <w:spacing w:after="0"/>
              <w:jc w:val="center"/>
              <w:rPr>
                <w:rFonts w:ascii="Arial" w:hAnsi="Arial" w:cs="Arial"/>
                <w:bCs/>
                <w:color w:val="000000" w:themeColor="text1"/>
                <w:sz w:val="16"/>
                <w:szCs w:val="16"/>
              </w:rPr>
            </w:pPr>
            <w:r w:rsidRPr="00F713DE">
              <w:rPr>
                <w:rFonts w:ascii="Arial" w:hAnsi="Arial" w:cs="Arial"/>
                <w:bCs/>
                <w:color w:val="000000" w:themeColor="text1"/>
                <w:sz w:val="16"/>
                <w:szCs w:val="16"/>
              </w:rPr>
              <w:t xml:space="preserve">Podpis(y) osoby(osób) upoważnionej(ych) do podpisania niniejszej oferty </w:t>
            </w:r>
            <w:r w:rsidRPr="00F713DE">
              <w:rPr>
                <w:rFonts w:ascii="Arial" w:hAnsi="Arial" w:cs="Arial"/>
                <w:bCs/>
                <w:color w:val="000000" w:themeColor="text1"/>
                <w:sz w:val="16"/>
                <w:szCs w:val="16"/>
              </w:rPr>
              <w:br/>
              <w:t xml:space="preserve">w imieniu Wykonawcy(ów). </w:t>
            </w:r>
          </w:p>
          <w:p w14:paraId="30EB54B2" w14:textId="77777777" w:rsidR="007F3CA1" w:rsidRPr="00197B4F" w:rsidRDefault="007F3CA1" w:rsidP="00A309AC">
            <w:pPr>
              <w:keepNext/>
              <w:widowControl w:val="0"/>
              <w:spacing w:after="0"/>
              <w:jc w:val="center"/>
              <w:rPr>
                <w:rFonts w:cs="Arial"/>
                <w:b/>
                <w:color w:val="000000" w:themeColor="text1"/>
                <w:sz w:val="18"/>
                <w:szCs w:val="18"/>
              </w:rPr>
            </w:pPr>
            <w:r w:rsidRPr="00F713DE">
              <w:rPr>
                <w:rFonts w:ascii="Arial" w:hAnsi="Arial" w:cs="Arial"/>
                <w:bCs/>
                <w:color w:val="000000" w:themeColor="text1"/>
                <w:sz w:val="16"/>
                <w:szCs w:val="16"/>
              </w:rPr>
              <w:t>Oświadczenie w postaci elektronicznej winno być podpisane kwalifikowanym podpisem elektronicznym lub podpisem zaufanym lub podpisem osobistym)</w:t>
            </w:r>
          </w:p>
        </w:tc>
      </w:tr>
    </w:tbl>
    <w:p w14:paraId="07B3D480" w14:textId="77777777" w:rsidR="00C71143" w:rsidRPr="004A4A3F" w:rsidRDefault="00C71143" w:rsidP="001E36B8">
      <w:pPr>
        <w:spacing w:line="360" w:lineRule="auto"/>
        <w:rPr>
          <w:rFonts w:ascii="Arial" w:hAnsi="Arial" w:cs="Arial"/>
          <w:color w:val="000000" w:themeColor="text1"/>
        </w:rPr>
        <w:sectPr w:rsidR="00C71143" w:rsidRPr="004A4A3F" w:rsidSect="007E34E2">
          <w:headerReference w:type="even" r:id="rId20"/>
          <w:headerReference w:type="default" r:id="rId21"/>
          <w:footerReference w:type="even" r:id="rId22"/>
          <w:footerReference w:type="default" r:id="rId23"/>
          <w:headerReference w:type="first" r:id="rId24"/>
          <w:footerReference w:type="first" r:id="rId25"/>
          <w:pgSz w:w="11906" w:h="16838"/>
          <w:pgMar w:top="709" w:right="1417" w:bottom="1417" w:left="1417" w:header="708" w:footer="708" w:gutter="0"/>
          <w:cols w:space="708"/>
          <w:titlePg/>
          <w:docGrid w:linePitch="360"/>
        </w:sectPr>
      </w:pPr>
    </w:p>
    <w:p w14:paraId="31C91114" w14:textId="77777777" w:rsidR="00981513" w:rsidRDefault="00981513" w:rsidP="001E36B8">
      <w:pPr>
        <w:spacing w:after="200" w:line="276" w:lineRule="auto"/>
        <w:rPr>
          <w:rFonts w:ascii="Arial" w:hAnsi="Arial" w:cs="Arial"/>
          <w:color w:val="000000" w:themeColor="text1"/>
          <w:sz w:val="20"/>
          <w:szCs w:val="20"/>
        </w:rPr>
      </w:pPr>
    </w:p>
    <w:p w14:paraId="1AF5D50B" w14:textId="3D184588" w:rsidR="00981513" w:rsidRDefault="00933376" w:rsidP="00981513">
      <w:pPr>
        <w:jc w:val="right"/>
        <w:rPr>
          <w:rFonts w:ascii="Arial" w:hAnsi="Arial" w:cs="Arial"/>
          <w:color w:val="000000" w:themeColor="text1"/>
        </w:rPr>
      </w:pPr>
      <w:r>
        <w:rPr>
          <w:rFonts w:ascii="Arial" w:hAnsi="Arial" w:cs="Arial"/>
          <w:i/>
          <w:color w:val="000000" w:themeColor="text1"/>
        </w:rPr>
        <w:t xml:space="preserve">  </w:t>
      </w:r>
      <w:r w:rsidR="00981513" w:rsidRPr="004A4A3F">
        <w:rPr>
          <w:rFonts w:ascii="Arial" w:hAnsi="Arial" w:cs="Arial"/>
          <w:i/>
          <w:color w:val="000000" w:themeColor="text1"/>
        </w:rPr>
        <w:t xml:space="preserve">Załącznik nr </w:t>
      </w:r>
      <w:r w:rsidR="001E36B8">
        <w:rPr>
          <w:rFonts w:ascii="Arial" w:hAnsi="Arial" w:cs="Arial"/>
          <w:i/>
          <w:color w:val="000000" w:themeColor="text1"/>
        </w:rPr>
        <w:t>2</w:t>
      </w:r>
      <w:r w:rsidR="00981513" w:rsidRPr="004A4A3F">
        <w:rPr>
          <w:rFonts w:ascii="Arial" w:hAnsi="Arial" w:cs="Arial"/>
          <w:i/>
          <w:color w:val="000000" w:themeColor="text1"/>
        </w:rPr>
        <w:t xml:space="preserve"> do Zaproszenia do składania ofert</w:t>
      </w:r>
      <w:r w:rsidR="00981513" w:rsidRPr="004A4A3F">
        <w:rPr>
          <w:rFonts w:ascii="Arial" w:hAnsi="Arial" w:cs="Arial"/>
          <w:color w:val="000000" w:themeColor="text1"/>
        </w:rPr>
        <w:t xml:space="preserve"> </w:t>
      </w:r>
    </w:p>
    <w:p w14:paraId="425A3808" w14:textId="77777777" w:rsidR="00933376" w:rsidRPr="00933376" w:rsidRDefault="00933376" w:rsidP="00867370">
      <w:pPr>
        <w:spacing w:after="0" w:line="240" w:lineRule="auto"/>
        <w:rPr>
          <w:rFonts w:ascii="Arial" w:eastAsia="Times New Roman" w:hAnsi="Arial" w:cs="Arial"/>
          <w:b/>
          <w:bCs/>
          <w:sz w:val="28"/>
          <w:szCs w:val="28"/>
        </w:rPr>
      </w:pPr>
    </w:p>
    <w:p w14:paraId="673B86C8" w14:textId="6B0538A0" w:rsidR="00981513" w:rsidRPr="00933376" w:rsidRDefault="00981513" w:rsidP="001E36B8">
      <w:pPr>
        <w:spacing w:after="0" w:line="240" w:lineRule="auto"/>
        <w:jc w:val="center"/>
        <w:rPr>
          <w:rFonts w:ascii="Arial" w:eastAsia="Times New Roman" w:hAnsi="Arial" w:cs="Arial"/>
          <w:b/>
          <w:bCs/>
          <w:sz w:val="28"/>
          <w:szCs w:val="28"/>
        </w:rPr>
      </w:pPr>
      <w:r w:rsidRPr="00933376">
        <w:rPr>
          <w:rFonts w:ascii="Arial" w:eastAsia="Times New Roman" w:hAnsi="Arial" w:cs="Arial"/>
          <w:b/>
          <w:bCs/>
          <w:sz w:val="28"/>
          <w:szCs w:val="28"/>
        </w:rPr>
        <w:t>OPIS PRZEDMIOTU ZAMÓWIENIA</w:t>
      </w:r>
    </w:p>
    <w:p w14:paraId="0378DC85" w14:textId="41987D3C" w:rsidR="00F713DE" w:rsidRPr="00F713DE" w:rsidRDefault="0044393D" w:rsidP="00F713DE">
      <w:pPr>
        <w:spacing w:after="0" w:line="240" w:lineRule="auto"/>
        <w:jc w:val="center"/>
        <w:rPr>
          <w:rFonts w:ascii="Arial" w:hAnsi="Arial" w:cs="Arial"/>
          <w:b/>
          <w:bCs/>
          <w:color w:val="FF0000"/>
        </w:rPr>
      </w:pPr>
      <w:r w:rsidRPr="00EC55B5">
        <w:rPr>
          <w:rFonts w:ascii="Arial" w:eastAsia="Times New Roman" w:hAnsi="Arial" w:cs="Arial"/>
          <w:b/>
          <w:bCs/>
          <w:u w:val="single"/>
          <w:lang w:eastAsia="ar-SA"/>
        </w:rPr>
        <w:br/>
      </w:r>
      <w:r w:rsidR="001E36B8" w:rsidRPr="00F713DE">
        <w:rPr>
          <w:rFonts w:ascii="Arial" w:hAnsi="Arial" w:cs="Arial"/>
          <w:b/>
          <w:color w:val="000000" w:themeColor="text1"/>
        </w:rPr>
        <w:t xml:space="preserve"> </w:t>
      </w:r>
      <w:r w:rsidR="00F713DE" w:rsidRPr="00F713DE">
        <w:rPr>
          <w:rFonts w:ascii="Arial" w:hAnsi="Arial" w:cs="Arial"/>
          <w:b/>
          <w:bCs/>
          <w:color w:val="000000" w:themeColor="text1"/>
        </w:rPr>
        <w:t>Wynajem zasilacza UPS – 75-80kVA</w:t>
      </w:r>
    </w:p>
    <w:p w14:paraId="4EB07DAF" w14:textId="77777777" w:rsidR="00F713DE" w:rsidRPr="00F713DE" w:rsidRDefault="00F713DE" w:rsidP="00F713DE">
      <w:pPr>
        <w:spacing w:after="0" w:line="240" w:lineRule="auto"/>
        <w:rPr>
          <w:rFonts w:ascii="Arial" w:hAnsi="Arial" w:cs="Arial"/>
          <w:b/>
        </w:rPr>
      </w:pPr>
    </w:p>
    <w:p w14:paraId="63D27239" w14:textId="77777777" w:rsidR="00F713DE" w:rsidRPr="00F713DE" w:rsidRDefault="00F713DE" w:rsidP="00F713DE">
      <w:pPr>
        <w:spacing w:after="0" w:line="240" w:lineRule="auto"/>
        <w:rPr>
          <w:rFonts w:ascii="Arial" w:hAnsi="Arial" w:cs="Arial"/>
          <w:b/>
        </w:rPr>
      </w:pPr>
    </w:p>
    <w:p w14:paraId="1B74D1C5" w14:textId="77777777" w:rsidR="00F713DE" w:rsidRPr="00F713DE" w:rsidRDefault="00F713DE" w:rsidP="00F713DE">
      <w:pPr>
        <w:spacing w:after="0" w:line="240" w:lineRule="auto"/>
        <w:rPr>
          <w:rFonts w:ascii="Arial" w:hAnsi="Arial" w:cs="Arial"/>
          <w:b/>
        </w:rPr>
      </w:pPr>
      <w:r w:rsidRPr="00F713DE">
        <w:rPr>
          <w:rFonts w:ascii="Arial" w:hAnsi="Arial" w:cs="Arial"/>
          <w:b/>
        </w:rPr>
        <w:t>1.Przedmiot zamówienia.</w:t>
      </w:r>
    </w:p>
    <w:p w14:paraId="6BA03CF8" w14:textId="43CAF001" w:rsidR="00F713DE" w:rsidRPr="00F713DE" w:rsidRDefault="00F713DE" w:rsidP="00F713DE">
      <w:pPr>
        <w:spacing w:after="120" w:line="240" w:lineRule="auto"/>
        <w:ind w:left="425"/>
        <w:jc w:val="both"/>
        <w:rPr>
          <w:rFonts w:ascii="Arial" w:hAnsi="Arial" w:cs="Arial"/>
          <w:bCs/>
          <w:i/>
        </w:rPr>
      </w:pPr>
      <w:r w:rsidRPr="00F713DE">
        <w:rPr>
          <w:rFonts w:ascii="Arial" w:hAnsi="Arial" w:cs="Arial"/>
          <w:i/>
        </w:rPr>
        <w:t xml:space="preserve">Przedmiot zamówienia obejmuje wynajem urządzenia podtrzymującego napięcie (UPS) </w:t>
      </w:r>
      <w:r w:rsidRPr="00471412">
        <w:rPr>
          <w:rFonts w:ascii="Arial" w:hAnsi="Arial" w:cs="Arial"/>
          <w:i/>
          <w:spacing w:val="-10"/>
        </w:rPr>
        <w:t>o</w:t>
      </w:r>
      <w:r w:rsidR="00F15D18" w:rsidRPr="00471412">
        <w:rPr>
          <w:rFonts w:ascii="Arial" w:hAnsi="Arial" w:cs="Arial"/>
          <w:i/>
          <w:spacing w:val="-10"/>
        </w:rPr>
        <w:t> </w:t>
      </w:r>
      <w:r w:rsidRPr="00471412">
        <w:rPr>
          <w:rFonts w:ascii="Arial" w:hAnsi="Arial" w:cs="Arial"/>
          <w:i/>
          <w:spacing w:val="-10"/>
        </w:rPr>
        <w:t xml:space="preserve">mocy </w:t>
      </w:r>
      <w:r w:rsidRPr="00471412">
        <w:rPr>
          <w:rFonts w:ascii="Arial" w:hAnsi="Arial" w:cs="Arial"/>
          <w:b/>
          <w:spacing w:val="-10"/>
        </w:rPr>
        <w:t>75 – 80</w:t>
      </w:r>
      <w:r w:rsidRPr="00471412">
        <w:rPr>
          <w:rFonts w:ascii="Arial" w:hAnsi="Arial" w:cs="Arial"/>
          <w:i/>
          <w:spacing w:val="-10"/>
        </w:rPr>
        <w:t xml:space="preserve"> kVA</w:t>
      </w:r>
      <w:r w:rsidRPr="00471412">
        <w:rPr>
          <w:rFonts w:ascii="Arial" w:hAnsi="Arial" w:cs="Arial"/>
          <w:bCs/>
          <w:i/>
          <w:spacing w:val="-10"/>
        </w:rPr>
        <w:t xml:space="preserve"> z montażem i demontażem wyeksploatowanego urządzenia o następujących</w:t>
      </w:r>
      <w:r w:rsidRPr="00F713DE">
        <w:rPr>
          <w:rFonts w:ascii="Arial" w:hAnsi="Arial" w:cs="Arial"/>
          <w:bCs/>
          <w:i/>
        </w:rPr>
        <w:t xml:space="preserve"> parametrach:</w:t>
      </w:r>
    </w:p>
    <w:p w14:paraId="7D4FDE17" w14:textId="77777777" w:rsidR="00F713DE" w:rsidRPr="00F713DE" w:rsidRDefault="00F713DE" w:rsidP="00F713DE">
      <w:pPr>
        <w:spacing w:after="120" w:line="240" w:lineRule="auto"/>
        <w:ind w:left="425"/>
        <w:jc w:val="both"/>
        <w:rPr>
          <w:rFonts w:ascii="Arial" w:hAnsi="Arial" w:cs="Arial"/>
          <w:b/>
          <w:iCs/>
        </w:rPr>
      </w:pPr>
      <w:r w:rsidRPr="00F713DE">
        <w:rPr>
          <w:rFonts w:ascii="Arial" w:hAnsi="Arial" w:cs="Arial"/>
          <w:b/>
          <w:iCs/>
        </w:rPr>
        <w:t>Zamawiający przewiduje możliwość skorzystania z prawa opcji.</w:t>
      </w:r>
    </w:p>
    <w:p w14:paraId="7C081D0D" w14:textId="77777777" w:rsidR="00F713DE" w:rsidRPr="00F713DE" w:rsidRDefault="00F713DE" w:rsidP="00F713DE">
      <w:pPr>
        <w:pStyle w:val="Akapitzlist"/>
        <w:numPr>
          <w:ilvl w:val="0"/>
          <w:numId w:val="111"/>
        </w:numPr>
        <w:spacing w:after="0" w:line="240" w:lineRule="auto"/>
        <w:jc w:val="both"/>
        <w:rPr>
          <w:rFonts w:ascii="Arial" w:hAnsi="Arial" w:cs="Arial"/>
        </w:rPr>
      </w:pPr>
      <w:r w:rsidRPr="00F713DE">
        <w:rPr>
          <w:rFonts w:ascii="Arial" w:hAnsi="Arial" w:cs="Arial"/>
          <w:b/>
          <w:bCs/>
        </w:rPr>
        <w:t>Zamówienie gwarantowane</w:t>
      </w:r>
      <w:r w:rsidRPr="00F713DE">
        <w:rPr>
          <w:rFonts w:ascii="Arial" w:hAnsi="Arial" w:cs="Arial"/>
        </w:rPr>
        <w:t xml:space="preserve">  – najem na 120 dni kalendarzowych od dnia dostawy sprzętu; </w:t>
      </w:r>
    </w:p>
    <w:p w14:paraId="5E4F6FEF" w14:textId="2E9C62EC" w:rsidR="00F713DE" w:rsidRPr="00F713DE" w:rsidRDefault="00F713DE" w:rsidP="00F713DE">
      <w:pPr>
        <w:pStyle w:val="Akapitzlist"/>
        <w:numPr>
          <w:ilvl w:val="0"/>
          <w:numId w:val="111"/>
        </w:numPr>
        <w:spacing w:after="0" w:line="240" w:lineRule="auto"/>
        <w:jc w:val="both"/>
        <w:rPr>
          <w:rFonts w:ascii="Arial" w:hAnsi="Arial" w:cs="Arial"/>
        </w:rPr>
      </w:pPr>
      <w:r w:rsidRPr="00F713DE">
        <w:rPr>
          <w:rFonts w:ascii="Arial" w:hAnsi="Arial" w:cs="Arial"/>
          <w:b/>
          <w:bCs/>
        </w:rPr>
        <w:t>Zamówienie opcjonalne</w:t>
      </w:r>
      <w:r w:rsidRPr="00F713DE">
        <w:rPr>
          <w:rFonts w:ascii="Arial" w:hAnsi="Arial" w:cs="Arial"/>
        </w:rPr>
        <w:t xml:space="preserve">: najem na 120 dni kalendarzowych od dnia doręczenia Wykonawcy oświadczenia o skorzystaniu z prawa opcji. </w:t>
      </w:r>
    </w:p>
    <w:p w14:paraId="2886198A" w14:textId="77777777" w:rsidR="00F713DE" w:rsidRPr="00F713DE" w:rsidRDefault="00F713DE" w:rsidP="00F713DE">
      <w:pPr>
        <w:pStyle w:val="Akapitzlist"/>
        <w:numPr>
          <w:ilvl w:val="0"/>
          <w:numId w:val="111"/>
        </w:numPr>
        <w:spacing w:after="0" w:line="240" w:lineRule="auto"/>
        <w:jc w:val="both"/>
        <w:rPr>
          <w:rFonts w:ascii="Arial" w:hAnsi="Arial" w:cs="Arial"/>
        </w:rPr>
      </w:pPr>
      <w:r w:rsidRPr="00F713DE">
        <w:rPr>
          <w:rFonts w:ascii="Arial" w:hAnsi="Arial" w:cs="Arial"/>
          <w:b/>
          <w:bCs/>
        </w:rPr>
        <w:t>Maksymalny termin</w:t>
      </w:r>
      <w:r w:rsidRPr="00F713DE">
        <w:rPr>
          <w:rFonts w:ascii="Arial" w:hAnsi="Arial" w:cs="Arial"/>
        </w:rPr>
        <w:t xml:space="preserve"> zakończenia umowy upływa w terminie : 240 dni kalendarzowych od dnia dostawy sprzętu</w:t>
      </w:r>
    </w:p>
    <w:p w14:paraId="3B8E8452" w14:textId="77777777" w:rsidR="00F713DE" w:rsidRPr="00F713DE" w:rsidRDefault="00F713DE" w:rsidP="00F713DE">
      <w:pPr>
        <w:pStyle w:val="Akapitzlist"/>
        <w:numPr>
          <w:ilvl w:val="0"/>
          <w:numId w:val="111"/>
        </w:numPr>
        <w:spacing w:after="0" w:line="240" w:lineRule="auto"/>
        <w:jc w:val="both"/>
        <w:rPr>
          <w:rFonts w:ascii="Arial" w:hAnsi="Arial" w:cs="Arial"/>
        </w:rPr>
      </w:pPr>
      <w:r w:rsidRPr="00F713DE">
        <w:rPr>
          <w:rFonts w:ascii="Arial" w:hAnsi="Arial" w:cs="Arial"/>
        </w:rPr>
        <w:t>Wykonawca dostarczy sprzęt w terminie 14 dni kalendarzowych od dnia podpisania umowy.</w:t>
      </w:r>
    </w:p>
    <w:p w14:paraId="657718AD" w14:textId="77777777" w:rsidR="00F713DE" w:rsidRPr="00F713DE" w:rsidRDefault="00F713DE" w:rsidP="00F713DE">
      <w:pPr>
        <w:pStyle w:val="Akapitzlist"/>
        <w:spacing w:after="0" w:line="240" w:lineRule="auto"/>
        <w:jc w:val="both"/>
        <w:rPr>
          <w:rFonts w:ascii="Arial" w:hAnsi="Arial" w:cs="Arial"/>
        </w:rPr>
      </w:pPr>
    </w:p>
    <w:p w14:paraId="24FA8B5A" w14:textId="77777777" w:rsidR="00F713DE" w:rsidRPr="00F713DE" w:rsidRDefault="00F713DE" w:rsidP="00F713DE">
      <w:pPr>
        <w:pStyle w:val="Tekstkomentarza"/>
        <w:ind w:left="720"/>
        <w:jc w:val="both"/>
        <w:rPr>
          <w:rFonts w:cs="Arial"/>
          <w:sz w:val="22"/>
          <w:szCs w:val="22"/>
        </w:rPr>
      </w:pPr>
      <w:r w:rsidRPr="00F713DE">
        <w:rPr>
          <w:rFonts w:cs="Arial"/>
          <w:sz w:val="22"/>
          <w:szCs w:val="22"/>
        </w:rPr>
        <w:t>Zamawiający wyśle do Wykonawcy żądanie uruchomienia prawa opcji najpóźniej w terminie do 210 dni kalendarzowych od dnia dostawy sprzętu.</w:t>
      </w:r>
    </w:p>
    <w:p w14:paraId="3AC0C1C1" w14:textId="408BCB34" w:rsidR="00F713DE" w:rsidRPr="00F713DE" w:rsidRDefault="00F713DE" w:rsidP="00F713DE">
      <w:pPr>
        <w:pStyle w:val="Tekstkomentarza"/>
        <w:ind w:left="720"/>
        <w:jc w:val="both"/>
        <w:rPr>
          <w:rFonts w:cs="Arial"/>
          <w:sz w:val="22"/>
          <w:szCs w:val="22"/>
        </w:rPr>
      </w:pPr>
      <w:r w:rsidRPr="00F713DE">
        <w:rPr>
          <w:rFonts w:cs="Arial"/>
          <w:sz w:val="22"/>
          <w:szCs w:val="22"/>
        </w:rPr>
        <w:t>Zamawiający jest uprawniony do nieskorzystania lub wielokrotnego skorzystania z prawa do zamówienia opcjonalnego w  ramach maksymalnego limitu tj. 210 dni kalendarzowych.</w:t>
      </w:r>
      <w:r w:rsidRPr="00F713DE">
        <w:rPr>
          <w:rFonts w:ascii="Calibri" w:hAnsi="Calibri" w:cs="Calibri"/>
          <w:sz w:val="22"/>
          <w:szCs w:val="22"/>
        </w:rPr>
        <w:t xml:space="preserve"> </w:t>
      </w:r>
      <w:r w:rsidRPr="00F713DE">
        <w:rPr>
          <w:rFonts w:cs="Arial"/>
          <w:sz w:val="22"/>
          <w:szCs w:val="22"/>
        </w:rPr>
        <w:t>Warunkiem skorzystania z zamówienia w ramach prawa opcji jest złożenie przez Zamawiającego pisemnego Oświadczenia o skorzystaniu z tego prawa, w którym ustali maksymalny zakres usługi. Wykonawca niezwłocznie, potwierdza fakt jej otrzymania przez przesłanie pisemnej informacji o tym zleceniu.</w:t>
      </w:r>
    </w:p>
    <w:p w14:paraId="0FD5DC96" w14:textId="77777777" w:rsidR="00F713DE" w:rsidRPr="00F713DE" w:rsidRDefault="00F713DE" w:rsidP="00F713DE">
      <w:pPr>
        <w:pStyle w:val="Akapitzlist"/>
        <w:spacing w:after="0" w:line="240" w:lineRule="auto"/>
        <w:jc w:val="both"/>
        <w:rPr>
          <w:rFonts w:ascii="Arial" w:hAnsi="Arial" w:cs="Arial"/>
          <w:i/>
          <w:iCs/>
        </w:rPr>
      </w:pPr>
      <w:r w:rsidRPr="00F713DE">
        <w:rPr>
          <w:rFonts w:ascii="Arial" w:hAnsi="Arial" w:cs="Arial"/>
        </w:rPr>
        <w:t>Skorzystanie z prawa opcji uzależnione będzie wyłącznie od potrzeb Zamawiającego.</w:t>
      </w:r>
    </w:p>
    <w:p w14:paraId="1A7C274F" w14:textId="77777777" w:rsidR="00F713DE" w:rsidRPr="00F713DE" w:rsidRDefault="00F713DE" w:rsidP="00F713DE">
      <w:pPr>
        <w:pStyle w:val="Akapitzlist"/>
        <w:spacing w:after="0" w:line="240" w:lineRule="auto"/>
        <w:jc w:val="both"/>
        <w:rPr>
          <w:rFonts w:ascii="Arial" w:hAnsi="Arial" w:cs="Arial"/>
        </w:rPr>
      </w:pPr>
      <w:r w:rsidRPr="00F713DE">
        <w:rPr>
          <w:rFonts w:ascii="Arial" w:hAnsi="Arial" w:cs="Arial"/>
        </w:rPr>
        <w:t xml:space="preserve">Zakończenie umowy z 30 dniowym terminem wypowiedzenia. </w:t>
      </w:r>
    </w:p>
    <w:p w14:paraId="256EA922" w14:textId="77777777" w:rsidR="00F713DE" w:rsidRPr="00F713DE" w:rsidRDefault="00F713DE" w:rsidP="00471412">
      <w:pPr>
        <w:spacing w:after="120" w:line="240" w:lineRule="auto"/>
        <w:jc w:val="both"/>
        <w:rPr>
          <w:rFonts w:ascii="Arial" w:hAnsi="Arial" w:cs="Arial"/>
          <w:b/>
          <w:i/>
        </w:rPr>
      </w:pPr>
    </w:p>
    <w:tbl>
      <w:tblPr>
        <w:tblStyle w:val="Tabela-Siatka"/>
        <w:tblW w:w="9498" w:type="dxa"/>
        <w:tblInd w:w="108" w:type="dxa"/>
        <w:tblLook w:val="04A0" w:firstRow="1" w:lastRow="0" w:firstColumn="1" w:lastColumn="0" w:noHBand="0" w:noVBand="1"/>
      </w:tblPr>
      <w:tblGrid>
        <w:gridCol w:w="609"/>
        <w:gridCol w:w="7755"/>
        <w:gridCol w:w="1134"/>
      </w:tblGrid>
      <w:tr w:rsidR="00F713DE" w:rsidRPr="00F713DE" w14:paraId="4950ACF5" w14:textId="77777777" w:rsidTr="00FA15A5">
        <w:tc>
          <w:tcPr>
            <w:tcW w:w="609" w:type="dxa"/>
            <w:tcBorders>
              <w:top w:val="single" w:sz="4" w:space="0" w:color="auto"/>
              <w:left w:val="single" w:sz="4" w:space="0" w:color="auto"/>
              <w:bottom w:val="single" w:sz="4" w:space="0" w:color="auto"/>
              <w:right w:val="single" w:sz="4" w:space="0" w:color="auto"/>
            </w:tcBorders>
          </w:tcPr>
          <w:p w14:paraId="215B418A" w14:textId="77777777" w:rsidR="00F713DE" w:rsidRPr="00F713DE" w:rsidRDefault="00F713DE" w:rsidP="00FA15A5">
            <w:pPr>
              <w:jc w:val="center"/>
              <w:rPr>
                <w:rFonts w:ascii="Arial" w:hAnsi="Arial" w:cs="Arial"/>
                <w:b/>
                <w:bCs/>
              </w:rPr>
            </w:pPr>
            <w:r w:rsidRPr="00F713DE">
              <w:rPr>
                <w:rFonts w:ascii="Arial" w:hAnsi="Arial" w:cs="Arial"/>
                <w:b/>
                <w:bCs/>
              </w:rPr>
              <w:t>Lp.</w:t>
            </w:r>
          </w:p>
        </w:tc>
        <w:tc>
          <w:tcPr>
            <w:tcW w:w="7755" w:type="dxa"/>
            <w:tcBorders>
              <w:top w:val="single" w:sz="4" w:space="0" w:color="auto"/>
              <w:left w:val="single" w:sz="4" w:space="0" w:color="auto"/>
              <w:bottom w:val="single" w:sz="4" w:space="0" w:color="auto"/>
              <w:right w:val="single" w:sz="4" w:space="0" w:color="auto"/>
            </w:tcBorders>
          </w:tcPr>
          <w:p w14:paraId="44EE09D9" w14:textId="77777777" w:rsidR="00F713DE" w:rsidRPr="00F713DE" w:rsidRDefault="00F713DE" w:rsidP="00FA15A5">
            <w:pPr>
              <w:jc w:val="center"/>
              <w:rPr>
                <w:rFonts w:ascii="Arial" w:hAnsi="Arial" w:cs="Arial"/>
                <w:b/>
                <w:bCs/>
              </w:rPr>
            </w:pPr>
            <w:r w:rsidRPr="00F713DE">
              <w:rPr>
                <w:rFonts w:ascii="Arial" w:hAnsi="Arial" w:cs="Arial"/>
                <w:b/>
                <w:bCs/>
              </w:rPr>
              <w:t>Nazwa urządzenia</w:t>
            </w:r>
          </w:p>
        </w:tc>
        <w:tc>
          <w:tcPr>
            <w:tcW w:w="1134" w:type="dxa"/>
          </w:tcPr>
          <w:p w14:paraId="7AFCA4F1" w14:textId="77777777" w:rsidR="00F713DE" w:rsidRPr="00F713DE" w:rsidRDefault="00F713DE" w:rsidP="00FA15A5">
            <w:pPr>
              <w:tabs>
                <w:tab w:val="left" w:pos="426"/>
              </w:tabs>
              <w:jc w:val="center"/>
              <w:rPr>
                <w:rFonts w:ascii="Arial" w:hAnsi="Arial" w:cs="Arial"/>
              </w:rPr>
            </w:pPr>
            <w:r w:rsidRPr="00F713DE">
              <w:rPr>
                <w:rFonts w:ascii="Arial" w:hAnsi="Arial" w:cs="Arial"/>
              </w:rPr>
              <w:t>Ilość</w:t>
            </w:r>
          </w:p>
        </w:tc>
      </w:tr>
      <w:tr w:rsidR="00F713DE" w:rsidRPr="00F713DE" w14:paraId="4CDD3821" w14:textId="77777777" w:rsidTr="00FA15A5">
        <w:tc>
          <w:tcPr>
            <w:tcW w:w="609" w:type="dxa"/>
            <w:tcBorders>
              <w:top w:val="single" w:sz="4" w:space="0" w:color="auto"/>
              <w:left w:val="single" w:sz="4" w:space="0" w:color="auto"/>
              <w:bottom w:val="single" w:sz="4" w:space="0" w:color="auto"/>
              <w:right w:val="single" w:sz="4" w:space="0" w:color="auto"/>
            </w:tcBorders>
          </w:tcPr>
          <w:p w14:paraId="37081323" w14:textId="77777777" w:rsidR="00F713DE" w:rsidRPr="00F713DE" w:rsidRDefault="00F713DE" w:rsidP="00FA15A5">
            <w:pPr>
              <w:ind w:right="-108"/>
              <w:jc w:val="center"/>
              <w:rPr>
                <w:rFonts w:ascii="Arial" w:hAnsi="Arial" w:cs="Arial"/>
              </w:rPr>
            </w:pPr>
            <w:r w:rsidRPr="00F713DE">
              <w:rPr>
                <w:rFonts w:ascii="Arial" w:hAnsi="Arial" w:cs="Arial"/>
              </w:rPr>
              <w:t>1.</w:t>
            </w:r>
          </w:p>
        </w:tc>
        <w:tc>
          <w:tcPr>
            <w:tcW w:w="7755" w:type="dxa"/>
            <w:tcBorders>
              <w:bottom w:val="single" w:sz="4" w:space="0" w:color="auto"/>
            </w:tcBorders>
          </w:tcPr>
          <w:p w14:paraId="4BD30147" w14:textId="77777777" w:rsidR="00F713DE" w:rsidRPr="00F713DE" w:rsidRDefault="00F713DE" w:rsidP="00FA15A5">
            <w:pPr>
              <w:ind w:left="459" w:right="-108" w:hanging="459"/>
              <w:contextualSpacing/>
              <w:rPr>
                <w:rFonts w:ascii="Arial" w:hAnsi="Arial" w:cs="Arial"/>
                <w:b/>
                <w:bCs/>
                <w:shd w:val="clear" w:color="auto" w:fill="FFFFFF"/>
              </w:rPr>
            </w:pPr>
            <w:r w:rsidRPr="00F713DE">
              <w:rPr>
                <w:rFonts w:ascii="Arial" w:hAnsi="Arial" w:cs="Arial"/>
                <w:b/>
                <w:bCs/>
                <w:shd w:val="clear" w:color="auto" w:fill="FFFFFF"/>
              </w:rPr>
              <w:t>Parametry techniczne szczegółowe:</w:t>
            </w:r>
          </w:p>
          <w:p w14:paraId="78E4D948"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modułowe urządzenie podtrzymujące - min. 4 moduły mocy  z możliwością rozbudowy o mini. 1 moduł;</w:t>
            </w:r>
          </w:p>
          <w:p w14:paraId="7E708CD9"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moc modułów mocy 10-20 kVA każdy;</w:t>
            </w:r>
          </w:p>
          <w:p w14:paraId="3ED85E0A" w14:textId="77777777" w:rsidR="00F713DE" w:rsidRPr="00F713DE" w:rsidRDefault="00F713DE" w:rsidP="00F713DE">
            <w:pPr>
              <w:numPr>
                <w:ilvl w:val="0"/>
                <w:numId w:val="103"/>
              </w:numPr>
              <w:ind w:right="-108"/>
              <w:contextualSpacing/>
              <w:rPr>
                <w:rFonts w:ascii="Arial" w:hAnsi="Arial" w:cs="Arial"/>
              </w:rPr>
            </w:pPr>
            <w:r w:rsidRPr="00F713DE">
              <w:rPr>
                <w:rFonts w:ascii="Arial" w:hAnsi="Arial" w:cs="Arial"/>
                <w:shd w:val="clear" w:color="auto" w:fill="FFFFFF"/>
              </w:rPr>
              <w:t>sprawność minimum 95 % on-line, tryb ECO 98%;</w:t>
            </w:r>
          </w:p>
          <w:p w14:paraId="0D9C6D31"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napięcie wejściowe i wyjściowe modułów 3 fazowe(3-f,+N+PE);</w:t>
            </w:r>
          </w:p>
          <w:p w14:paraId="4515B62F"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 xml:space="preserve">układ faz 3:3; </w:t>
            </w:r>
          </w:p>
          <w:p w14:paraId="6CFB0A8E" w14:textId="77777777" w:rsidR="00F713DE" w:rsidRPr="00F713DE" w:rsidRDefault="00F713DE" w:rsidP="00F713DE">
            <w:pPr>
              <w:numPr>
                <w:ilvl w:val="0"/>
                <w:numId w:val="103"/>
              </w:numPr>
              <w:ind w:right="-108"/>
              <w:contextualSpacing/>
              <w:rPr>
                <w:rFonts w:ascii="Arial" w:hAnsi="Arial" w:cs="Arial"/>
              </w:rPr>
            </w:pPr>
            <w:r w:rsidRPr="00F713DE">
              <w:rPr>
                <w:rFonts w:ascii="Arial" w:hAnsi="Arial" w:cs="Arial"/>
              </w:rPr>
              <w:t>technologia VFI ON-LINE podwójna konwersja;</w:t>
            </w:r>
          </w:p>
          <w:p w14:paraId="75D0CF7C" w14:textId="77777777" w:rsidR="00F713DE" w:rsidRPr="00F713DE" w:rsidRDefault="00F713DE" w:rsidP="00F713DE">
            <w:pPr>
              <w:numPr>
                <w:ilvl w:val="0"/>
                <w:numId w:val="103"/>
              </w:numPr>
              <w:ind w:right="-108"/>
              <w:contextualSpacing/>
              <w:rPr>
                <w:rFonts w:ascii="Arial" w:hAnsi="Arial" w:cs="Arial"/>
              </w:rPr>
            </w:pPr>
            <w:r w:rsidRPr="00F713DE">
              <w:rPr>
                <w:rFonts w:ascii="Arial" w:hAnsi="Arial" w:cs="Arial"/>
              </w:rPr>
              <w:t>przywrócenie akumulatorów po rozładowaniu do 90% max. czas 9 h;</w:t>
            </w:r>
          </w:p>
          <w:p w14:paraId="66B4C972" w14:textId="77777777" w:rsidR="00F713DE" w:rsidRPr="00F713DE" w:rsidRDefault="00F713DE" w:rsidP="00F713DE">
            <w:pPr>
              <w:numPr>
                <w:ilvl w:val="0"/>
                <w:numId w:val="103"/>
              </w:numPr>
              <w:ind w:right="-108"/>
              <w:contextualSpacing/>
              <w:rPr>
                <w:rFonts w:ascii="Arial" w:hAnsi="Arial" w:cs="Arial"/>
              </w:rPr>
            </w:pPr>
            <w:r w:rsidRPr="00F713DE">
              <w:rPr>
                <w:rFonts w:ascii="Arial" w:hAnsi="Arial" w:cs="Arial"/>
              </w:rPr>
              <w:t>pozom hałasu z odległości 1 m &lt; 75dB;</w:t>
            </w:r>
          </w:p>
          <w:p w14:paraId="40A10EEE" w14:textId="77777777" w:rsidR="00F713DE" w:rsidRPr="00F713DE" w:rsidRDefault="00F713DE" w:rsidP="00F713DE">
            <w:pPr>
              <w:numPr>
                <w:ilvl w:val="0"/>
                <w:numId w:val="103"/>
              </w:numPr>
              <w:ind w:right="-108"/>
              <w:contextualSpacing/>
              <w:rPr>
                <w:rFonts w:ascii="Arial" w:hAnsi="Arial" w:cs="Arial"/>
              </w:rPr>
            </w:pPr>
            <w:r w:rsidRPr="00F713DE">
              <w:rPr>
                <w:rFonts w:ascii="Arial" w:hAnsi="Arial" w:cs="Arial"/>
              </w:rPr>
              <w:t>zakres częstotliwości 47-63 Hz;</w:t>
            </w:r>
          </w:p>
          <w:p w14:paraId="7DC6853E" w14:textId="77777777" w:rsidR="00F713DE" w:rsidRPr="00F713DE" w:rsidRDefault="00F713DE" w:rsidP="00F713DE">
            <w:pPr>
              <w:numPr>
                <w:ilvl w:val="0"/>
                <w:numId w:val="103"/>
              </w:numPr>
              <w:ind w:right="-108"/>
              <w:contextualSpacing/>
              <w:rPr>
                <w:rFonts w:ascii="Arial" w:hAnsi="Arial" w:cs="Arial"/>
              </w:rPr>
            </w:pPr>
            <w:r w:rsidRPr="00F713DE">
              <w:rPr>
                <w:rFonts w:ascii="Arial" w:hAnsi="Arial" w:cs="Arial"/>
              </w:rPr>
              <w:t>czujka temperatury z możliwością odczytu na panelu sterującym oraz zdalnie;</w:t>
            </w:r>
          </w:p>
          <w:p w14:paraId="43F291FC" w14:textId="77777777" w:rsidR="00F713DE" w:rsidRPr="00F713DE" w:rsidRDefault="00F713DE" w:rsidP="00F713DE">
            <w:pPr>
              <w:numPr>
                <w:ilvl w:val="0"/>
                <w:numId w:val="103"/>
              </w:numPr>
              <w:ind w:right="-108"/>
              <w:contextualSpacing/>
              <w:rPr>
                <w:rFonts w:ascii="Arial" w:hAnsi="Arial" w:cs="Arial"/>
              </w:rPr>
            </w:pPr>
            <w:r w:rsidRPr="00F713DE">
              <w:rPr>
                <w:rFonts w:ascii="Arial" w:hAnsi="Arial" w:cs="Arial"/>
              </w:rPr>
              <w:t>bardzo wysoka odporność na przeciążenia powyżej 150% -  przeciążenie bypassu w urządzeniu.</w:t>
            </w:r>
          </w:p>
          <w:p w14:paraId="4BD75121" w14:textId="77777777" w:rsidR="00F713DE" w:rsidRPr="00F713DE" w:rsidRDefault="00F713DE" w:rsidP="00FA15A5">
            <w:pPr>
              <w:ind w:left="360" w:right="-108"/>
              <w:contextualSpacing/>
              <w:rPr>
                <w:rFonts w:ascii="Arial" w:hAnsi="Arial" w:cs="Arial"/>
              </w:rPr>
            </w:pPr>
          </w:p>
          <w:p w14:paraId="1E503E00" w14:textId="77777777" w:rsidR="00F713DE" w:rsidRPr="00F713DE" w:rsidRDefault="00F713DE" w:rsidP="00FA15A5">
            <w:pPr>
              <w:ind w:right="-108"/>
              <w:rPr>
                <w:rFonts w:ascii="Arial" w:hAnsi="Arial" w:cs="Arial"/>
                <w:b/>
                <w:bCs/>
              </w:rPr>
            </w:pPr>
            <w:r w:rsidRPr="00F713DE">
              <w:rPr>
                <w:rFonts w:ascii="Arial" w:hAnsi="Arial" w:cs="Arial"/>
                <w:b/>
                <w:bCs/>
              </w:rPr>
              <w:t>Wymagania ogólne:</w:t>
            </w:r>
          </w:p>
          <w:p w14:paraId="076745C5"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maksymalne wymiary urządzenia podstawa szer. 1500 mm x gł.1200 mm, wysokość 2000 mm;</w:t>
            </w:r>
          </w:p>
          <w:p w14:paraId="1FEC39C9"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lastRenderedPageBreak/>
              <w:t>osprzęt UPS-a (panel sterujący, moduły mocy umieszczone w szafie na wysokości min. 300 mm od podłogi max 1900 mm;</w:t>
            </w:r>
          </w:p>
          <w:p w14:paraId="447195BB"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panel sterujący z wyświetlaczem minimum 5”;</w:t>
            </w:r>
          </w:p>
          <w:p w14:paraId="548A0C3C"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w stanie normalnej pracy UPS pokazuje schemat blokowy zasilania;</w:t>
            </w:r>
          </w:p>
          <w:p w14:paraId="4F0449D0"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bypass wewnętrzny elektroniczny i mechaniczny zamontowany w dolnej lub w górnej części urządzenia;</w:t>
            </w:r>
          </w:p>
          <w:p w14:paraId="72909F9A"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sposób sygnalizacji – dźwiękowa i wizualna;</w:t>
            </w:r>
          </w:p>
          <w:p w14:paraId="3147DE7E"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wyświetlenie alarmów pełnym tekstem na wyświetlaczu panelu sterującego;</w:t>
            </w:r>
          </w:p>
          <w:p w14:paraId="2D2F51E1"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dokumentacja oraz opisy na wyświetlaczu sterującym obowiązkowo w języku polskim;</w:t>
            </w:r>
          </w:p>
          <w:p w14:paraId="0B64F0DE"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wszystkie komunikaty na wyświetlaczu oraz w instrukcji opisane szczegółowo w pełnej nazwie;</w:t>
            </w:r>
          </w:p>
          <w:p w14:paraId="3A793D1B"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 xml:space="preserve">UPS wyposażony w kartę komunikacyjną </w:t>
            </w:r>
            <w:r w:rsidRPr="00F713DE">
              <w:rPr>
                <w:rFonts w:ascii="Arial" w:hAnsi="Arial" w:cs="Arial"/>
              </w:rPr>
              <w:t>zdolną do zdalnego nadzoru UPS-a przez KSN i współpracujący z oprogramowaniem WinCN 2 za pomocą sieci Ethernet;</w:t>
            </w:r>
          </w:p>
          <w:p w14:paraId="582A0116"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 xml:space="preserve">podłączenie urządzenia do </w:t>
            </w:r>
            <w:r w:rsidRPr="00F713DE">
              <w:rPr>
                <w:rFonts w:ascii="Arial" w:hAnsi="Arial" w:cs="Arial"/>
              </w:rPr>
              <w:t>sieci Ethernet</w:t>
            </w:r>
            <w:r w:rsidRPr="00F713DE">
              <w:rPr>
                <w:rFonts w:ascii="Arial" w:hAnsi="Arial" w:cs="Arial"/>
                <w:shd w:val="clear" w:color="auto" w:fill="FFFFFF"/>
              </w:rPr>
              <w:t xml:space="preserve"> i skonfigurowanie na stanowisku obsługi w miejscu wskazanym przez użytkownika;</w:t>
            </w:r>
          </w:p>
          <w:p w14:paraId="5E787F62" w14:textId="77777777" w:rsidR="00F713DE" w:rsidRPr="00F713DE" w:rsidRDefault="00F713DE" w:rsidP="00F713DE">
            <w:pPr>
              <w:numPr>
                <w:ilvl w:val="0"/>
                <w:numId w:val="103"/>
              </w:numPr>
              <w:ind w:right="-108"/>
              <w:contextualSpacing/>
              <w:rPr>
                <w:rFonts w:ascii="Arial" w:hAnsi="Arial" w:cs="Arial"/>
                <w:shd w:val="clear" w:color="auto" w:fill="FFFFFF"/>
              </w:rPr>
            </w:pPr>
            <w:r w:rsidRPr="00F713DE">
              <w:rPr>
                <w:rFonts w:ascii="Arial" w:hAnsi="Arial" w:cs="Arial"/>
                <w:shd w:val="clear" w:color="auto" w:fill="FFFFFF"/>
              </w:rPr>
              <w:t>urządzenie UPS musi posiadać dokumentację(certyfikaty) dopuszczające do eksploatacji na rynku UE;</w:t>
            </w:r>
          </w:p>
          <w:p w14:paraId="4FBBBD00" w14:textId="77777777" w:rsidR="00F713DE" w:rsidRPr="00F713DE" w:rsidRDefault="00F713DE" w:rsidP="00F713DE">
            <w:pPr>
              <w:numPr>
                <w:ilvl w:val="0"/>
                <w:numId w:val="103"/>
              </w:numPr>
              <w:ind w:right="165"/>
              <w:jc w:val="both"/>
              <w:rPr>
                <w:rFonts w:ascii="Arial" w:hAnsi="Arial" w:cs="Arial"/>
              </w:rPr>
            </w:pPr>
            <w:r w:rsidRPr="00F713DE">
              <w:rPr>
                <w:rFonts w:ascii="Arial" w:hAnsi="Arial" w:cs="Arial"/>
                <w:shd w:val="clear" w:color="auto" w:fill="FFFFFF"/>
              </w:rPr>
              <w:t>serwis gwarancyjny i pogwarancyjny;</w:t>
            </w:r>
          </w:p>
          <w:p w14:paraId="704E8024" w14:textId="77777777" w:rsidR="00F713DE" w:rsidRPr="00F713DE" w:rsidRDefault="00F713DE" w:rsidP="00F713DE">
            <w:pPr>
              <w:numPr>
                <w:ilvl w:val="0"/>
                <w:numId w:val="103"/>
              </w:numPr>
              <w:ind w:right="165"/>
              <w:jc w:val="both"/>
              <w:rPr>
                <w:rFonts w:ascii="Arial" w:hAnsi="Arial" w:cs="Arial"/>
              </w:rPr>
            </w:pPr>
            <w:r w:rsidRPr="00F713DE">
              <w:rPr>
                <w:rFonts w:ascii="Arial" w:hAnsi="Arial" w:cs="Arial"/>
                <w:shd w:val="clear" w:color="auto" w:fill="FFFFFF"/>
              </w:rPr>
              <w:t xml:space="preserve">wszelkie koszty z awarią i przywróceniem systemu do  pracy w czasie najmu ponosi wynajmujący. </w:t>
            </w:r>
          </w:p>
          <w:p w14:paraId="0E96C870" w14:textId="77777777" w:rsidR="00F713DE" w:rsidRPr="00F713DE" w:rsidRDefault="00F713DE" w:rsidP="00F713DE">
            <w:pPr>
              <w:numPr>
                <w:ilvl w:val="0"/>
                <w:numId w:val="103"/>
              </w:numPr>
              <w:ind w:right="165"/>
              <w:jc w:val="both"/>
              <w:rPr>
                <w:rFonts w:ascii="Arial" w:hAnsi="Arial" w:cs="Arial"/>
                <w:b/>
                <w:i/>
                <w:u w:val="single"/>
              </w:rPr>
            </w:pPr>
            <w:r w:rsidRPr="00F713DE">
              <w:rPr>
                <w:rFonts w:ascii="Arial" w:hAnsi="Arial" w:cs="Arial"/>
                <w:b/>
                <w:u w:val="single"/>
                <w:shd w:val="clear" w:color="auto" w:fill="FFFFFF"/>
              </w:rPr>
              <w:t>Przed przystąpieniem do złożenia oferty wykonawca jest zobowiązany do wizji lokalnej w miejscu montażu;</w:t>
            </w:r>
          </w:p>
          <w:p w14:paraId="49941EC5" w14:textId="77777777" w:rsidR="00F713DE" w:rsidRPr="00F713DE" w:rsidRDefault="00F713DE" w:rsidP="00FA15A5">
            <w:pPr>
              <w:pStyle w:val="Akapitzlist"/>
              <w:ind w:left="1080" w:right="165"/>
              <w:jc w:val="both"/>
              <w:rPr>
                <w:rFonts w:ascii="Arial" w:hAnsi="Arial" w:cs="Arial"/>
                <w:b/>
                <w:i/>
                <w:u w:val="single"/>
              </w:rPr>
            </w:pPr>
          </w:p>
          <w:p w14:paraId="526D3A3E" w14:textId="77777777" w:rsidR="00F713DE" w:rsidRPr="00F713DE" w:rsidRDefault="00F713DE" w:rsidP="00F713DE">
            <w:pPr>
              <w:numPr>
                <w:ilvl w:val="0"/>
                <w:numId w:val="103"/>
              </w:numPr>
              <w:ind w:right="165"/>
              <w:jc w:val="both"/>
              <w:rPr>
                <w:rFonts w:ascii="Arial" w:hAnsi="Arial" w:cs="Arial"/>
                <w:b/>
                <w:i/>
              </w:rPr>
            </w:pPr>
            <w:r w:rsidRPr="00F713DE">
              <w:rPr>
                <w:rFonts w:ascii="Arial" w:hAnsi="Arial" w:cs="Arial"/>
                <w:b/>
                <w:shd w:val="clear" w:color="auto" w:fill="FFFFFF"/>
              </w:rPr>
              <w:t>Najwęższe miejsce do przemieszczenia urządzeń</w:t>
            </w:r>
          </w:p>
          <w:p w14:paraId="43602BB9" w14:textId="77777777" w:rsidR="00F713DE" w:rsidRPr="00F713DE" w:rsidRDefault="00F713DE" w:rsidP="00FA15A5">
            <w:pPr>
              <w:ind w:left="360" w:right="-108"/>
              <w:contextualSpacing/>
              <w:rPr>
                <w:rFonts w:ascii="Arial" w:hAnsi="Arial" w:cs="Arial"/>
                <w:shd w:val="clear" w:color="auto" w:fill="FFFFFF"/>
              </w:rPr>
            </w:pPr>
            <w:r w:rsidRPr="00F713DE">
              <w:rPr>
                <w:rFonts w:ascii="Arial" w:hAnsi="Arial" w:cs="Arial"/>
                <w:b/>
                <w:shd w:val="clear" w:color="auto" w:fill="FFFFFF"/>
              </w:rPr>
              <w:t>(szer. 1200 mm x wysokość 1800 mm, obiekt dysponuje windą towarową)</w:t>
            </w:r>
            <w:r w:rsidRPr="00F713DE">
              <w:rPr>
                <w:rFonts w:ascii="Arial" w:hAnsi="Arial" w:cs="Arial"/>
                <w:shd w:val="clear" w:color="auto" w:fill="FFFFFF"/>
              </w:rPr>
              <w:t>;</w:t>
            </w:r>
          </w:p>
          <w:p w14:paraId="5B7A31D2" w14:textId="77777777" w:rsidR="00F713DE" w:rsidRPr="00F713DE" w:rsidRDefault="00F713DE" w:rsidP="00F713DE">
            <w:pPr>
              <w:numPr>
                <w:ilvl w:val="0"/>
                <w:numId w:val="103"/>
              </w:numPr>
              <w:ind w:right="165"/>
              <w:jc w:val="both"/>
              <w:rPr>
                <w:rFonts w:ascii="Arial" w:hAnsi="Arial" w:cs="Arial"/>
                <w:b/>
                <w:i/>
              </w:rPr>
            </w:pPr>
            <w:r w:rsidRPr="00F713DE">
              <w:rPr>
                <w:rFonts w:ascii="Arial" w:hAnsi="Arial" w:cs="Arial"/>
                <w:b/>
                <w:shd w:val="clear" w:color="auto" w:fill="FFFFFF"/>
              </w:rPr>
              <w:t>Wykonawca zdemontowane urządzenie przekaże do utylizacji i przedstawi stosowne dokumenty</w:t>
            </w:r>
            <w:r w:rsidRPr="00F713DE">
              <w:rPr>
                <w:rFonts w:ascii="Arial" w:hAnsi="Arial" w:cs="Arial"/>
                <w:shd w:val="clear" w:color="auto" w:fill="FFFFFF"/>
              </w:rPr>
              <w:t>;</w:t>
            </w:r>
          </w:p>
          <w:p w14:paraId="79D6286A" w14:textId="77777777" w:rsidR="00F713DE" w:rsidRPr="00F713DE" w:rsidRDefault="00F713DE" w:rsidP="00F713DE">
            <w:pPr>
              <w:numPr>
                <w:ilvl w:val="0"/>
                <w:numId w:val="103"/>
              </w:numPr>
              <w:ind w:right="165"/>
              <w:jc w:val="both"/>
              <w:rPr>
                <w:rFonts w:ascii="Arial" w:hAnsi="Arial" w:cs="Arial"/>
                <w:b/>
              </w:rPr>
            </w:pPr>
            <w:r w:rsidRPr="00F713DE">
              <w:rPr>
                <w:rFonts w:ascii="Arial" w:hAnsi="Arial" w:cs="Arial"/>
                <w:b/>
              </w:rPr>
              <w:t xml:space="preserve">Prace przełączające będą planowane w godzinach 08.00-15.00 (dokładny czas będzie ustalony z użytkownikiem); </w:t>
            </w:r>
          </w:p>
          <w:p w14:paraId="27D976A0" w14:textId="77777777" w:rsidR="00F713DE" w:rsidRPr="00F713DE" w:rsidRDefault="00F713DE" w:rsidP="00FA15A5">
            <w:pPr>
              <w:ind w:left="360" w:right="165"/>
              <w:jc w:val="both"/>
              <w:rPr>
                <w:rFonts w:ascii="Arial" w:hAnsi="Arial" w:cs="Arial"/>
                <w:b/>
                <w:i/>
              </w:rPr>
            </w:pPr>
          </w:p>
        </w:tc>
        <w:tc>
          <w:tcPr>
            <w:tcW w:w="1134" w:type="dxa"/>
          </w:tcPr>
          <w:p w14:paraId="5CA8A560" w14:textId="77777777" w:rsidR="00F713DE" w:rsidRPr="00F713DE" w:rsidRDefault="00F713DE" w:rsidP="00FA15A5">
            <w:pPr>
              <w:tabs>
                <w:tab w:val="left" w:pos="426"/>
              </w:tabs>
              <w:jc w:val="center"/>
              <w:rPr>
                <w:rFonts w:ascii="Arial" w:hAnsi="Arial" w:cs="Arial"/>
              </w:rPr>
            </w:pPr>
            <w:r w:rsidRPr="00F713DE">
              <w:rPr>
                <w:rFonts w:ascii="Arial" w:hAnsi="Arial" w:cs="Arial"/>
              </w:rPr>
              <w:lastRenderedPageBreak/>
              <w:t>1</w:t>
            </w:r>
          </w:p>
        </w:tc>
      </w:tr>
    </w:tbl>
    <w:p w14:paraId="5DBF252D" w14:textId="77777777" w:rsidR="00F713DE" w:rsidRPr="00F713DE" w:rsidRDefault="00F713DE" w:rsidP="00F713DE"/>
    <w:p w14:paraId="09020B5D" w14:textId="77777777" w:rsidR="00F713DE" w:rsidRPr="00F713DE" w:rsidRDefault="00F713DE" w:rsidP="00F713DE">
      <w:pPr>
        <w:tabs>
          <w:tab w:val="left" w:pos="426"/>
        </w:tabs>
        <w:spacing w:after="0" w:line="240" w:lineRule="auto"/>
        <w:jc w:val="both"/>
        <w:rPr>
          <w:rFonts w:ascii="Arial" w:hAnsi="Arial" w:cs="Arial"/>
        </w:rPr>
      </w:pPr>
      <w:r w:rsidRPr="00F713DE">
        <w:rPr>
          <w:rFonts w:ascii="Arial" w:hAnsi="Arial" w:cs="Arial"/>
          <w:b/>
        </w:rPr>
        <w:t>2.   Uprawnienia Wykonawców.</w:t>
      </w:r>
    </w:p>
    <w:p w14:paraId="2E7AA45C" w14:textId="77777777" w:rsidR="00F713DE" w:rsidRPr="00F713DE" w:rsidRDefault="00F713DE" w:rsidP="00F713DE">
      <w:pPr>
        <w:tabs>
          <w:tab w:val="left" w:pos="426"/>
        </w:tabs>
        <w:spacing w:line="240" w:lineRule="auto"/>
        <w:ind w:left="426"/>
        <w:jc w:val="both"/>
        <w:rPr>
          <w:rFonts w:ascii="Arial" w:hAnsi="Arial" w:cs="Arial"/>
          <w:i/>
        </w:rPr>
      </w:pPr>
      <w:r w:rsidRPr="00F713DE">
        <w:rPr>
          <w:rFonts w:ascii="Arial" w:hAnsi="Arial" w:cs="Arial"/>
          <w:i/>
        </w:rPr>
        <w:t>Personel wykonujący prace montażowe w ramach zadania powinien posiadać świadectwa kwalifikacyjne uprawniające do eksploatacji określonych urządzeń instalacji i sieci energetycznych do 1 kV na stanowisku eksploatacji E, a osoby nadzorujące świadectwa kwalifikacyjne D.</w:t>
      </w:r>
    </w:p>
    <w:p w14:paraId="32003264" w14:textId="4DFF7111" w:rsidR="00F713DE" w:rsidRPr="00F713DE" w:rsidRDefault="00F713DE" w:rsidP="00F713DE">
      <w:pPr>
        <w:tabs>
          <w:tab w:val="left" w:pos="426"/>
        </w:tabs>
        <w:spacing w:line="240" w:lineRule="auto"/>
        <w:ind w:left="426"/>
        <w:jc w:val="both"/>
        <w:rPr>
          <w:rFonts w:ascii="Arial" w:hAnsi="Arial" w:cs="Arial"/>
          <w:i/>
        </w:rPr>
      </w:pPr>
      <w:r w:rsidRPr="00F713DE">
        <w:rPr>
          <w:rFonts w:ascii="Arial" w:hAnsi="Arial" w:cs="Arial"/>
          <w:i/>
        </w:rPr>
        <w:t>O udzielenie zam</w:t>
      </w:r>
      <w:r w:rsidRPr="00F713DE">
        <w:rPr>
          <w:rFonts w:ascii="Arial" w:hAnsi="Arial" w:cs="Arial" w:hint="cs"/>
          <w:i/>
        </w:rPr>
        <w:t>ó</w:t>
      </w:r>
      <w:r w:rsidRPr="00F713DE">
        <w:rPr>
          <w:rFonts w:ascii="Arial" w:hAnsi="Arial" w:cs="Arial"/>
          <w:i/>
        </w:rPr>
        <w:t>wienia mog</w:t>
      </w:r>
      <w:r w:rsidRPr="00F713DE">
        <w:rPr>
          <w:rFonts w:ascii="Arial" w:hAnsi="Arial" w:cs="Arial" w:hint="cs"/>
          <w:i/>
        </w:rPr>
        <w:t>ą</w:t>
      </w:r>
      <w:r w:rsidRPr="00F713DE">
        <w:rPr>
          <w:rFonts w:ascii="Arial" w:hAnsi="Arial" w:cs="Arial"/>
          <w:i/>
        </w:rPr>
        <w:t xml:space="preserve"> ubiega</w:t>
      </w:r>
      <w:r w:rsidRPr="00F713DE">
        <w:rPr>
          <w:rFonts w:ascii="Arial" w:hAnsi="Arial" w:cs="Arial" w:hint="cs"/>
          <w:i/>
        </w:rPr>
        <w:t>ć</w:t>
      </w:r>
      <w:r w:rsidRPr="00F713DE">
        <w:rPr>
          <w:rFonts w:ascii="Arial" w:hAnsi="Arial" w:cs="Arial"/>
          <w:i/>
        </w:rPr>
        <w:t xml:space="preserve"> si</w:t>
      </w:r>
      <w:r w:rsidRPr="00F713DE">
        <w:rPr>
          <w:rFonts w:ascii="Arial" w:hAnsi="Arial" w:cs="Arial" w:hint="cs"/>
          <w:i/>
        </w:rPr>
        <w:t>ę</w:t>
      </w:r>
      <w:r w:rsidRPr="00F713DE">
        <w:rPr>
          <w:rFonts w:ascii="Arial" w:hAnsi="Arial" w:cs="Arial"/>
          <w:i/>
        </w:rPr>
        <w:t xml:space="preserve"> Wykonawcy, kt</w:t>
      </w:r>
      <w:r w:rsidRPr="00F713DE">
        <w:rPr>
          <w:rFonts w:ascii="Arial" w:hAnsi="Arial" w:cs="Arial" w:hint="cs"/>
          <w:i/>
        </w:rPr>
        <w:t>ó</w:t>
      </w:r>
      <w:r w:rsidRPr="00F713DE">
        <w:rPr>
          <w:rFonts w:ascii="Arial" w:hAnsi="Arial" w:cs="Arial"/>
          <w:i/>
        </w:rPr>
        <w:t>rzy nie podlegaj</w:t>
      </w:r>
      <w:r w:rsidRPr="00F713DE">
        <w:rPr>
          <w:rFonts w:ascii="Arial" w:hAnsi="Arial" w:cs="Arial" w:hint="cs"/>
          <w:i/>
        </w:rPr>
        <w:t>ą</w:t>
      </w:r>
      <w:r w:rsidRPr="00F713DE">
        <w:rPr>
          <w:rFonts w:ascii="Arial" w:hAnsi="Arial" w:cs="Arial"/>
          <w:i/>
        </w:rPr>
        <w:t xml:space="preserve"> wykluczeniu na podstawie art. 7 ust. 1 ustawy z dnia 13 kwietnia 2022 r. o szczeg</w:t>
      </w:r>
      <w:r w:rsidRPr="00F713DE">
        <w:rPr>
          <w:rFonts w:ascii="Arial" w:hAnsi="Arial" w:cs="Arial" w:hint="cs"/>
          <w:i/>
        </w:rPr>
        <w:t>ó</w:t>
      </w:r>
      <w:r w:rsidRPr="00F713DE">
        <w:rPr>
          <w:rFonts w:ascii="Arial" w:hAnsi="Arial" w:cs="Arial"/>
          <w:i/>
        </w:rPr>
        <w:t>lnych rozwi</w:t>
      </w:r>
      <w:r w:rsidRPr="00F713DE">
        <w:rPr>
          <w:rFonts w:ascii="Arial" w:hAnsi="Arial" w:cs="Arial" w:hint="cs"/>
          <w:i/>
        </w:rPr>
        <w:t>ą</w:t>
      </w:r>
      <w:r w:rsidRPr="00F713DE">
        <w:rPr>
          <w:rFonts w:ascii="Arial" w:hAnsi="Arial" w:cs="Arial"/>
          <w:i/>
        </w:rPr>
        <w:t>zaniach w zakresie przeciwdzia</w:t>
      </w:r>
      <w:r w:rsidRPr="00F713DE">
        <w:rPr>
          <w:rFonts w:ascii="Arial" w:hAnsi="Arial" w:cs="Arial" w:hint="cs"/>
          <w:i/>
        </w:rPr>
        <w:t>ł</w:t>
      </w:r>
      <w:r w:rsidRPr="00F713DE">
        <w:rPr>
          <w:rFonts w:ascii="Arial" w:hAnsi="Arial" w:cs="Arial"/>
          <w:i/>
        </w:rPr>
        <w:t>ania wspieraniu agresji na Ukrain</w:t>
      </w:r>
      <w:r w:rsidRPr="00F713DE">
        <w:rPr>
          <w:rFonts w:ascii="Arial" w:hAnsi="Arial" w:cs="Arial" w:hint="cs"/>
          <w:i/>
        </w:rPr>
        <w:t>ę</w:t>
      </w:r>
      <w:r w:rsidRPr="00F713DE">
        <w:rPr>
          <w:rFonts w:ascii="Arial" w:hAnsi="Arial" w:cs="Arial"/>
          <w:i/>
        </w:rPr>
        <w:t xml:space="preserve"> oraz s</w:t>
      </w:r>
      <w:r w:rsidRPr="00F713DE">
        <w:rPr>
          <w:rFonts w:ascii="Arial" w:hAnsi="Arial" w:cs="Arial" w:hint="cs"/>
          <w:i/>
        </w:rPr>
        <w:t>ł</w:t>
      </w:r>
      <w:r w:rsidRPr="00F713DE">
        <w:rPr>
          <w:rFonts w:ascii="Arial" w:hAnsi="Arial" w:cs="Arial"/>
          <w:i/>
        </w:rPr>
        <w:t>u</w:t>
      </w:r>
      <w:r w:rsidRPr="00F713DE">
        <w:rPr>
          <w:rFonts w:ascii="Arial" w:hAnsi="Arial" w:cs="Arial" w:hint="cs"/>
          <w:i/>
        </w:rPr>
        <w:t>żą</w:t>
      </w:r>
      <w:r w:rsidRPr="00F713DE">
        <w:rPr>
          <w:rFonts w:ascii="Arial" w:hAnsi="Arial" w:cs="Arial"/>
          <w:i/>
        </w:rPr>
        <w:t>cych ochronie bezpiecze</w:t>
      </w:r>
      <w:r w:rsidRPr="00F713DE">
        <w:rPr>
          <w:rFonts w:ascii="Arial" w:hAnsi="Arial" w:cs="Arial" w:hint="cs"/>
          <w:i/>
        </w:rPr>
        <w:t>ń</w:t>
      </w:r>
      <w:r w:rsidRPr="00F713DE">
        <w:rPr>
          <w:rFonts w:ascii="Arial" w:hAnsi="Arial" w:cs="Arial"/>
          <w:i/>
        </w:rPr>
        <w:t>stwa narodowego (Dz. U. 2025 poz. 514);</w:t>
      </w:r>
    </w:p>
    <w:p w14:paraId="4C99FF6B" w14:textId="77777777" w:rsidR="00F713DE" w:rsidRPr="00F713DE" w:rsidRDefault="00F713DE" w:rsidP="00F713DE">
      <w:pPr>
        <w:tabs>
          <w:tab w:val="left" w:pos="426"/>
        </w:tabs>
        <w:spacing w:after="0" w:line="240" w:lineRule="auto"/>
        <w:jc w:val="both"/>
        <w:rPr>
          <w:rFonts w:ascii="Arial" w:hAnsi="Arial" w:cs="Arial"/>
          <w:b/>
        </w:rPr>
      </w:pPr>
      <w:r w:rsidRPr="00F713DE">
        <w:rPr>
          <w:rFonts w:ascii="Arial" w:hAnsi="Arial" w:cs="Arial"/>
          <w:b/>
        </w:rPr>
        <w:t>3.Termin realizacji.</w:t>
      </w:r>
    </w:p>
    <w:p w14:paraId="4AE88496" w14:textId="5BA17796" w:rsidR="00F713DE" w:rsidRPr="00F713DE" w:rsidRDefault="00F713DE" w:rsidP="00F713DE">
      <w:pPr>
        <w:pStyle w:val="Akapitzlist"/>
        <w:tabs>
          <w:tab w:val="left" w:pos="426"/>
        </w:tabs>
        <w:spacing w:after="0" w:line="240" w:lineRule="auto"/>
        <w:ind w:left="426"/>
        <w:jc w:val="both"/>
        <w:rPr>
          <w:rFonts w:ascii="Arial" w:hAnsi="Arial" w:cs="Arial"/>
          <w:i/>
        </w:rPr>
      </w:pPr>
      <w:r w:rsidRPr="00F713DE">
        <w:rPr>
          <w:rFonts w:ascii="Arial" w:hAnsi="Arial" w:cs="Arial"/>
          <w:i/>
          <w:iCs/>
        </w:rPr>
        <w:t>Termin dostawy i montażu urządzenia</w:t>
      </w:r>
      <w:r w:rsidRPr="00F713DE">
        <w:rPr>
          <w:rFonts w:ascii="Arial" w:hAnsi="Arial" w:cs="Arial"/>
          <w:i/>
        </w:rPr>
        <w:t>: Wykonawca dostarczy sprz</w:t>
      </w:r>
      <w:r w:rsidRPr="00F713DE">
        <w:rPr>
          <w:rFonts w:ascii="Arial" w:hAnsi="Arial" w:cs="Arial" w:hint="cs"/>
          <w:i/>
        </w:rPr>
        <w:t>ę</w:t>
      </w:r>
      <w:r w:rsidRPr="00F713DE">
        <w:rPr>
          <w:rFonts w:ascii="Arial" w:hAnsi="Arial" w:cs="Arial"/>
          <w:i/>
        </w:rPr>
        <w:t>t w terminie 14 dni kalendarzowych od dnia podpisania umowy. Zam</w:t>
      </w:r>
      <w:r w:rsidRPr="00F713DE">
        <w:rPr>
          <w:rFonts w:ascii="Arial" w:hAnsi="Arial" w:cs="Arial" w:hint="cs"/>
          <w:i/>
        </w:rPr>
        <w:t>ó</w:t>
      </w:r>
      <w:r w:rsidRPr="00F713DE">
        <w:rPr>
          <w:rFonts w:ascii="Arial" w:hAnsi="Arial" w:cs="Arial"/>
          <w:i/>
        </w:rPr>
        <w:t xml:space="preserve">wienie gwarantowane na okres najmu </w:t>
      </w:r>
      <w:r w:rsidRPr="00F713DE">
        <w:rPr>
          <w:rFonts w:ascii="Arial" w:hAnsi="Arial" w:cs="Arial" w:hint="cs"/>
          <w:i/>
        </w:rPr>
        <w:t>–</w:t>
      </w:r>
      <w:r w:rsidRPr="00F713DE">
        <w:rPr>
          <w:rFonts w:ascii="Arial" w:hAnsi="Arial" w:cs="Arial"/>
          <w:i/>
        </w:rPr>
        <w:t xml:space="preserve"> 120 dni od dnia dostawy sprz</w:t>
      </w:r>
      <w:r w:rsidRPr="00F713DE">
        <w:rPr>
          <w:rFonts w:ascii="Arial" w:hAnsi="Arial" w:cs="Arial" w:hint="cs"/>
          <w:i/>
        </w:rPr>
        <w:t>ę</w:t>
      </w:r>
      <w:r w:rsidRPr="00F713DE">
        <w:rPr>
          <w:rFonts w:ascii="Arial" w:hAnsi="Arial" w:cs="Arial"/>
          <w:i/>
        </w:rPr>
        <w:t>tu; Opcjonalnie przed</w:t>
      </w:r>
      <w:r w:rsidRPr="00F713DE">
        <w:rPr>
          <w:rFonts w:ascii="Arial" w:hAnsi="Arial" w:cs="Arial" w:hint="cs"/>
          <w:i/>
        </w:rPr>
        <w:t>ł</w:t>
      </w:r>
      <w:r w:rsidRPr="00F713DE">
        <w:rPr>
          <w:rFonts w:ascii="Arial" w:hAnsi="Arial" w:cs="Arial"/>
          <w:i/>
        </w:rPr>
        <w:t>u</w:t>
      </w:r>
      <w:r w:rsidRPr="00F713DE">
        <w:rPr>
          <w:rFonts w:ascii="Arial" w:hAnsi="Arial" w:cs="Arial" w:hint="cs"/>
          <w:i/>
        </w:rPr>
        <w:t>ż</w:t>
      </w:r>
      <w:r w:rsidRPr="00F713DE">
        <w:rPr>
          <w:rFonts w:ascii="Arial" w:hAnsi="Arial" w:cs="Arial"/>
          <w:i/>
        </w:rPr>
        <w:t>enie o kolejne 120 dni z mo</w:t>
      </w:r>
      <w:r w:rsidRPr="00F713DE">
        <w:rPr>
          <w:rFonts w:ascii="Arial" w:hAnsi="Arial" w:cs="Arial" w:hint="cs"/>
          <w:i/>
        </w:rPr>
        <w:t>ż</w:t>
      </w:r>
      <w:r w:rsidRPr="00F713DE">
        <w:rPr>
          <w:rFonts w:ascii="Arial" w:hAnsi="Arial" w:cs="Arial"/>
          <w:i/>
        </w:rPr>
        <w:t>liwo</w:t>
      </w:r>
      <w:r w:rsidRPr="00F713DE">
        <w:rPr>
          <w:rFonts w:ascii="Arial" w:hAnsi="Arial" w:cs="Arial" w:hint="cs"/>
          <w:i/>
        </w:rPr>
        <w:t>ś</w:t>
      </w:r>
      <w:r w:rsidRPr="00F713DE">
        <w:rPr>
          <w:rFonts w:ascii="Arial" w:hAnsi="Arial" w:cs="Arial"/>
          <w:i/>
        </w:rPr>
        <w:t>ci</w:t>
      </w:r>
      <w:r w:rsidRPr="00F713DE">
        <w:rPr>
          <w:rFonts w:ascii="Arial" w:hAnsi="Arial" w:cs="Arial" w:hint="cs"/>
          <w:i/>
        </w:rPr>
        <w:t>ą</w:t>
      </w:r>
      <w:r w:rsidRPr="00F713DE">
        <w:rPr>
          <w:rFonts w:ascii="Arial" w:hAnsi="Arial" w:cs="Arial"/>
          <w:i/>
        </w:rPr>
        <w:t xml:space="preserve"> zako</w:t>
      </w:r>
      <w:r w:rsidRPr="00F713DE">
        <w:rPr>
          <w:rFonts w:ascii="Arial" w:hAnsi="Arial" w:cs="Arial" w:hint="cs"/>
          <w:i/>
        </w:rPr>
        <w:t>ń</w:t>
      </w:r>
      <w:r w:rsidRPr="00F713DE">
        <w:rPr>
          <w:rFonts w:ascii="Arial" w:hAnsi="Arial" w:cs="Arial"/>
          <w:i/>
        </w:rPr>
        <w:t>czenia umowy z 30 dniowym terminem wypowiedzenia.</w:t>
      </w:r>
    </w:p>
    <w:p w14:paraId="55334ABA" w14:textId="77777777" w:rsidR="00F713DE" w:rsidRDefault="00F713DE" w:rsidP="00F713DE">
      <w:pPr>
        <w:pStyle w:val="Akapitzlist"/>
        <w:tabs>
          <w:tab w:val="left" w:pos="426"/>
        </w:tabs>
        <w:spacing w:after="0" w:line="240" w:lineRule="auto"/>
        <w:ind w:left="426"/>
        <w:contextualSpacing w:val="0"/>
        <w:jc w:val="both"/>
        <w:rPr>
          <w:rFonts w:ascii="Arial" w:hAnsi="Arial" w:cs="Arial"/>
          <w:i/>
        </w:rPr>
      </w:pPr>
    </w:p>
    <w:p w14:paraId="50ACED49" w14:textId="77777777" w:rsidR="00F15D18" w:rsidRDefault="00F15D18" w:rsidP="00F713DE">
      <w:pPr>
        <w:pStyle w:val="Akapitzlist"/>
        <w:tabs>
          <w:tab w:val="left" w:pos="426"/>
        </w:tabs>
        <w:spacing w:after="0" w:line="240" w:lineRule="auto"/>
        <w:ind w:left="426"/>
        <w:contextualSpacing w:val="0"/>
        <w:jc w:val="both"/>
        <w:rPr>
          <w:rFonts w:ascii="Arial" w:hAnsi="Arial" w:cs="Arial"/>
          <w:i/>
        </w:rPr>
      </w:pPr>
    </w:p>
    <w:p w14:paraId="3887C323" w14:textId="77777777" w:rsidR="00F15D18" w:rsidRDefault="00F15D18" w:rsidP="00F713DE">
      <w:pPr>
        <w:pStyle w:val="Akapitzlist"/>
        <w:tabs>
          <w:tab w:val="left" w:pos="426"/>
        </w:tabs>
        <w:spacing w:after="0" w:line="240" w:lineRule="auto"/>
        <w:ind w:left="426"/>
        <w:contextualSpacing w:val="0"/>
        <w:jc w:val="both"/>
        <w:rPr>
          <w:rFonts w:ascii="Arial" w:hAnsi="Arial" w:cs="Arial"/>
          <w:i/>
        </w:rPr>
      </w:pPr>
    </w:p>
    <w:p w14:paraId="444B4D2A" w14:textId="77777777" w:rsidR="00F15D18" w:rsidRDefault="00F15D18" w:rsidP="00F713DE">
      <w:pPr>
        <w:pStyle w:val="Akapitzlist"/>
        <w:tabs>
          <w:tab w:val="left" w:pos="426"/>
        </w:tabs>
        <w:spacing w:after="0" w:line="240" w:lineRule="auto"/>
        <w:ind w:left="426"/>
        <w:contextualSpacing w:val="0"/>
        <w:jc w:val="both"/>
        <w:rPr>
          <w:rFonts w:ascii="Arial" w:hAnsi="Arial" w:cs="Arial"/>
          <w:i/>
        </w:rPr>
      </w:pPr>
    </w:p>
    <w:p w14:paraId="5C251233" w14:textId="77777777" w:rsidR="00F15D18" w:rsidRDefault="00F15D18" w:rsidP="00F713DE">
      <w:pPr>
        <w:pStyle w:val="Akapitzlist"/>
        <w:tabs>
          <w:tab w:val="left" w:pos="426"/>
        </w:tabs>
        <w:spacing w:after="0" w:line="240" w:lineRule="auto"/>
        <w:ind w:left="426"/>
        <w:contextualSpacing w:val="0"/>
        <w:jc w:val="both"/>
        <w:rPr>
          <w:rFonts w:ascii="Arial" w:hAnsi="Arial" w:cs="Arial"/>
          <w:i/>
        </w:rPr>
      </w:pPr>
    </w:p>
    <w:p w14:paraId="17BB87F6" w14:textId="77777777" w:rsidR="00F15D18" w:rsidRPr="00F713DE" w:rsidRDefault="00F15D18" w:rsidP="00F713DE">
      <w:pPr>
        <w:pStyle w:val="Akapitzlist"/>
        <w:tabs>
          <w:tab w:val="left" w:pos="426"/>
        </w:tabs>
        <w:spacing w:after="0" w:line="240" w:lineRule="auto"/>
        <w:ind w:left="426"/>
        <w:contextualSpacing w:val="0"/>
        <w:jc w:val="both"/>
        <w:rPr>
          <w:rFonts w:ascii="Arial" w:hAnsi="Arial" w:cs="Arial"/>
          <w:i/>
        </w:rPr>
      </w:pPr>
    </w:p>
    <w:p w14:paraId="2BC6B26A" w14:textId="77777777" w:rsidR="00F713DE" w:rsidRPr="00F713DE" w:rsidRDefault="00F713DE" w:rsidP="00F713DE">
      <w:pPr>
        <w:tabs>
          <w:tab w:val="left" w:pos="426"/>
        </w:tabs>
        <w:spacing w:after="0" w:line="240" w:lineRule="auto"/>
        <w:jc w:val="both"/>
        <w:rPr>
          <w:rFonts w:ascii="Arial" w:hAnsi="Arial" w:cs="Arial"/>
          <w:b/>
        </w:rPr>
      </w:pPr>
      <w:r w:rsidRPr="00F713DE">
        <w:rPr>
          <w:rFonts w:ascii="Arial" w:hAnsi="Arial" w:cs="Arial"/>
          <w:b/>
        </w:rPr>
        <w:lastRenderedPageBreak/>
        <w:t>4. Miejsce dostawy.</w:t>
      </w:r>
    </w:p>
    <w:p w14:paraId="00B7551E" w14:textId="77777777" w:rsidR="00F713DE" w:rsidRPr="00F713DE" w:rsidRDefault="00F713DE" w:rsidP="00F713DE">
      <w:pPr>
        <w:jc w:val="both"/>
        <w:rPr>
          <w:rFonts w:ascii="Arial" w:hAnsi="Arial" w:cs="Arial"/>
        </w:rPr>
      </w:pPr>
      <w:r w:rsidRPr="00F713DE">
        <w:rPr>
          <w:rFonts w:ascii="Arial" w:hAnsi="Arial" w:cs="Arial"/>
        </w:rPr>
        <w:t xml:space="preserve">       RWT Żwirki i Wigury 9/13, bud. nr 114, pom. nr 09.</w:t>
      </w:r>
    </w:p>
    <w:p w14:paraId="144913C0" w14:textId="5C758A3C" w:rsidR="00F713DE" w:rsidRPr="00F713DE" w:rsidRDefault="00F713DE" w:rsidP="00F713DE">
      <w:pPr>
        <w:spacing w:line="240" w:lineRule="auto"/>
        <w:ind w:left="426"/>
        <w:jc w:val="both"/>
        <w:rPr>
          <w:rFonts w:ascii="Arial" w:hAnsi="Arial" w:cs="Arial"/>
          <w:b/>
          <w:bCs/>
        </w:rPr>
      </w:pPr>
      <w:r w:rsidRPr="00F713DE">
        <w:rPr>
          <w:rFonts w:ascii="Arial" w:hAnsi="Arial" w:cs="Arial"/>
          <w:b/>
          <w:bCs/>
        </w:rPr>
        <w:t>W związku z wejściem w życie Rozkazu Szefa Sztabu Generalnego</w:t>
      </w:r>
      <w:r w:rsidRPr="00F713DE">
        <w:rPr>
          <w:rFonts w:ascii="Arial" w:hAnsi="Arial" w:cs="Arial"/>
          <w:b/>
          <w:bCs/>
        </w:rPr>
        <w:br/>
        <w:t xml:space="preserve"> Nr Z- 8/2026 z dnia 6 lutego 2026 r. w sprawie ograniczenia wjazdu pojazdów mechanicznych produkowanych w Chińskiej Republice Ludowej na tereny chronionych obiektów wojskowych informuję, że z dniem podpisania ww. Rozkazu</w:t>
      </w:r>
      <w:r w:rsidRPr="00F713DE">
        <w:rPr>
          <w:rFonts w:ascii="Arial" w:hAnsi="Arial" w:cs="Arial"/>
        </w:rPr>
        <w:t xml:space="preserve"> </w:t>
      </w:r>
      <w:r w:rsidRPr="00F713DE">
        <w:rPr>
          <w:rFonts w:ascii="Arial" w:hAnsi="Arial" w:cs="Arial"/>
          <w:b/>
          <w:bCs/>
        </w:rPr>
        <w:t>obowiązuje:</w:t>
      </w:r>
    </w:p>
    <w:p w14:paraId="008CAE6F" w14:textId="07AAB70D" w:rsidR="00F15D18" w:rsidRPr="00471412" w:rsidRDefault="00F15D18" w:rsidP="00471412">
      <w:pPr>
        <w:pStyle w:val="Akapitzlist"/>
        <w:numPr>
          <w:ilvl w:val="0"/>
          <w:numId w:val="113"/>
        </w:numPr>
        <w:spacing w:line="240" w:lineRule="auto"/>
        <w:ind w:left="851"/>
        <w:jc w:val="both"/>
        <w:rPr>
          <w:rFonts w:ascii="Arial" w:hAnsi="Arial" w:cs="Arial"/>
        </w:rPr>
      </w:pPr>
      <w:r w:rsidRPr="00F15D18">
        <w:rPr>
          <w:rFonts w:ascii="Arial" w:hAnsi="Arial" w:cs="Arial"/>
        </w:rPr>
        <w:t>zakaz wjazdu na teren Jednostek Wojskowych</w:t>
      </w:r>
      <w:r w:rsidRPr="00F15D18" w:rsidDel="00F15D18">
        <w:rPr>
          <w:rFonts w:ascii="Arial" w:hAnsi="Arial" w:cs="Arial"/>
        </w:rPr>
        <w:t xml:space="preserve"> </w:t>
      </w:r>
      <w:r w:rsidR="00F713DE" w:rsidRPr="00471412">
        <w:rPr>
          <w:rFonts w:ascii="Arial" w:hAnsi="Arial" w:cs="Arial"/>
        </w:rPr>
        <w:t>pojazdów silnikowych chińskich producentów oraz innych pojazdów oznaczonych w świadectwach homologacji i/lub na tabliczkach znamionowych, nr VIN jako "Wyprodukowane w PRC lub Made in China");</w:t>
      </w:r>
    </w:p>
    <w:p w14:paraId="3282C034" w14:textId="3B3D2279" w:rsidR="00F713DE" w:rsidRPr="00471412" w:rsidRDefault="00F713DE" w:rsidP="00471412">
      <w:pPr>
        <w:pStyle w:val="Akapitzlist"/>
        <w:numPr>
          <w:ilvl w:val="0"/>
          <w:numId w:val="113"/>
        </w:numPr>
        <w:spacing w:line="240" w:lineRule="auto"/>
        <w:ind w:left="851"/>
        <w:jc w:val="both"/>
        <w:rPr>
          <w:rFonts w:ascii="Arial" w:hAnsi="Arial" w:cs="Arial"/>
        </w:rPr>
      </w:pPr>
      <w:r w:rsidRPr="00471412">
        <w:rPr>
          <w:rFonts w:ascii="Arial" w:hAnsi="Arial" w:cs="Arial"/>
        </w:rPr>
        <w:t>zakaz używania urządzeń do rejestracji położenia obiektu, obrazu i dźwięku stanowiących dodatkowe wyposażenie pojazdów.</w:t>
      </w:r>
    </w:p>
    <w:p w14:paraId="5D146999" w14:textId="77777777" w:rsidR="00F713DE" w:rsidRPr="00F713DE" w:rsidRDefault="00F713DE" w:rsidP="00F713DE">
      <w:pPr>
        <w:spacing w:after="120"/>
        <w:ind w:left="142"/>
        <w:jc w:val="both"/>
        <w:rPr>
          <w:rFonts w:ascii="Arial" w:hAnsi="Arial" w:cs="Arial"/>
          <w:b/>
        </w:rPr>
      </w:pPr>
      <w:r w:rsidRPr="00F713DE">
        <w:rPr>
          <w:rFonts w:ascii="Arial" w:hAnsi="Arial" w:cs="Arial"/>
          <w:b/>
        </w:rPr>
        <w:t>Sposób wykonania zadania:</w:t>
      </w:r>
    </w:p>
    <w:p w14:paraId="73240332" w14:textId="77777777" w:rsidR="00F713DE" w:rsidRPr="00F713DE" w:rsidRDefault="00F713DE" w:rsidP="00F713DE">
      <w:pPr>
        <w:pStyle w:val="Akapitzlist"/>
        <w:numPr>
          <w:ilvl w:val="0"/>
          <w:numId w:val="104"/>
        </w:numPr>
        <w:tabs>
          <w:tab w:val="left" w:pos="567"/>
        </w:tabs>
        <w:spacing w:after="200" w:line="240" w:lineRule="auto"/>
        <w:ind w:left="567" w:hanging="425"/>
        <w:jc w:val="both"/>
        <w:rPr>
          <w:rFonts w:ascii="Arial" w:hAnsi="Arial" w:cs="Arial"/>
          <w:i/>
        </w:rPr>
      </w:pPr>
      <w:r w:rsidRPr="00F713DE">
        <w:rPr>
          <w:rFonts w:ascii="Arial" w:hAnsi="Arial" w:cs="Arial"/>
          <w:i/>
        </w:rPr>
        <w:t>Dostawę urządzeń, rozładunek oraz montaż.</w:t>
      </w:r>
    </w:p>
    <w:p w14:paraId="479B9597" w14:textId="77777777" w:rsidR="00F713DE" w:rsidRPr="00F713DE" w:rsidRDefault="00F713DE" w:rsidP="00F713DE">
      <w:pPr>
        <w:pStyle w:val="Akapitzlist"/>
        <w:numPr>
          <w:ilvl w:val="0"/>
          <w:numId w:val="104"/>
        </w:numPr>
        <w:tabs>
          <w:tab w:val="left" w:pos="567"/>
        </w:tabs>
        <w:spacing w:after="200" w:line="240" w:lineRule="auto"/>
        <w:ind w:left="567" w:hanging="425"/>
        <w:jc w:val="both"/>
        <w:rPr>
          <w:rFonts w:ascii="Arial" w:hAnsi="Arial" w:cs="Arial"/>
          <w:i/>
        </w:rPr>
      </w:pPr>
      <w:r w:rsidRPr="00F713DE">
        <w:rPr>
          <w:rFonts w:ascii="Arial" w:hAnsi="Arial" w:cs="Arial"/>
          <w:i/>
        </w:rPr>
        <w:t>Wykonawca zabezpieczy sprzęt znajdujący się w miejscu montażu nowego urządzenia, przed uszkodzeniem, zapyleniem, zalaniem itd.</w:t>
      </w:r>
    </w:p>
    <w:p w14:paraId="36C6A895" w14:textId="77777777" w:rsidR="00F713DE" w:rsidRPr="00F713DE" w:rsidRDefault="00F713DE" w:rsidP="00F713DE">
      <w:pPr>
        <w:pStyle w:val="Akapitzlist"/>
        <w:numPr>
          <w:ilvl w:val="0"/>
          <w:numId w:val="104"/>
        </w:numPr>
        <w:tabs>
          <w:tab w:val="left" w:pos="567"/>
        </w:tabs>
        <w:spacing w:after="200" w:line="240" w:lineRule="auto"/>
        <w:ind w:left="567" w:hanging="425"/>
        <w:jc w:val="both"/>
        <w:rPr>
          <w:rFonts w:ascii="Arial" w:hAnsi="Arial" w:cs="Arial"/>
          <w:b/>
          <w:i/>
        </w:rPr>
      </w:pPr>
      <w:r w:rsidRPr="00F713DE">
        <w:rPr>
          <w:rFonts w:ascii="Arial" w:hAnsi="Arial" w:cs="Arial"/>
          <w:b/>
          <w:i/>
        </w:rPr>
        <w:t>Wykonanie :</w:t>
      </w:r>
    </w:p>
    <w:p w14:paraId="7E3E3717" w14:textId="77777777" w:rsidR="00F713DE" w:rsidRPr="00F713DE" w:rsidRDefault="00F713DE" w:rsidP="00F713DE">
      <w:pPr>
        <w:pStyle w:val="Akapitzlist"/>
        <w:numPr>
          <w:ilvl w:val="0"/>
          <w:numId w:val="109"/>
        </w:numPr>
        <w:tabs>
          <w:tab w:val="left" w:pos="993"/>
        </w:tabs>
        <w:spacing w:after="200" w:line="240" w:lineRule="auto"/>
        <w:ind w:left="993"/>
        <w:jc w:val="both"/>
        <w:rPr>
          <w:rFonts w:ascii="Arial" w:hAnsi="Arial" w:cs="Arial"/>
          <w:i/>
        </w:rPr>
      </w:pPr>
      <w:r w:rsidRPr="00F713DE">
        <w:rPr>
          <w:rFonts w:ascii="Arial" w:hAnsi="Arial" w:cs="Arial"/>
          <w:i/>
        </w:rPr>
        <w:t>Demontaż istniejącego urządzenia UPS ;</w:t>
      </w:r>
    </w:p>
    <w:p w14:paraId="33D45AD4" w14:textId="77777777" w:rsidR="00F713DE" w:rsidRPr="00F713DE" w:rsidRDefault="00F713DE" w:rsidP="00F713DE">
      <w:pPr>
        <w:pStyle w:val="Akapitzlist"/>
        <w:numPr>
          <w:ilvl w:val="0"/>
          <w:numId w:val="109"/>
        </w:numPr>
        <w:tabs>
          <w:tab w:val="left" w:pos="993"/>
        </w:tabs>
        <w:spacing w:after="200" w:line="240" w:lineRule="auto"/>
        <w:ind w:left="993"/>
        <w:jc w:val="both"/>
        <w:rPr>
          <w:rFonts w:ascii="Arial" w:hAnsi="Arial" w:cs="Arial"/>
          <w:i/>
        </w:rPr>
      </w:pPr>
      <w:r w:rsidRPr="00F713DE">
        <w:rPr>
          <w:rFonts w:ascii="Arial" w:hAnsi="Arial" w:cs="Arial"/>
          <w:i/>
        </w:rPr>
        <w:t xml:space="preserve">Montażu nowego UPS-a w miejscu zdemontowanego zgodnie </w:t>
      </w:r>
    </w:p>
    <w:p w14:paraId="74AD3906" w14:textId="77777777" w:rsidR="00F713DE" w:rsidRPr="00F713DE" w:rsidRDefault="00F713DE" w:rsidP="00F713DE">
      <w:pPr>
        <w:pStyle w:val="Akapitzlist"/>
        <w:tabs>
          <w:tab w:val="left" w:pos="993"/>
        </w:tabs>
        <w:spacing w:line="240" w:lineRule="auto"/>
        <w:ind w:left="993"/>
        <w:jc w:val="both"/>
        <w:rPr>
          <w:rFonts w:ascii="Arial" w:hAnsi="Arial" w:cs="Arial"/>
          <w:i/>
        </w:rPr>
      </w:pPr>
      <w:r w:rsidRPr="00F713DE">
        <w:rPr>
          <w:rFonts w:ascii="Arial" w:hAnsi="Arial" w:cs="Arial"/>
          <w:i/>
        </w:rPr>
        <w:t>z dokumentacją techniczną;</w:t>
      </w:r>
    </w:p>
    <w:p w14:paraId="34719C5B" w14:textId="77777777" w:rsidR="00F713DE" w:rsidRPr="00F713DE" w:rsidRDefault="00F713DE" w:rsidP="00F713DE">
      <w:pPr>
        <w:pStyle w:val="Akapitzlist"/>
        <w:numPr>
          <w:ilvl w:val="0"/>
          <w:numId w:val="109"/>
        </w:numPr>
        <w:tabs>
          <w:tab w:val="left" w:pos="993"/>
        </w:tabs>
        <w:spacing w:after="200" w:line="240" w:lineRule="auto"/>
        <w:ind w:left="993"/>
        <w:jc w:val="both"/>
        <w:rPr>
          <w:rFonts w:ascii="Arial" w:hAnsi="Arial" w:cs="Arial"/>
          <w:i/>
        </w:rPr>
      </w:pPr>
      <w:r w:rsidRPr="00F713DE">
        <w:rPr>
          <w:rFonts w:ascii="Arial" w:hAnsi="Arial" w:cs="Arial"/>
          <w:i/>
        </w:rPr>
        <w:t>Wykorzystanie oraz podłączenie istniejącej rozdzielnicy odpływów z BYPASSEM zewnętrznym ewentualna przebudowa w celu dopasowania do nowego UPS-a;</w:t>
      </w:r>
    </w:p>
    <w:p w14:paraId="05882E99" w14:textId="77777777" w:rsidR="00F713DE" w:rsidRPr="00F713DE" w:rsidRDefault="00F713DE" w:rsidP="00F713DE">
      <w:pPr>
        <w:pStyle w:val="Akapitzlist"/>
        <w:numPr>
          <w:ilvl w:val="0"/>
          <w:numId w:val="109"/>
        </w:numPr>
        <w:tabs>
          <w:tab w:val="left" w:pos="993"/>
        </w:tabs>
        <w:spacing w:after="0" w:line="240" w:lineRule="auto"/>
        <w:ind w:left="993"/>
        <w:jc w:val="both"/>
        <w:rPr>
          <w:rFonts w:ascii="Arial" w:hAnsi="Arial" w:cs="Arial"/>
          <w:i/>
        </w:rPr>
      </w:pPr>
      <w:r w:rsidRPr="00F713DE">
        <w:rPr>
          <w:rFonts w:ascii="Arial" w:hAnsi="Arial" w:cs="Arial"/>
          <w:i/>
        </w:rPr>
        <w:t xml:space="preserve">Do zasilania nowego urządzenia podtrzymującego należy wykorzystać istniejącą instalację, jeśli nie będzie spełniała wymogów należy przebudować lub wybudować nową; </w:t>
      </w:r>
    </w:p>
    <w:p w14:paraId="54704766" w14:textId="77777777" w:rsidR="00F713DE" w:rsidRPr="00F713DE" w:rsidRDefault="00F713DE" w:rsidP="00F713DE">
      <w:pPr>
        <w:pStyle w:val="Akapitzlist"/>
        <w:numPr>
          <w:ilvl w:val="0"/>
          <w:numId w:val="109"/>
        </w:numPr>
        <w:tabs>
          <w:tab w:val="left" w:pos="993"/>
        </w:tabs>
        <w:spacing w:after="0" w:line="240" w:lineRule="auto"/>
        <w:ind w:left="993"/>
        <w:jc w:val="both"/>
        <w:rPr>
          <w:rFonts w:ascii="Arial" w:hAnsi="Arial" w:cs="Arial"/>
          <w:i/>
        </w:rPr>
      </w:pPr>
      <w:r w:rsidRPr="00F713DE">
        <w:rPr>
          <w:rFonts w:ascii="Arial" w:hAnsi="Arial" w:cs="Arial"/>
          <w:i/>
        </w:rPr>
        <w:t xml:space="preserve">Wykorzystać istniejące akumulatory (HOPPECKIE XTREME VR 12-150 – 42 szt. z 2024 r.); </w:t>
      </w:r>
    </w:p>
    <w:p w14:paraId="726FE726" w14:textId="77777777" w:rsidR="00F713DE" w:rsidRPr="00F713DE" w:rsidRDefault="00F713DE" w:rsidP="00F713DE">
      <w:pPr>
        <w:pStyle w:val="Akapitzlist"/>
        <w:numPr>
          <w:ilvl w:val="0"/>
          <w:numId w:val="109"/>
        </w:numPr>
        <w:tabs>
          <w:tab w:val="left" w:pos="993"/>
        </w:tabs>
        <w:spacing w:after="200" w:line="240" w:lineRule="auto"/>
        <w:ind w:left="993"/>
        <w:jc w:val="both"/>
        <w:rPr>
          <w:rFonts w:ascii="Arial" w:hAnsi="Arial" w:cs="Arial"/>
          <w:i/>
        </w:rPr>
      </w:pPr>
      <w:r w:rsidRPr="00F713DE">
        <w:rPr>
          <w:rFonts w:ascii="Arial" w:hAnsi="Arial" w:cs="Arial"/>
          <w:i/>
        </w:rPr>
        <w:t>Uruchomienie i konfiguracja urządzenia oraz wykonanie pełnego zestawu prób i testów;</w:t>
      </w:r>
    </w:p>
    <w:p w14:paraId="4A038781" w14:textId="77777777" w:rsidR="00F713DE" w:rsidRPr="00F713DE" w:rsidRDefault="00F713DE" w:rsidP="00F713DE">
      <w:pPr>
        <w:pStyle w:val="Akapitzlist"/>
        <w:numPr>
          <w:ilvl w:val="0"/>
          <w:numId w:val="109"/>
        </w:numPr>
        <w:tabs>
          <w:tab w:val="left" w:pos="993"/>
        </w:tabs>
        <w:spacing w:after="0" w:line="240" w:lineRule="auto"/>
        <w:ind w:left="993"/>
        <w:jc w:val="both"/>
        <w:rPr>
          <w:rFonts w:ascii="Arial" w:hAnsi="Arial" w:cs="Arial"/>
          <w:i/>
        </w:rPr>
      </w:pPr>
      <w:r w:rsidRPr="00F713DE">
        <w:rPr>
          <w:rFonts w:ascii="Arial" w:hAnsi="Arial" w:cs="Arial"/>
          <w:i/>
        </w:rPr>
        <w:t>Podłączenie UPS-a do istniejącej instalacji uziemiającej;</w:t>
      </w:r>
    </w:p>
    <w:p w14:paraId="04722C85" w14:textId="77777777" w:rsidR="00F713DE" w:rsidRPr="00F713DE" w:rsidRDefault="00F713DE" w:rsidP="00F713DE">
      <w:pPr>
        <w:numPr>
          <w:ilvl w:val="0"/>
          <w:numId w:val="109"/>
        </w:numPr>
        <w:tabs>
          <w:tab w:val="left" w:pos="567"/>
        </w:tabs>
        <w:spacing w:after="0" w:line="276" w:lineRule="auto"/>
        <w:ind w:left="993" w:hanging="284"/>
        <w:jc w:val="both"/>
        <w:rPr>
          <w:rFonts w:ascii="Arial" w:hAnsi="Arial" w:cs="Arial"/>
          <w:i/>
        </w:rPr>
      </w:pPr>
      <w:r w:rsidRPr="00F713DE">
        <w:rPr>
          <w:rFonts w:ascii="Arial" w:hAnsi="Arial" w:cs="Arial"/>
          <w:i/>
        </w:rPr>
        <w:t xml:space="preserve">Podłączenie Urządzenia do istniejącego systemu nadzoru KSN (Warszawa ul. Leśna lub w miejscu w skazanym przez administratora), uruchomienie, konfiguracja oraz przeprowadzenie testów (symulacja alarmów). Licencję na wyłączność posiada firma Telzas. </w:t>
      </w:r>
    </w:p>
    <w:p w14:paraId="2B2296D3" w14:textId="77777777" w:rsidR="00F713DE" w:rsidRPr="00F713DE" w:rsidRDefault="00F713DE" w:rsidP="00F713DE">
      <w:pPr>
        <w:pStyle w:val="Akapitzlist"/>
        <w:numPr>
          <w:ilvl w:val="0"/>
          <w:numId w:val="104"/>
        </w:numPr>
        <w:tabs>
          <w:tab w:val="left" w:pos="567"/>
        </w:tabs>
        <w:spacing w:after="0" w:line="240" w:lineRule="auto"/>
        <w:ind w:left="567" w:hanging="425"/>
        <w:jc w:val="both"/>
        <w:rPr>
          <w:rFonts w:ascii="Arial" w:hAnsi="Arial" w:cs="Arial"/>
          <w:i/>
        </w:rPr>
      </w:pPr>
      <w:r w:rsidRPr="00F713DE">
        <w:rPr>
          <w:rFonts w:ascii="Arial" w:hAnsi="Arial" w:cs="Arial"/>
          <w:i/>
        </w:rPr>
        <w:t>Wykonawca wykona pomiary instalacji elektrycznej oraz uziemiającej obejmujące prace modernizacyjne. Protokoły  pomiarów dołączy do dokumentacji powykonawczej.</w:t>
      </w:r>
    </w:p>
    <w:p w14:paraId="6900F271" w14:textId="77777777" w:rsidR="00F713DE" w:rsidRPr="00F713DE" w:rsidRDefault="00F713DE" w:rsidP="00F713DE">
      <w:pPr>
        <w:pStyle w:val="Akapitzlist"/>
        <w:numPr>
          <w:ilvl w:val="0"/>
          <w:numId w:val="104"/>
        </w:numPr>
        <w:tabs>
          <w:tab w:val="left" w:pos="567"/>
        </w:tabs>
        <w:spacing w:after="200" w:line="240" w:lineRule="auto"/>
        <w:ind w:left="567" w:hanging="425"/>
        <w:jc w:val="both"/>
        <w:rPr>
          <w:rFonts w:ascii="Arial" w:hAnsi="Arial" w:cs="Arial"/>
          <w:i/>
        </w:rPr>
      </w:pPr>
      <w:r w:rsidRPr="00F713DE">
        <w:rPr>
          <w:rFonts w:ascii="Arial" w:hAnsi="Arial" w:cs="Arial"/>
          <w:i/>
        </w:rPr>
        <w:t>Przeszkolenie minimum 5 pracowników Zamawiającego w zakresie podstawowych czynności serwisowych, konfiguracyjnych spoczywających na użytkowniku urządzenia.</w:t>
      </w:r>
    </w:p>
    <w:p w14:paraId="6461D86D" w14:textId="77777777" w:rsidR="00F713DE" w:rsidRPr="00F713DE" w:rsidRDefault="00F713DE" w:rsidP="00F713DE">
      <w:pPr>
        <w:pStyle w:val="Akapitzlist"/>
        <w:numPr>
          <w:ilvl w:val="0"/>
          <w:numId w:val="104"/>
        </w:numPr>
        <w:tabs>
          <w:tab w:val="left" w:pos="567"/>
        </w:tabs>
        <w:spacing w:after="200" w:line="240" w:lineRule="auto"/>
        <w:ind w:left="567" w:hanging="425"/>
        <w:jc w:val="both"/>
        <w:rPr>
          <w:rFonts w:ascii="Arial" w:hAnsi="Arial" w:cs="Arial"/>
          <w:i/>
        </w:rPr>
      </w:pPr>
      <w:r w:rsidRPr="00F713DE">
        <w:rPr>
          <w:rFonts w:ascii="Arial" w:hAnsi="Arial" w:cs="Arial"/>
          <w:i/>
        </w:rPr>
        <w:t>Uwarunkowania dla prac:</w:t>
      </w:r>
    </w:p>
    <w:p w14:paraId="18B8C5B6" w14:textId="77777777" w:rsidR="00F713DE" w:rsidRPr="00F713DE" w:rsidRDefault="00F713DE" w:rsidP="00F713DE">
      <w:pPr>
        <w:pStyle w:val="Akapitzlist"/>
        <w:numPr>
          <w:ilvl w:val="0"/>
          <w:numId w:val="105"/>
        </w:numPr>
        <w:tabs>
          <w:tab w:val="left" w:pos="993"/>
        </w:tabs>
        <w:spacing w:after="200" w:line="240" w:lineRule="auto"/>
        <w:ind w:left="993"/>
        <w:jc w:val="both"/>
        <w:rPr>
          <w:rFonts w:ascii="Arial" w:hAnsi="Arial" w:cs="Arial"/>
          <w:i/>
        </w:rPr>
      </w:pPr>
      <w:r w:rsidRPr="00F713DE">
        <w:rPr>
          <w:rFonts w:ascii="Arial" w:hAnsi="Arial" w:cs="Arial"/>
          <w:i/>
        </w:rPr>
        <w:t>Prace będą prowadzone w funkcjonującym obiekcie;</w:t>
      </w:r>
    </w:p>
    <w:p w14:paraId="0385911E" w14:textId="77777777" w:rsidR="00F713DE" w:rsidRPr="00F713DE" w:rsidRDefault="00F713DE" w:rsidP="00F713DE">
      <w:pPr>
        <w:pStyle w:val="Akapitzlist"/>
        <w:numPr>
          <w:ilvl w:val="0"/>
          <w:numId w:val="105"/>
        </w:numPr>
        <w:tabs>
          <w:tab w:val="left" w:pos="993"/>
        </w:tabs>
        <w:spacing w:after="200" w:line="240" w:lineRule="auto"/>
        <w:ind w:left="993"/>
        <w:jc w:val="both"/>
        <w:rPr>
          <w:rFonts w:ascii="Arial" w:hAnsi="Arial" w:cs="Arial"/>
          <w:i/>
        </w:rPr>
      </w:pPr>
      <w:r w:rsidRPr="00F713DE">
        <w:rPr>
          <w:rFonts w:ascii="Arial" w:hAnsi="Arial" w:cs="Arial"/>
          <w:i/>
        </w:rPr>
        <w:t>Prace przełączeniowe będą wykonywane w godzinach 08.00-15.00 lub w dni wolne od pracy (szczegółowo ustalone z użytkownikiem);</w:t>
      </w:r>
    </w:p>
    <w:p w14:paraId="361CCFA4" w14:textId="77777777" w:rsidR="00F713DE" w:rsidRPr="00F713DE" w:rsidRDefault="00F713DE" w:rsidP="00F713DE">
      <w:pPr>
        <w:pStyle w:val="Akapitzlist"/>
        <w:numPr>
          <w:ilvl w:val="0"/>
          <w:numId w:val="105"/>
        </w:numPr>
        <w:tabs>
          <w:tab w:val="left" w:pos="993"/>
        </w:tabs>
        <w:spacing w:after="200" w:line="240" w:lineRule="auto"/>
        <w:ind w:left="993"/>
        <w:jc w:val="both"/>
        <w:rPr>
          <w:rFonts w:ascii="Arial" w:hAnsi="Arial" w:cs="Arial"/>
          <w:i/>
        </w:rPr>
      </w:pPr>
      <w:r w:rsidRPr="00F713DE">
        <w:rPr>
          <w:rFonts w:ascii="Arial" w:hAnsi="Arial" w:cs="Arial"/>
          <w:i/>
        </w:rPr>
        <w:t>Transport materiałów oraz prace nie mogą stanowić utrudnienia ani zagrożenia dla eksploatacji i użytkowania obiektu;</w:t>
      </w:r>
    </w:p>
    <w:p w14:paraId="0A5692B5" w14:textId="77777777" w:rsidR="00F713DE" w:rsidRPr="00F713DE" w:rsidRDefault="00F713DE" w:rsidP="00F713DE">
      <w:pPr>
        <w:pStyle w:val="Akapitzlist"/>
        <w:numPr>
          <w:ilvl w:val="0"/>
          <w:numId w:val="105"/>
        </w:numPr>
        <w:tabs>
          <w:tab w:val="left" w:pos="993"/>
        </w:tabs>
        <w:spacing w:after="200" w:line="240" w:lineRule="auto"/>
        <w:ind w:left="993"/>
        <w:jc w:val="both"/>
        <w:rPr>
          <w:rFonts w:ascii="Arial" w:hAnsi="Arial" w:cs="Arial"/>
          <w:i/>
        </w:rPr>
      </w:pPr>
      <w:r w:rsidRPr="00F713DE">
        <w:rPr>
          <w:rFonts w:ascii="Arial" w:hAnsi="Arial" w:cs="Arial"/>
          <w:i/>
        </w:rPr>
        <w:t>Wykluczone jest składowanie materiałów łatwopalnych, materiały takie należy dowozić na bieżąco;</w:t>
      </w:r>
    </w:p>
    <w:p w14:paraId="3646F236" w14:textId="77777777" w:rsidR="00F713DE" w:rsidRPr="00F713DE" w:rsidRDefault="00F713DE" w:rsidP="00F713DE">
      <w:pPr>
        <w:pStyle w:val="Akapitzlist"/>
        <w:numPr>
          <w:ilvl w:val="0"/>
          <w:numId w:val="105"/>
        </w:numPr>
        <w:tabs>
          <w:tab w:val="left" w:pos="993"/>
        </w:tabs>
        <w:spacing w:after="200" w:line="240" w:lineRule="auto"/>
        <w:ind w:left="993"/>
        <w:jc w:val="both"/>
        <w:rPr>
          <w:rFonts w:ascii="Arial" w:hAnsi="Arial" w:cs="Arial"/>
          <w:i/>
        </w:rPr>
      </w:pPr>
      <w:r w:rsidRPr="00F713DE">
        <w:rPr>
          <w:rFonts w:ascii="Arial" w:hAnsi="Arial" w:cs="Arial"/>
          <w:i/>
        </w:rPr>
        <w:t>Nawierzchnie w obszarach prowadzenia prac w razie zniszczenia po zakończeniu prac muszą być przywrócone do stanu pierwotnego.</w:t>
      </w:r>
    </w:p>
    <w:p w14:paraId="5AC6CDE5" w14:textId="77777777" w:rsidR="00F713DE" w:rsidRPr="00F713DE" w:rsidRDefault="00F713DE" w:rsidP="00F713DE">
      <w:pPr>
        <w:pStyle w:val="Akapitzlist"/>
        <w:numPr>
          <w:ilvl w:val="0"/>
          <w:numId w:val="104"/>
        </w:numPr>
        <w:tabs>
          <w:tab w:val="left" w:pos="567"/>
        </w:tabs>
        <w:spacing w:after="200" w:line="240" w:lineRule="auto"/>
        <w:ind w:left="567" w:hanging="425"/>
        <w:jc w:val="both"/>
        <w:rPr>
          <w:rFonts w:ascii="Arial" w:hAnsi="Arial" w:cs="Arial"/>
          <w:i/>
        </w:rPr>
      </w:pPr>
      <w:r w:rsidRPr="00F713DE">
        <w:rPr>
          <w:rFonts w:ascii="Arial" w:hAnsi="Arial" w:cs="Arial"/>
          <w:i/>
        </w:rPr>
        <w:t>Wykonawca jest zobowiązany znać i stosować w czasie prowadzenia robót wszelkie przepisy dotyczące ochrony środowiska naturalnego. W czasie prowadzenia prac wykonawca będzie miał szczególny wzgląd na środki ostrożności i zabezpieczenia przed:</w:t>
      </w:r>
    </w:p>
    <w:p w14:paraId="17D5A096" w14:textId="77777777" w:rsidR="00F713DE" w:rsidRPr="00F713DE" w:rsidRDefault="00F713DE" w:rsidP="00F713DE">
      <w:pPr>
        <w:pStyle w:val="Akapitzlist"/>
        <w:numPr>
          <w:ilvl w:val="0"/>
          <w:numId w:val="106"/>
        </w:numPr>
        <w:tabs>
          <w:tab w:val="left" w:pos="1276"/>
        </w:tabs>
        <w:spacing w:after="200" w:line="240" w:lineRule="auto"/>
        <w:ind w:left="1276"/>
        <w:jc w:val="both"/>
        <w:rPr>
          <w:rFonts w:ascii="Arial" w:hAnsi="Arial" w:cs="Arial"/>
          <w:i/>
        </w:rPr>
      </w:pPr>
      <w:r w:rsidRPr="00F713DE">
        <w:rPr>
          <w:rFonts w:ascii="Arial" w:hAnsi="Arial" w:cs="Arial"/>
          <w:i/>
        </w:rPr>
        <w:t>Zanieczyszczenia pyłami i gazami;</w:t>
      </w:r>
    </w:p>
    <w:p w14:paraId="797E5E86" w14:textId="77777777" w:rsidR="00F713DE" w:rsidRPr="00F713DE" w:rsidRDefault="00F713DE" w:rsidP="00F713DE">
      <w:pPr>
        <w:pStyle w:val="Akapitzlist"/>
        <w:numPr>
          <w:ilvl w:val="0"/>
          <w:numId w:val="106"/>
        </w:numPr>
        <w:tabs>
          <w:tab w:val="left" w:pos="1276"/>
        </w:tabs>
        <w:spacing w:after="200" w:line="240" w:lineRule="auto"/>
        <w:ind w:left="1276"/>
        <w:jc w:val="both"/>
        <w:rPr>
          <w:rFonts w:ascii="Arial" w:hAnsi="Arial" w:cs="Arial"/>
          <w:i/>
        </w:rPr>
      </w:pPr>
      <w:r w:rsidRPr="00F713DE">
        <w:rPr>
          <w:rFonts w:ascii="Arial" w:hAnsi="Arial" w:cs="Arial"/>
          <w:i/>
        </w:rPr>
        <w:lastRenderedPageBreak/>
        <w:t>Możliwością powstania pożaru;</w:t>
      </w:r>
    </w:p>
    <w:p w14:paraId="7FFD382E" w14:textId="77777777" w:rsidR="00F713DE" w:rsidRPr="00F713DE" w:rsidRDefault="00F713DE" w:rsidP="00F713DE">
      <w:pPr>
        <w:pStyle w:val="Akapitzlist"/>
        <w:numPr>
          <w:ilvl w:val="0"/>
          <w:numId w:val="106"/>
        </w:numPr>
        <w:tabs>
          <w:tab w:val="left" w:pos="1276"/>
        </w:tabs>
        <w:spacing w:after="200" w:line="240" w:lineRule="auto"/>
        <w:ind w:left="1276"/>
        <w:jc w:val="both"/>
        <w:rPr>
          <w:rFonts w:ascii="Arial" w:hAnsi="Arial" w:cs="Arial"/>
          <w:i/>
        </w:rPr>
      </w:pPr>
      <w:r w:rsidRPr="00F713DE">
        <w:rPr>
          <w:rFonts w:ascii="Arial" w:hAnsi="Arial" w:cs="Arial"/>
          <w:i/>
        </w:rPr>
        <w:t>Uszkodzeniem istniejących instalacji i urządzeń budynku.</w:t>
      </w:r>
    </w:p>
    <w:p w14:paraId="30614681" w14:textId="77777777" w:rsidR="00F713DE" w:rsidRPr="00F713DE" w:rsidRDefault="00F713DE" w:rsidP="00F713DE">
      <w:pPr>
        <w:pStyle w:val="Akapitzlist"/>
        <w:numPr>
          <w:ilvl w:val="0"/>
          <w:numId w:val="104"/>
        </w:numPr>
        <w:tabs>
          <w:tab w:val="left" w:pos="567"/>
        </w:tabs>
        <w:spacing w:after="200" w:line="240" w:lineRule="auto"/>
        <w:ind w:left="567" w:hanging="425"/>
        <w:jc w:val="both"/>
        <w:rPr>
          <w:rFonts w:ascii="Arial" w:hAnsi="Arial" w:cs="Arial"/>
          <w:i/>
        </w:rPr>
      </w:pPr>
      <w:r w:rsidRPr="00F713DE">
        <w:rPr>
          <w:rFonts w:ascii="Arial" w:hAnsi="Arial" w:cs="Arial"/>
          <w:i/>
        </w:rPr>
        <w:t xml:space="preserve">Podczas wykonywania prac wykonawca będzie przestrzegał przepisów BHP. W szczególności wykonawca ma obowiązek zapewnić aby personel nie wykonywał prac w warunkach niebezpiecznych, szkodliwych dla zdrowia oraz nie spełniających odpowiednich wymagań sanitarnych. </w:t>
      </w:r>
    </w:p>
    <w:p w14:paraId="1EDA9E34" w14:textId="77777777" w:rsidR="00F713DE" w:rsidRPr="00F713DE" w:rsidRDefault="00F713DE" w:rsidP="00F713DE">
      <w:pPr>
        <w:pStyle w:val="Akapitzlist"/>
        <w:numPr>
          <w:ilvl w:val="0"/>
          <w:numId w:val="104"/>
        </w:numPr>
        <w:tabs>
          <w:tab w:val="left" w:pos="567"/>
        </w:tabs>
        <w:spacing w:after="200" w:line="240" w:lineRule="auto"/>
        <w:ind w:left="567" w:hanging="425"/>
        <w:jc w:val="both"/>
        <w:rPr>
          <w:rFonts w:ascii="Arial" w:hAnsi="Arial" w:cs="Arial"/>
          <w:i/>
        </w:rPr>
      </w:pPr>
      <w:r w:rsidRPr="00F713DE">
        <w:rPr>
          <w:rFonts w:ascii="Arial" w:hAnsi="Arial" w:cs="Arial"/>
          <w:i/>
        </w:rPr>
        <w:t>Wszelkie stosowane materiały muszą posiadać:</w:t>
      </w:r>
    </w:p>
    <w:p w14:paraId="43F3F47A" w14:textId="77777777" w:rsidR="00F713DE" w:rsidRPr="00F713DE" w:rsidRDefault="00F713DE" w:rsidP="00F713DE">
      <w:pPr>
        <w:pStyle w:val="Akapitzlist"/>
        <w:numPr>
          <w:ilvl w:val="0"/>
          <w:numId w:val="107"/>
        </w:numPr>
        <w:tabs>
          <w:tab w:val="left" w:pos="1276"/>
        </w:tabs>
        <w:spacing w:after="200" w:line="240" w:lineRule="auto"/>
        <w:ind w:left="1276"/>
        <w:jc w:val="both"/>
        <w:rPr>
          <w:rFonts w:ascii="Arial" w:hAnsi="Arial" w:cs="Arial"/>
          <w:i/>
        </w:rPr>
      </w:pPr>
      <w:r w:rsidRPr="00F713DE">
        <w:rPr>
          <w:rFonts w:ascii="Arial" w:hAnsi="Arial" w:cs="Arial"/>
          <w:i/>
        </w:rPr>
        <w:t>Atesty;</w:t>
      </w:r>
    </w:p>
    <w:p w14:paraId="00F6C005" w14:textId="77777777" w:rsidR="00F713DE" w:rsidRPr="00F713DE" w:rsidRDefault="00F713DE" w:rsidP="00F713DE">
      <w:pPr>
        <w:pStyle w:val="Akapitzlist"/>
        <w:numPr>
          <w:ilvl w:val="0"/>
          <w:numId w:val="107"/>
        </w:numPr>
        <w:tabs>
          <w:tab w:val="left" w:pos="1276"/>
        </w:tabs>
        <w:spacing w:after="200" w:line="240" w:lineRule="auto"/>
        <w:ind w:left="1276"/>
        <w:jc w:val="both"/>
        <w:rPr>
          <w:rFonts w:ascii="Arial" w:hAnsi="Arial" w:cs="Arial"/>
          <w:i/>
        </w:rPr>
      </w:pPr>
      <w:r w:rsidRPr="00F713DE">
        <w:rPr>
          <w:rFonts w:ascii="Arial" w:hAnsi="Arial" w:cs="Arial"/>
          <w:i/>
        </w:rPr>
        <w:t>Certyfikaty;</w:t>
      </w:r>
    </w:p>
    <w:p w14:paraId="15312F2D" w14:textId="77777777" w:rsidR="00F713DE" w:rsidRPr="00F713DE" w:rsidRDefault="00F713DE" w:rsidP="00F713DE">
      <w:pPr>
        <w:pStyle w:val="Akapitzlist"/>
        <w:numPr>
          <w:ilvl w:val="0"/>
          <w:numId w:val="107"/>
        </w:numPr>
        <w:tabs>
          <w:tab w:val="left" w:pos="1276"/>
        </w:tabs>
        <w:spacing w:after="200" w:line="240" w:lineRule="auto"/>
        <w:ind w:left="1276"/>
        <w:jc w:val="both"/>
        <w:rPr>
          <w:rFonts w:ascii="Arial" w:hAnsi="Arial" w:cs="Arial"/>
          <w:i/>
        </w:rPr>
      </w:pPr>
      <w:r w:rsidRPr="00F713DE">
        <w:rPr>
          <w:rFonts w:ascii="Arial" w:hAnsi="Arial" w:cs="Arial"/>
          <w:i/>
        </w:rPr>
        <w:t>Aprobatę techniczną;</w:t>
      </w:r>
    </w:p>
    <w:p w14:paraId="1AEB7D09" w14:textId="77777777" w:rsidR="00F713DE" w:rsidRPr="00F713DE" w:rsidRDefault="00F713DE" w:rsidP="00F713DE">
      <w:pPr>
        <w:pStyle w:val="Akapitzlist"/>
        <w:numPr>
          <w:ilvl w:val="0"/>
          <w:numId w:val="107"/>
        </w:numPr>
        <w:tabs>
          <w:tab w:val="left" w:pos="1276"/>
        </w:tabs>
        <w:spacing w:after="200" w:line="240" w:lineRule="auto"/>
        <w:ind w:left="1276"/>
        <w:jc w:val="both"/>
        <w:rPr>
          <w:rFonts w:ascii="Arial" w:hAnsi="Arial" w:cs="Arial"/>
          <w:i/>
        </w:rPr>
      </w:pPr>
      <w:r w:rsidRPr="00F713DE">
        <w:rPr>
          <w:rFonts w:ascii="Arial" w:hAnsi="Arial" w:cs="Arial"/>
          <w:i/>
        </w:rPr>
        <w:t>Certyfikat zgodności.</w:t>
      </w:r>
    </w:p>
    <w:p w14:paraId="57287D46" w14:textId="77777777" w:rsidR="00F713DE" w:rsidRPr="00F713DE" w:rsidRDefault="00F713DE" w:rsidP="00F713DE">
      <w:pPr>
        <w:pStyle w:val="Akapitzlist"/>
        <w:numPr>
          <w:ilvl w:val="0"/>
          <w:numId w:val="104"/>
        </w:numPr>
        <w:tabs>
          <w:tab w:val="left" w:pos="567"/>
        </w:tabs>
        <w:spacing w:after="200" w:line="240" w:lineRule="auto"/>
        <w:ind w:left="567" w:hanging="425"/>
        <w:jc w:val="both"/>
        <w:rPr>
          <w:rFonts w:ascii="Arial" w:hAnsi="Arial" w:cs="Arial"/>
          <w:i/>
        </w:rPr>
      </w:pPr>
      <w:r w:rsidRPr="00F713DE">
        <w:rPr>
          <w:rFonts w:ascii="Arial" w:hAnsi="Arial" w:cs="Arial"/>
          <w:i/>
        </w:rPr>
        <w:t xml:space="preserve"> Po zamontowaniu urządzenia w terminie uzgodnionym pomiędzy Wykonawcą </w:t>
      </w:r>
      <w:r w:rsidRPr="00F713DE">
        <w:rPr>
          <w:rFonts w:ascii="Arial" w:hAnsi="Arial" w:cs="Arial"/>
          <w:i/>
        </w:rPr>
        <w:br/>
        <w:t>i Zamawiającym, nastąpi sprawdzenie kompletności wykonanych prac (odbiór):</w:t>
      </w:r>
    </w:p>
    <w:p w14:paraId="475AD510" w14:textId="33605100" w:rsidR="00F713DE" w:rsidRPr="00F713DE" w:rsidRDefault="00F713DE" w:rsidP="00F713DE">
      <w:pPr>
        <w:pStyle w:val="Akapitzlist"/>
        <w:numPr>
          <w:ilvl w:val="0"/>
          <w:numId w:val="108"/>
        </w:numPr>
        <w:tabs>
          <w:tab w:val="left" w:pos="1276"/>
        </w:tabs>
        <w:spacing w:after="200" w:line="240" w:lineRule="auto"/>
        <w:ind w:left="1276"/>
        <w:jc w:val="both"/>
        <w:rPr>
          <w:rFonts w:ascii="Arial" w:hAnsi="Arial" w:cs="Arial"/>
          <w:i/>
        </w:rPr>
      </w:pPr>
      <w:r w:rsidRPr="00F713DE">
        <w:rPr>
          <w:rFonts w:ascii="Arial" w:hAnsi="Arial" w:cs="Arial"/>
          <w:i/>
        </w:rPr>
        <w:t>Porównanie wszystkich elementów wykonanej instalacji z dokumentacją w zakresie materiałów i ilości;</w:t>
      </w:r>
    </w:p>
    <w:p w14:paraId="02AC94E4" w14:textId="11104D10" w:rsidR="00F713DE" w:rsidRPr="00F713DE" w:rsidRDefault="00F713DE" w:rsidP="00F713DE">
      <w:pPr>
        <w:pStyle w:val="Akapitzlist"/>
        <w:numPr>
          <w:ilvl w:val="0"/>
          <w:numId w:val="108"/>
        </w:numPr>
        <w:tabs>
          <w:tab w:val="left" w:pos="1276"/>
        </w:tabs>
        <w:spacing w:after="200" w:line="240" w:lineRule="auto"/>
        <w:ind w:left="1276"/>
        <w:jc w:val="both"/>
        <w:rPr>
          <w:rFonts w:ascii="Arial" w:hAnsi="Arial" w:cs="Arial"/>
          <w:i/>
        </w:rPr>
      </w:pPr>
      <w:r w:rsidRPr="00F713DE">
        <w:rPr>
          <w:rFonts w:ascii="Arial" w:hAnsi="Arial" w:cs="Arial"/>
          <w:i/>
        </w:rPr>
        <w:t>Sprawdzenie kompletności dokumentów. Dokumentacja obowiązkowo</w:t>
      </w:r>
      <w:r w:rsidR="00F15D18">
        <w:rPr>
          <w:rFonts w:ascii="Arial" w:hAnsi="Arial" w:cs="Arial"/>
          <w:i/>
        </w:rPr>
        <w:t xml:space="preserve"> </w:t>
      </w:r>
      <w:r w:rsidRPr="00F713DE">
        <w:rPr>
          <w:rFonts w:ascii="Arial" w:hAnsi="Arial" w:cs="Arial"/>
          <w:i/>
        </w:rPr>
        <w:t>w języku polskim;</w:t>
      </w:r>
    </w:p>
    <w:p w14:paraId="31D8ACA5" w14:textId="77777777" w:rsidR="00F713DE" w:rsidRPr="00F713DE" w:rsidRDefault="00F713DE" w:rsidP="00F713DE">
      <w:pPr>
        <w:pStyle w:val="Akapitzlist"/>
        <w:numPr>
          <w:ilvl w:val="0"/>
          <w:numId w:val="108"/>
        </w:numPr>
        <w:tabs>
          <w:tab w:val="left" w:pos="1276"/>
        </w:tabs>
        <w:spacing w:after="200" w:line="240" w:lineRule="auto"/>
        <w:ind w:left="1276"/>
        <w:jc w:val="both"/>
        <w:rPr>
          <w:rFonts w:ascii="Arial" w:hAnsi="Arial" w:cs="Arial"/>
          <w:i/>
        </w:rPr>
      </w:pPr>
      <w:r w:rsidRPr="00F713DE">
        <w:rPr>
          <w:rFonts w:ascii="Arial" w:hAnsi="Arial" w:cs="Arial"/>
          <w:i/>
        </w:rPr>
        <w:t>Sprawdzenie czy wszystkie elementy zostały podłączone prawidłowo.</w:t>
      </w:r>
    </w:p>
    <w:p w14:paraId="60640A29" w14:textId="77777777" w:rsidR="00F713DE" w:rsidRPr="00F713DE" w:rsidRDefault="00F713DE" w:rsidP="00F713DE">
      <w:pPr>
        <w:pStyle w:val="Akapitzlist"/>
        <w:numPr>
          <w:ilvl w:val="0"/>
          <w:numId w:val="104"/>
        </w:numPr>
        <w:tabs>
          <w:tab w:val="left" w:pos="567"/>
        </w:tabs>
        <w:spacing w:after="0" w:line="240" w:lineRule="auto"/>
        <w:ind w:hanging="331"/>
        <w:jc w:val="both"/>
        <w:rPr>
          <w:rFonts w:ascii="Arial" w:hAnsi="Arial" w:cs="Arial"/>
          <w:b/>
          <w:bCs/>
          <w:i/>
          <w:u w:val="single"/>
        </w:rPr>
      </w:pPr>
      <w:r w:rsidRPr="00F713DE">
        <w:rPr>
          <w:rFonts w:ascii="Arial" w:hAnsi="Arial" w:cs="Arial"/>
          <w:b/>
          <w:bCs/>
          <w:i/>
          <w:u w:val="single"/>
        </w:rPr>
        <w:t>Wykonawca na własny kosz zdemontowane urządzenie przekaże do utylizacji i przedstawi stosowne dokumenty.</w:t>
      </w:r>
    </w:p>
    <w:p w14:paraId="78E6BE07" w14:textId="77777777" w:rsidR="00F713DE" w:rsidRPr="00F713DE" w:rsidRDefault="00F713DE" w:rsidP="00F713DE">
      <w:pPr>
        <w:pStyle w:val="Akapitzlist"/>
        <w:numPr>
          <w:ilvl w:val="0"/>
          <w:numId w:val="104"/>
        </w:numPr>
        <w:tabs>
          <w:tab w:val="left" w:pos="567"/>
        </w:tabs>
        <w:spacing w:after="0" w:line="240" w:lineRule="auto"/>
        <w:ind w:left="567" w:hanging="425"/>
        <w:contextualSpacing w:val="0"/>
        <w:jc w:val="both"/>
        <w:rPr>
          <w:rFonts w:ascii="Arial" w:hAnsi="Arial" w:cs="Arial"/>
          <w:i/>
        </w:rPr>
      </w:pPr>
      <w:r w:rsidRPr="00F713DE">
        <w:rPr>
          <w:rFonts w:ascii="Arial" w:hAnsi="Arial" w:cs="Arial"/>
          <w:i/>
        </w:rPr>
        <w:t>Wykonawca ponosi wszelkie koszty związane z dostarczeniem oraz montażem sprzętu.</w:t>
      </w:r>
    </w:p>
    <w:p w14:paraId="47150B67" w14:textId="77777777" w:rsidR="00F713DE" w:rsidRPr="00F713DE" w:rsidRDefault="00F713DE" w:rsidP="00F713DE">
      <w:pPr>
        <w:pStyle w:val="Akapitzlist"/>
        <w:numPr>
          <w:ilvl w:val="0"/>
          <w:numId w:val="104"/>
        </w:numPr>
        <w:tabs>
          <w:tab w:val="left" w:pos="567"/>
        </w:tabs>
        <w:spacing w:after="0" w:line="240" w:lineRule="auto"/>
        <w:ind w:left="567" w:hanging="425"/>
        <w:contextualSpacing w:val="0"/>
        <w:jc w:val="both"/>
        <w:rPr>
          <w:rFonts w:ascii="Arial" w:hAnsi="Arial" w:cs="Arial"/>
          <w:i/>
        </w:rPr>
      </w:pPr>
      <w:r w:rsidRPr="00F713DE">
        <w:rPr>
          <w:rFonts w:ascii="Arial" w:hAnsi="Arial" w:cs="Arial"/>
          <w:i/>
        </w:rPr>
        <w:t>Wykonawca ponosi wszelkie koszty uszkodzeń sprzętu i urządzeń łączności powstałe w trakcie prowadzonych prac montażowych.</w:t>
      </w:r>
    </w:p>
    <w:p w14:paraId="0D6347D0" w14:textId="77777777" w:rsidR="00F713DE" w:rsidRPr="00F713DE" w:rsidRDefault="00F713DE" w:rsidP="00F713DE">
      <w:pPr>
        <w:tabs>
          <w:tab w:val="left" w:pos="567"/>
        </w:tabs>
        <w:spacing w:after="0" w:line="240" w:lineRule="auto"/>
        <w:jc w:val="both"/>
        <w:rPr>
          <w:rFonts w:ascii="Arial" w:hAnsi="Arial" w:cs="Arial"/>
          <w:b/>
          <w:i/>
        </w:rPr>
      </w:pPr>
    </w:p>
    <w:p w14:paraId="34C69E6D" w14:textId="77777777" w:rsidR="00F713DE" w:rsidRPr="00F713DE" w:rsidRDefault="00F713DE" w:rsidP="00F713DE">
      <w:pPr>
        <w:pStyle w:val="Akapitzlist"/>
        <w:numPr>
          <w:ilvl w:val="0"/>
          <w:numId w:val="110"/>
        </w:numPr>
        <w:spacing w:after="0" w:line="240" w:lineRule="auto"/>
        <w:ind w:right="-142"/>
        <w:rPr>
          <w:rFonts w:ascii="Arial" w:hAnsi="Arial" w:cs="Arial"/>
          <w:b/>
          <w:iCs/>
        </w:rPr>
      </w:pPr>
      <w:r w:rsidRPr="00F713DE">
        <w:rPr>
          <w:rFonts w:ascii="Arial" w:hAnsi="Arial" w:cs="Arial"/>
          <w:b/>
          <w:iCs/>
        </w:rPr>
        <w:t>Osoba upoważniona do kontaktów roboczych w przedmiotowej sprawie.</w:t>
      </w:r>
    </w:p>
    <w:p w14:paraId="42B8875A" w14:textId="77777777" w:rsidR="00F713DE" w:rsidRPr="00F713DE" w:rsidRDefault="00F713DE" w:rsidP="00F713DE">
      <w:pPr>
        <w:spacing w:after="0" w:line="240" w:lineRule="auto"/>
        <w:ind w:left="567" w:right="-142"/>
        <w:rPr>
          <w:rFonts w:ascii="Arial" w:hAnsi="Arial" w:cs="Arial"/>
          <w:b/>
          <w:iCs/>
        </w:rPr>
      </w:pPr>
    </w:p>
    <w:p w14:paraId="3C2D53AC" w14:textId="77777777" w:rsidR="00F713DE" w:rsidRPr="00F713DE" w:rsidRDefault="00F713DE" w:rsidP="00F713DE">
      <w:pPr>
        <w:spacing w:after="0"/>
        <w:ind w:left="567" w:right="-284"/>
        <w:rPr>
          <w:rFonts w:ascii="Arial" w:hAnsi="Arial" w:cs="Arial"/>
          <w:i/>
        </w:rPr>
      </w:pPr>
      <w:r w:rsidRPr="00F713DE">
        <w:rPr>
          <w:rFonts w:ascii="Arial" w:hAnsi="Arial" w:cs="Arial"/>
          <w:i/>
          <w:iCs/>
        </w:rPr>
        <w:t>Upoważniony koordynator postępowania</w:t>
      </w:r>
      <w:r w:rsidRPr="00F713DE">
        <w:rPr>
          <w:rFonts w:ascii="Arial" w:hAnsi="Arial" w:cs="Arial"/>
          <w:i/>
        </w:rPr>
        <w:t xml:space="preserve">: </w:t>
      </w:r>
    </w:p>
    <w:p w14:paraId="31EFCE5E" w14:textId="77777777" w:rsidR="00F713DE" w:rsidRPr="00F713DE" w:rsidRDefault="00F713DE" w:rsidP="00F713DE">
      <w:pPr>
        <w:spacing w:after="0"/>
        <w:ind w:left="567" w:right="-284"/>
        <w:rPr>
          <w:rFonts w:ascii="Arial" w:hAnsi="Arial" w:cs="Arial"/>
          <w:i/>
        </w:rPr>
      </w:pPr>
    </w:p>
    <w:p w14:paraId="57CCC0AB" w14:textId="77777777" w:rsidR="00F713DE" w:rsidRPr="00F713DE" w:rsidRDefault="00F713DE" w:rsidP="00F713DE">
      <w:pPr>
        <w:spacing w:after="0"/>
        <w:ind w:left="567" w:right="-284"/>
        <w:rPr>
          <w:rFonts w:ascii="Arial" w:hAnsi="Arial" w:cs="Arial"/>
          <w:i/>
        </w:rPr>
      </w:pPr>
      <w:r w:rsidRPr="00F713DE">
        <w:rPr>
          <w:rFonts w:ascii="Arial" w:hAnsi="Arial" w:cs="Arial"/>
          <w:i/>
        </w:rPr>
        <w:t>st. chor. szt. Mirosław SIERPIEŃ – tel. 261 848 595, 793 733 068.</w:t>
      </w:r>
    </w:p>
    <w:p w14:paraId="650835C3" w14:textId="77777777" w:rsidR="00F713DE" w:rsidRPr="00F713DE" w:rsidRDefault="00F713DE" w:rsidP="00F713DE">
      <w:pPr>
        <w:spacing w:after="0"/>
        <w:ind w:left="567" w:right="-284"/>
        <w:rPr>
          <w:rFonts w:ascii="Arial" w:hAnsi="Arial" w:cs="Arial"/>
          <w:i/>
        </w:rPr>
      </w:pPr>
    </w:p>
    <w:p w14:paraId="07036B49" w14:textId="77777777" w:rsidR="00F713DE" w:rsidRPr="00F713DE" w:rsidRDefault="00F713DE" w:rsidP="00F713DE">
      <w:pPr>
        <w:spacing w:after="0"/>
        <w:ind w:left="567" w:right="-284"/>
        <w:rPr>
          <w:rFonts w:ascii="Arial" w:hAnsi="Arial" w:cs="Arial"/>
          <w:b/>
          <w:bCs/>
          <w:i/>
          <w:u w:val="single"/>
        </w:rPr>
      </w:pPr>
      <w:r w:rsidRPr="00F713DE">
        <w:rPr>
          <w:rFonts w:ascii="Arial" w:hAnsi="Arial" w:cs="Arial"/>
          <w:b/>
          <w:bCs/>
          <w:i/>
          <w:u w:val="single"/>
        </w:rPr>
        <w:t xml:space="preserve">Osoby merytoryczne w zakresie montażu i demontażu urządzenia UPS: </w:t>
      </w:r>
    </w:p>
    <w:p w14:paraId="29378326" w14:textId="77777777" w:rsidR="00F713DE" w:rsidRPr="00F713DE" w:rsidRDefault="00F713DE" w:rsidP="00F713DE">
      <w:pPr>
        <w:spacing w:after="0"/>
        <w:ind w:left="567" w:right="-284"/>
        <w:rPr>
          <w:rFonts w:ascii="Arial" w:hAnsi="Arial" w:cs="Arial"/>
          <w:i/>
        </w:rPr>
      </w:pPr>
      <w:r w:rsidRPr="00F713DE">
        <w:rPr>
          <w:rFonts w:ascii="Arial" w:hAnsi="Arial" w:cs="Arial"/>
          <w:i/>
        </w:rPr>
        <w:t>st.chor.szt. Jarosław ANC, tel.261 847 849, 887 882 955;</w:t>
      </w:r>
    </w:p>
    <w:p w14:paraId="51AF020D" w14:textId="77777777" w:rsidR="00F713DE" w:rsidRPr="00F713DE" w:rsidRDefault="00F713DE" w:rsidP="00F713DE">
      <w:pPr>
        <w:spacing w:after="0"/>
        <w:ind w:left="567" w:right="-284"/>
        <w:rPr>
          <w:rFonts w:ascii="Arial" w:hAnsi="Arial" w:cs="Arial"/>
          <w:i/>
        </w:rPr>
      </w:pPr>
      <w:r w:rsidRPr="00F713DE">
        <w:rPr>
          <w:rFonts w:ascii="Arial" w:hAnsi="Arial" w:cs="Arial"/>
          <w:i/>
        </w:rPr>
        <w:t>kpr. Hubert BĄK, tel. 261 847 026, 881 460 001.</w:t>
      </w:r>
    </w:p>
    <w:p w14:paraId="39F2643F" w14:textId="41EE7DDF" w:rsidR="001E36B8" w:rsidRDefault="001E36B8" w:rsidP="00F713DE">
      <w:pPr>
        <w:keepNext/>
        <w:suppressAutoHyphens/>
        <w:spacing w:after="0" w:line="480" w:lineRule="auto"/>
        <w:outlineLvl w:val="0"/>
        <w:rPr>
          <w:rFonts w:ascii="Arial" w:hAnsi="Arial" w:cs="Arial"/>
          <w:color w:val="000000" w:themeColor="text1"/>
          <w:sz w:val="20"/>
          <w:szCs w:val="20"/>
        </w:rPr>
      </w:pPr>
    </w:p>
    <w:p w14:paraId="7EEDDE5F" w14:textId="77777777" w:rsidR="00981513" w:rsidRDefault="00981513" w:rsidP="0060740D">
      <w:pPr>
        <w:spacing w:after="200" w:line="276" w:lineRule="auto"/>
        <w:rPr>
          <w:rFonts w:ascii="Arial" w:hAnsi="Arial" w:cs="Arial"/>
          <w:color w:val="000000" w:themeColor="text1"/>
          <w:sz w:val="20"/>
          <w:szCs w:val="20"/>
        </w:rPr>
      </w:pPr>
    </w:p>
    <w:p w14:paraId="07CB3247" w14:textId="77777777" w:rsidR="00F713DE" w:rsidRDefault="00F713DE" w:rsidP="0060740D">
      <w:pPr>
        <w:spacing w:after="200" w:line="276" w:lineRule="auto"/>
        <w:rPr>
          <w:rFonts w:ascii="Arial" w:hAnsi="Arial" w:cs="Arial"/>
          <w:color w:val="000000" w:themeColor="text1"/>
          <w:sz w:val="20"/>
          <w:szCs w:val="20"/>
        </w:rPr>
      </w:pPr>
    </w:p>
    <w:p w14:paraId="58635796" w14:textId="77777777" w:rsidR="00F713DE" w:rsidRDefault="00F713DE" w:rsidP="0060740D">
      <w:pPr>
        <w:spacing w:after="200" w:line="276" w:lineRule="auto"/>
        <w:rPr>
          <w:rFonts w:ascii="Arial" w:hAnsi="Arial" w:cs="Arial"/>
          <w:color w:val="000000" w:themeColor="text1"/>
          <w:sz w:val="20"/>
          <w:szCs w:val="20"/>
        </w:rPr>
      </w:pPr>
    </w:p>
    <w:p w14:paraId="5A8D6DF7" w14:textId="77777777" w:rsidR="00F713DE" w:rsidRDefault="00F713DE" w:rsidP="0060740D">
      <w:pPr>
        <w:spacing w:after="200" w:line="276" w:lineRule="auto"/>
        <w:rPr>
          <w:rFonts w:ascii="Arial" w:hAnsi="Arial" w:cs="Arial"/>
          <w:color w:val="000000" w:themeColor="text1"/>
          <w:sz w:val="20"/>
          <w:szCs w:val="20"/>
        </w:rPr>
      </w:pPr>
    </w:p>
    <w:p w14:paraId="3A51FC89" w14:textId="77777777" w:rsidR="00F713DE" w:rsidRDefault="00F713DE" w:rsidP="0060740D">
      <w:pPr>
        <w:spacing w:after="200" w:line="276" w:lineRule="auto"/>
        <w:rPr>
          <w:rFonts w:ascii="Arial" w:hAnsi="Arial" w:cs="Arial"/>
          <w:color w:val="000000" w:themeColor="text1"/>
          <w:sz w:val="20"/>
          <w:szCs w:val="20"/>
        </w:rPr>
      </w:pPr>
    </w:p>
    <w:p w14:paraId="416E3BD3" w14:textId="77777777" w:rsidR="00F713DE" w:rsidRDefault="00F713DE" w:rsidP="0060740D">
      <w:pPr>
        <w:spacing w:after="200" w:line="276" w:lineRule="auto"/>
        <w:rPr>
          <w:rFonts w:ascii="Arial" w:hAnsi="Arial" w:cs="Arial"/>
          <w:color w:val="000000" w:themeColor="text1"/>
          <w:sz w:val="20"/>
          <w:szCs w:val="20"/>
        </w:rPr>
      </w:pPr>
    </w:p>
    <w:p w14:paraId="5AC817B8" w14:textId="77777777" w:rsidR="00F713DE" w:rsidRDefault="00F713DE" w:rsidP="0060740D">
      <w:pPr>
        <w:spacing w:after="200" w:line="276" w:lineRule="auto"/>
        <w:rPr>
          <w:rFonts w:ascii="Arial" w:hAnsi="Arial" w:cs="Arial"/>
          <w:color w:val="000000" w:themeColor="text1"/>
          <w:sz w:val="20"/>
          <w:szCs w:val="20"/>
        </w:rPr>
      </w:pPr>
    </w:p>
    <w:p w14:paraId="24437B9B" w14:textId="77777777" w:rsidR="00F713DE" w:rsidRDefault="00F713DE" w:rsidP="0060740D">
      <w:pPr>
        <w:spacing w:after="200" w:line="276" w:lineRule="auto"/>
        <w:rPr>
          <w:rFonts w:ascii="Arial" w:hAnsi="Arial" w:cs="Arial"/>
          <w:color w:val="000000" w:themeColor="text1"/>
          <w:sz w:val="20"/>
          <w:szCs w:val="20"/>
        </w:rPr>
      </w:pPr>
    </w:p>
    <w:p w14:paraId="612163C9" w14:textId="77777777" w:rsidR="00F713DE" w:rsidRDefault="00F713DE" w:rsidP="0060740D">
      <w:pPr>
        <w:spacing w:after="200" w:line="276" w:lineRule="auto"/>
        <w:rPr>
          <w:rFonts w:ascii="Arial" w:hAnsi="Arial" w:cs="Arial"/>
          <w:color w:val="000000" w:themeColor="text1"/>
          <w:sz w:val="20"/>
          <w:szCs w:val="20"/>
        </w:rPr>
      </w:pPr>
    </w:p>
    <w:p w14:paraId="77D7C94C" w14:textId="77777777" w:rsidR="00F713DE" w:rsidRDefault="00F713DE" w:rsidP="0060740D">
      <w:pPr>
        <w:spacing w:after="200" w:line="276" w:lineRule="auto"/>
        <w:rPr>
          <w:rFonts w:ascii="Arial" w:hAnsi="Arial" w:cs="Arial"/>
          <w:color w:val="000000" w:themeColor="text1"/>
          <w:sz w:val="20"/>
          <w:szCs w:val="20"/>
        </w:rPr>
      </w:pPr>
    </w:p>
    <w:p w14:paraId="51ABC45F" w14:textId="77777777" w:rsidR="00867370" w:rsidRDefault="00867370" w:rsidP="0060740D">
      <w:pPr>
        <w:spacing w:after="200" w:line="276" w:lineRule="auto"/>
        <w:rPr>
          <w:rFonts w:ascii="Arial" w:hAnsi="Arial" w:cs="Arial"/>
          <w:color w:val="000000" w:themeColor="text1"/>
          <w:sz w:val="20"/>
          <w:szCs w:val="20"/>
        </w:rPr>
      </w:pPr>
    </w:p>
    <w:p w14:paraId="276C91D9" w14:textId="77777777" w:rsidR="00867370" w:rsidRDefault="00867370" w:rsidP="0060740D">
      <w:pPr>
        <w:spacing w:after="200" w:line="276" w:lineRule="auto"/>
        <w:rPr>
          <w:rFonts w:ascii="Arial" w:hAnsi="Arial" w:cs="Arial"/>
          <w:color w:val="000000" w:themeColor="text1"/>
          <w:sz w:val="20"/>
          <w:szCs w:val="20"/>
        </w:rPr>
      </w:pPr>
    </w:p>
    <w:p w14:paraId="250F2CBF" w14:textId="77777777" w:rsidR="00F713DE" w:rsidRDefault="00F713DE" w:rsidP="0060740D">
      <w:pPr>
        <w:spacing w:after="200" w:line="276" w:lineRule="auto"/>
        <w:rPr>
          <w:rFonts w:ascii="Arial" w:hAnsi="Arial" w:cs="Arial"/>
          <w:color w:val="000000" w:themeColor="text1"/>
          <w:sz w:val="20"/>
          <w:szCs w:val="20"/>
        </w:rPr>
      </w:pPr>
    </w:p>
    <w:p w14:paraId="3D26B5EC" w14:textId="77EB767C" w:rsidR="00F713DE" w:rsidRPr="00F713DE" w:rsidRDefault="00F713DE" w:rsidP="00F713DE">
      <w:pPr>
        <w:jc w:val="right"/>
        <w:rPr>
          <w:rFonts w:ascii="Arial" w:hAnsi="Arial" w:cs="Arial"/>
          <w:color w:val="000000" w:themeColor="text1"/>
        </w:rPr>
      </w:pPr>
      <w:r w:rsidRPr="004A4A3F">
        <w:rPr>
          <w:rFonts w:ascii="Arial" w:hAnsi="Arial" w:cs="Arial"/>
          <w:i/>
          <w:color w:val="000000" w:themeColor="text1"/>
        </w:rPr>
        <w:t xml:space="preserve">Załącznik nr </w:t>
      </w:r>
      <w:r>
        <w:rPr>
          <w:rFonts w:ascii="Arial" w:hAnsi="Arial" w:cs="Arial"/>
          <w:i/>
          <w:color w:val="000000" w:themeColor="text1"/>
        </w:rPr>
        <w:t>3</w:t>
      </w:r>
      <w:r w:rsidRPr="004A4A3F">
        <w:rPr>
          <w:rFonts w:ascii="Arial" w:hAnsi="Arial" w:cs="Arial"/>
          <w:i/>
          <w:color w:val="000000" w:themeColor="text1"/>
        </w:rPr>
        <w:t xml:space="preserve"> do Zaproszenia do składania ofert</w:t>
      </w:r>
      <w:r w:rsidRPr="004A4A3F">
        <w:rPr>
          <w:rFonts w:ascii="Arial" w:hAnsi="Arial" w:cs="Arial"/>
          <w:color w:val="000000" w:themeColor="text1"/>
        </w:rPr>
        <w:t xml:space="preserve"> </w:t>
      </w:r>
    </w:p>
    <w:p w14:paraId="7AFAD7E8" w14:textId="4524D389" w:rsidR="00F713DE" w:rsidRPr="00F713DE" w:rsidRDefault="00F713DE" w:rsidP="00F713DE">
      <w:pPr>
        <w:spacing w:line="360" w:lineRule="auto"/>
        <w:jc w:val="right"/>
        <w:rPr>
          <w:rFonts w:ascii="Arial" w:hAnsi="Arial" w:cs="Arial"/>
        </w:rPr>
      </w:pPr>
      <w:r w:rsidRPr="00F713DE">
        <w:rPr>
          <w:rFonts w:ascii="Arial" w:hAnsi="Arial" w:cs="Arial"/>
        </w:rPr>
        <w:t>………………, dnia ……………</w:t>
      </w:r>
    </w:p>
    <w:p w14:paraId="0439C88F" w14:textId="77777777" w:rsidR="00F713DE" w:rsidRPr="00F713DE" w:rsidRDefault="00F713DE" w:rsidP="00F713DE">
      <w:pPr>
        <w:keepNext/>
        <w:tabs>
          <w:tab w:val="left" w:pos="5742"/>
        </w:tabs>
        <w:spacing w:after="0"/>
        <w:ind w:left="4253"/>
        <w:outlineLvl w:val="0"/>
        <w:rPr>
          <w:rFonts w:ascii="Arial" w:hAnsi="Arial" w:cs="Arial"/>
          <w:b/>
        </w:rPr>
      </w:pPr>
      <w:r w:rsidRPr="00F713DE">
        <w:rPr>
          <w:rFonts w:ascii="Arial" w:hAnsi="Arial" w:cs="Arial"/>
          <w:b/>
        </w:rPr>
        <w:t>Centrum Zasobów Cyberprzestrzeni SZ</w:t>
      </w:r>
    </w:p>
    <w:p w14:paraId="37CFD15E" w14:textId="77777777" w:rsidR="00F713DE" w:rsidRPr="00F713DE" w:rsidRDefault="00F713DE" w:rsidP="00F713DE">
      <w:pPr>
        <w:spacing w:after="0"/>
        <w:ind w:left="4253"/>
        <w:rPr>
          <w:rFonts w:ascii="Arial" w:hAnsi="Arial" w:cs="Arial"/>
          <w:b/>
          <w:bCs/>
        </w:rPr>
      </w:pPr>
      <w:r w:rsidRPr="00F713DE">
        <w:rPr>
          <w:rFonts w:ascii="Arial" w:hAnsi="Arial" w:cs="Arial"/>
          <w:b/>
          <w:bCs/>
        </w:rPr>
        <w:t>ul. Żwirki i Wigury 9/13</w:t>
      </w:r>
    </w:p>
    <w:p w14:paraId="3A9FDE90" w14:textId="77777777" w:rsidR="00F713DE" w:rsidRDefault="00F713DE" w:rsidP="00F713DE">
      <w:pPr>
        <w:spacing w:after="0"/>
        <w:ind w:left="4253"/>
        <w:rPr>
          <w:rFonts w:ascii="Arial" w:hAnsi="Arial" w:cs="Arial"/>
          <w:b/>
          <w:bCs/>
        </w:rPr>
      </w:pPr>
      <w:r w:rsidRPr="00F713DE">
        <w:rPr>
          <w:rFonts w:ascii="Arial" w:hAnsi="Arial" w:cs="Arial"/>
          <w:b/>
          <w:bCs/>
        </w:rPr>
        <w:t xml:space="preserve">00-909 Warszawa </w:t>
      </w:r>
    </w:p>
    <w:p w14:paraId="299A7D74" w14:textId="77777777" w:rsidR="007F3CA1" w:rsidRPr="00F713DE" w:rsidRDefault="007F3CA1" w:rsidP="00F713DE">
      <w:pPr>
        <w:spacing w:after="0"/>
        <w:ind w:left="4253"/>
        <w:rPr>
          <w:rFonts w:ascii="Arial" w:hAnsi="Arial" w:cs="Arial"/>
          <w:b/>
          <w:bCs/>
        </w:rPr>
      </w:pPr>
    </w:p>
    <w:p w14:paraId="222A04DE" w14:textId="77777777" w:rsidR="00F713DE" w:rsidRPr="00F713DE" w:rsidRDefault="00F713DE" w:rsidP="00F713DE">
      <w:pPr>
        <w:shd w:val="clear" w:color="auto" w:fill="D9E2F3" w:themeFill="accent5" w:themeFillTint="33"/>
        <w:spacing w:after="0"/>
        <w:jc w:val="center"/>
        <w:rPr>
          <w:rFonts w:ascii="Arial" w:hAnsi="Arial" w:cs="Arial"/>
          <w:b/>
          <w:bCs/>
          <w:iCs/>
        </w:rPr>
      </w:pPr>
      <w:r w:rsidRPr="00F713DE">
        <w:rPr>
          <w:rFonts w:ascii="Arial" w:hAnsi="Arial" w:cs="Arial"/>
          <w:b/>
          <w:bCs/>
          <w:iCs/>
        </w:rPr>
        <w:t>Wstępne oświadczenie/Oświadczenie</w:t>
      </w:r>
    </w:p>
    <w:p w14:paraId="41098839" w14:textId="77777777" w:rsidR="00F713DE" w:rsidRPr="00F713DE" w:rsidRDefault="00F713DE" w:rsidP="00F713DE">
      <w:pPr>
        <w:shd w:val="clear" w:color="auto" w:fill="D9E2F3" w:themeFill="accent5" w:themeFillTint="33"/>
        <w:spacing w:after="0"/>
        <w:jc w:val="center"/>
        <w:rPr>
          <w:rFonts w:ascii="Arial" w:hAnsi="Arial" w:cs="Arial"/>
          <w:b/>
          <w:bCs/>
          <w:iCs/>
        </w:rPr>
      </w:pPr>
      <w:r w:rsidRPr="00F713DE">
        <w:rPr>
          <w:rFonts w:ascii="Arial" w:hAnsi="Arial" w:cs="Arial"/>
          <w:b/>
          <w:bCs/>
          <w:iCs/>
        </w:rPr>
        <w:t xml:space="preserve">o niepodleganiu/podleganiu wykluczeniu </w:t>
      </w:r>
      <w:r w:rsidRPr="00F713DE">
        <w:rPr>
          <w:rFonts w:ascii="Arial" w:hAnsi="Arial" w:cs="Arial"/>
          <w:b/>
          <w:bCs/>
        </w:rPr>
        <w:t xml:space="preserve">na podstawie art. 7 ust. 1 ustawy </w:t>
      </w:r>
      <w:r w:rsidRPr="00F713DE">
        <w:rPr>
          <w:rFonts w:ascii="Arial" w:hAnsi="Arial" w:cs="Arial"/>
          <w:b/>
          <w:bCs/>
        </w:rPr>
        <w:br/>
        <w:t>o szczególnych rozwiązaniach w zakresie przeciwdziałania wspieraniu agresji na Ukrainę oraz służących ochronie bezpieczeństwa narodowego (Dz. U. z 2025 r., poz. 514).</w:t>
      </w:r>
    </w:p>
    <w:p w14:paraId="25BBC8CD" w14:textId="5DC59BD0" w:rsidR="00F713DE" w:rsidRPr="00F713DE" w:rsidRDefault="00F713DE" w:rsidP="00F713DE">
      <w:pPr>
        <w:spacing w:after="0"/>
        <w:jc w:val="both"/>
        <w:rPr>
          <w:rFonts w:ascii="Arial" w:hAnsi="Arial" w:cs="Arial"/>
        </w:rPr>
      </w:pPr>
      <w:r w:rsidRPr="00F713DE">
        <w:rPr>
          <w:rFonts w:ascii="Arial" w:hAnsi="Arial" w:cs="Arial"/>
          <w:b/>
          <w:iCs/>
        </w:rPr>
        <w:t xml:space="preserve">Przystępując do postępowania na: </w:t>
      </w:r>
      <w:r w:rsidR="00ED46AC">
        <w:rPr>
          <w:rFonts w:ascii="Arial" w:hAnsi="Arial" w:cs="Arial"/>
          <w:b/>
          <w:bCs/>
        </w:rPr>
        <w:t>Wynajem zasilacza UPS – 75-80kVA</w:t>
      </w:r>
      <w:r w:rsidRPr="00F713DE">
        <w:rPr>
          <w:rFonts w:ascii="Arial" w:hAnsi="Arial" w:cs="Arial"/>
          <w:b/>
          <w:bCs/>
        </w:rPr>
        <w:t xml:space="preserve"> – Nr sprawy 28</w:t>
      </w:r>
      <w:r w:rsidR="00ED46AC">
        <w:rPr>
          <w:rFonts w:ascii="Arial" w:hAnsi="Arial" w:cs="Arial"/>
          <w:b/>
          <w:bCs/>
        </w:rPr>
        <w:t>11</w:t>
      </w:r>
      <w:r w:rsidRPr="00F713DE">
        <w:rPr>
          <w:rFonts w:ascii="Arial" w:hAnsi="Arial" w:cs="Arial"/>
          <w:b/>
          <w:bCs/>
        </w:rPr>
        <w:t>.</w:t>
      </w:r>
      <w:r w:rsidR="00ED46AC">
        <w:rPr>
          <w:rFonts w:ascii="Arial" w:hAnsi="Arial" w:cs="Arial"/>
          <w:b/>
          <w:bCs/>
        </w:rPr>
        <w:t>1</w:t>
      </w:r>
      <w:r w:rsidRPr="00F713DE">
        <w:rPr>
          <w:rFonts w:ascii="Arial" w:hAnsi="Arial" w:cs="Arial"/>
          <w:b/>
          <w:bCs/>
        </w:rPr>
        <w:t>.2026.MO</w:t>
      </w:r>
    </w:p>
    <w:p w14:paraId="30132F00" w14:textId="77777777" w:rsidR="00F713DE" w:rsidRPr="00F713DE" w:rsidRDefault="00F713DE" w:rsidP="00F713DE">
      <w:pPr>
        <w:spacing w:before="120" w:after="0"/>
        <w:jc w:val="both"/>
        <w:rPr>
          <w:rFonts w:ascii="Arial" w:hAnsi="Arial" w:cs="Arial"/>
          <w:bCs/>
        </w:rPr>
      </w:pPr>
      <w:r w:rsidRPr="00F713DE">
        <w:rPr>
          <w:rFonts w:ascii="Arial" w:hAnsi="Arial" w:cs="Arial"/>
          <w:bCs/>
        </w:rPr>
        <w:t>Ja (my) niżej podpisany(ni)……………………………………………………………………..</w:t>
      </w:r>
    </w:p>
    <w:p w14:paraId="6AFED443" w14:textId="77777777" w:rsidR="00F713DE" w:rsidRPr="00F713DE" w:rsidRDefault="00F713DE" w:rsidP="00F713DE">
      <w:pPr>
        <w:spacing w:before="120" w:after="0" w:line="257" w:lineRule="auto"/>
        <w:ind w:right="6"/>
        <w:rPr>
          <w:rFonts w:ascii="Arial" w:hAnsi="Arial" w:cs="Arial"/>
          <w:bCs/>
        </w:rPr>
      </w:pPr>
      <w:r w:rsidRPr="00F713DE">
        <w:rPr>
          <w:rFonts w:ascii="Arial" w:hAnsi="Arial" w:cs="Arial"/>
          <w:bCs/>
        </w:rPr>
        <w:t>Działając w imieniu i na rzecz:……………………………………………….………………….</w:t>
      </w:r>
    </w:p>
    <w:p w14:paraId="4D21F032" w14:textId="77777777" w:rsidR="00F713DE" w:rsidRPr="00471412" w:rsidRDefault="00F713DE" w:rsidP="00F713DE">
      <w:pPr>
        <w:spacing w:after="0" w:line="256" w:lineRule="auto"/>
        <w:jc w:val="center"/>
        <w:rPr>
          <w:rFonts w:ascii="Arial" w:hAnsi="Arial" w:cs="Arial"/>
          <w:i/>
          <w:sz w:val="16"/>
          <w:szCs w:val="16"/>
        </w:rPr>
      </w:pPr>
      <w:r w:rsidRPr="00471412">
        <w:rPr>
          <w:rFonts w:ascii="Arial" w:hAnsi="Arial" w:cs="Arial"/>
          <w:bCs/>
          <w:sz w:val="16"/>
          <w:szCs w:val="16"/>
        </w:rPr>
        <w:t xml:space="preserve">                                            </w:t>
      </w:r>
      <w:r w:rsidRPr="00471412">
        <w:rPr>
          <w:rFonts w:ascii="Arial" w:hAnsi="Arial" w:cs="Arial"/>
          <w:i/>
          <w:sz w:val="16"/>
          <w:szCs w:val="16"/>
        </w:rPr>
        <w:t>(pełna nazwa/firma, adres, w zależności od podmiotu: NIP/PESEL, KRS/CeiDG)</w:t>
      </w:r>
    </w:p>
    <w:p w14:paraId="2A0890B2" w14:textId="77777777" w:rsidR="00F713DE" w:rsidRPr="00471412" w:rsidRDefault="00F713DE" w:rsidP="00F713DE">
      <w:pPr>
        <w:spacing w:after="0"/>
        <w:textAlignment w:val="baseline"/>
        <w:rPr>
          <w:rFonts w:ascii="Arial" w:hAnsi="Arial" w:cs="Arial"/>
          <w:sz w:val="20"/>
          <w:szCs w:val="20"/>
        </w:rPr>
      </w:pPr>
      <w:r w:rsidRPr="00471412">
        <w:rPr>
          <w:rFonts w:ascii="Arial" w:hAnsi="Arial" w:cs="Arial"/>
          <w:sz w:val="20"/>
          <w:szCs w:val="20"/>
        </w:rPr>
        <w:t>Oświadczam, że na dzień składania ofert : </w:t>
      </w:r>
    </w:p>
    <w:p w14:paraId="25A3D109" w14:textId="77777777" w:rsidR="00F713DE" w:rsidRPr="00471412" w:rsidRDefault="00F713DE" w:rsidP="00F713DE">
      <w:pPr>
        <w:spacing w:after="0"/>
        <w:ind w:left="270" w:hanging="270"/>
        <w:jc w:val="both"/>
        <w:textAlignment w:val="baseline"/>
        <w:rPr>
          <w:rFonts w:ascii="Arial" w:hAnsi="Arial" w:cs="Arial"/>
          <w:sz w:val="20"/>
          <w:szCs w:val="20"/>
        </w:rPr>
      </w:pPr>
      <w:r w:rsidRPr="00471412">
        <w:rPr>
          <w:rFonts w:ascii="Segoe UI Symbol" w:hAnsi="Segoe UI Symbol" w:cs="Segoe UI Symbol"/>
          <w:b/>
          <w:bCs/>
          <w:color w:val="0070C0"/>
          <w:sz w:val="20"/>
          <w:szCs w:val="20"/>
        </w:rPr>
        <w:t>☐</w:t>
      </w:r>
      <w:r w:rsidRPr="00471412">
        <w:rPr>
          <w:rFonts w:ascii="Arial" w:hAnsi="Arial" w:cs="Arial"/>
          <w:b/>
          <w:bCs/>
          <w:color w:val="0070C0"/>
          <w:sz w:val="20"/>
          <w:szCs w:val="20"/>
        </w:rPr>
        <w:t xml:space="preserve"> </w:t>
      </w:r>
      <w:r w:rsidRPr="00471412">
        <w:rPr>
          <w:rFonts w:ascii="Arial" w:hAnsi="Arial" w:cs="Arial"/>
          <w:color w:val="FF0000"/>
          <w:sz w:val="20"/>
          <w:szCs w:val="20"/>
        </w:rPr>
        <w:t>*</w:t>
      </w:r>
      <w:r w:rsidRPr="00471412">
        <w:rPr>
          <w:rFonts w:ascii="Arial" w:hAnsi="Arial" w:cs="Arial"/>
          <w:b/>
          <w:bCs/>
          <w:color w:val="0070C0"/>
          <w:sz w:val="20"/>
          <w:szCs w:val="20"/>
          <w:u w:val="single"/>
        </w:rPr>
        <w:t>nie podlegam wykluczeniu</w:t>
      </w:r>
      <w:r w:rsidRPr="00471412">
        <w:rPr>
          <w:rFonts w:ascii="Arial" w:hAnsi="Arial" w:cs="Arial"/>
          <w:color w:val="0070C0"/>
          <w:sz w:val="20"/>
          <w:szCs w:val="20"/>
        </w:rPr>
        <w:t xml:space="preserve"> </w:t>
      </w:r>
      <w:r w:rsidRPr="00471412">
        <w:rPr>
          <w:rFonts w:ascii="Arial" w:hAnsi="Arial" w:cs="Arial"/>
          <w:color w:val="000000"/>
          <w:sz w:val="20"/>
          <w:szCs w:val="20"/>
        </w:rPr>
        <w:t>z postępowania na podstawie art.  7 ust. 1 ustawy z dnia 13 kwietnia 2022 r.</w:t>
      </w:r>
      <w:r w:rsidRPr="00471412">
        <w:rPr>
          <w:rFonts w:ascii="Arial" w:hAnsi="Arial" w:cs="Arial"/>
          <w:i/>
          <w:iCs/>
          <w:color w:val="000000"/>
          <w:sz w:val="20"/>
          <w:szCs w:val="20"/>
        </w:rPr>
        <w:t xml:space="preserve"> </w:t>
      </w:r>
      <w:r w:rsidRPr="00471412">
        <w:rPr>
          <w:rFonts w:ascii="Arial" w:hAnsi="Arial" w:cs="Arial"/>
          <w:color w:val="000000"/>
          <w:sz w:val="20"/>
          <w:szCs w:val="20"/>
        </w:rPr>
        <w:t>o szczególnych rozwiązaniach w zakresie przeciwdziałania wspieraniu agresji na Ukrainę oraz służących ochronie bezpieczeństwa narodowego</w:t>
      </w:r>
      <w:r w:rsidRPr="00471412">
        <w:rPr>
          <w:rFonts w:ascii="Arial" w:hAnsi="Arial" w:cs="Arial"/>
          <w:i/>
          <w:iCs/>
          <w:color w:val="000000"/>
          <w:sz w:val="20"/>
          <w:szCs w:val="20"/>
        </w:rPr>
        <w:t xml:space="preserve"> (Dz. U. poz. 514).</w:t>
      </w:r>
      <w:r w:rsidRPr="00471412">
        <w:rPr>
          <w:rFonts w:ascii="Arial" w:hAnsi="Arial" w:cs="Arial"/>
          <w:color w:val="000000"/>
          <w:sz w:val="20"/>
          <w:szCs w:val="20"/>
        </w:rPr>
        <w:t> </w:t>
      </w:r>
    </w:p>
    <w:p w14:paraId="18970DFB" w14:textId="77777777" w:rsidR="00F713DE" w:rsidRPr="00471412" w:rsidRDefault="00F713DE" w:rsidP="00F713DE">
      <w:pPr>
        <w:spacing w:after="0"/>
        <w:ind w:left="420" w:hanging="420"/>
        <w:jc w:val="both"/>
        <w:textAlignment w:val="baseline"/>
        <w:rPr>
          <w:rFonts w:ascii="Arial" w:hAnsi="Arial" w:cs="Arial"/>
          <w:sz w:val="20"/>
          <w:szCs w:val="20"/>
        </w:rPr>
      </w:pPr>
      <w:r w:rsidRPr="00471412">
        <w:rPr>
          <w:rFonts w:ascii="Segoe UI Symbol" w:hAnsi="Segoe UI Symbol" w:cs="Segoe UI Symbol"/>
          <w:b/>
          <w:bCs/>
          <w:color w:val="0070C0"/>
          <w:sz w:val="20"/>
          <w:szCs w:val="20"/>
        </w:rPr>
        <w:t>☐</w:t>
      </w:r>
      <w:r w:rsidRPr="00471412">
        <w:rPr>
          <w:rFonts w:ascii="Arial" w:hAnsi="Arial" w:cs="Arial"/>
          <w:b/>
          <w:bCs/>
          <w:color w:val="0070C0"/>
          <w:sz w:val="20"/>
          <w:szCs w:val="20"/>
        </w:rPr>
        <w:t xml:space="preserve">  </w:t>
      </w:r>
      <w:r w:rsidRPr="00471412">
        <w:rPr>
          <w:rFonts w:ascii="Arial" w:hAnsi="Arial" w:cs="Arial"/>
          <w:color w:val="FF0000"/>
          <w:sz w:val="20"/>
          <w:szCs w:val="20"/>
        </w:rPr>
        <w:t>*</w:t>
      </w:r>
      <w:r w:rsidRPr="00471412">
        <w:rPr>
          <w:rFonts w:ascii="Arial" w:hAnsi="Arial" w:cs="Arial"/>
          <w:b/>
          <w:bCs/>
          <w:color w:val="0070C0"/>
          <w:sz w:val="20"/>
          <w:szCs w:val="20"/>
          <w:u w:val="single"/>
        </w:rPr>
        <w:t>podlegam wykluczeniu</w:t>
      </w:r>
      <w:r w:rsidRPr="00471412">
        <w:rPr>
          <w:rFonts w:ascii="Arial" w:hAnsi="Arial" w:cs="Arial"/>
          <w:color w:val="0070C0"/>
          <w:sz w:val="20"/>
          <w:szCs w:val="20"/>
        </w:rPr>
        <w:t xml:space="preserve"> </w:t>
      </w:r>
      <w:r w:rsidRPr="00471412">
        <w:rPr>
          <w:rFonts w:ascii="Arial" w:hAnsi="Arial" w:cs="Arial"/>
          <w:color w:val="000000"/>
          <w:sz w:val="20"/>
          <w:szCs w:val="20"/>
        </w:rPr>
        <w:t>z postępowania na podstawie art.  7 ust. 1 ustawy z dnia 13 kwietnia 2022 r.</w:t>
      </w:r>
      <w:r w:rsidRPr="00471412">
        <w:rPr>
          <w:rFonts w:ascii="Arial" w:hAnsi="Arial" w:cs="Arial"/>
          <w:i/>
          <w:iCs/>
          <w:color w:val="000000"/>
          <w:sz w:val="20"/>
          <w:szCs w:val="20"/>
        </w:rPr>
        <w:t xml:space="preserve"> </w:t>
      </w:r>
      <w:r w:rsidRPr="00471412">
        <w:rPr>
          <w:rFonts w:ascii="Arial" w:hAnsi="Arial" w:cs="Arial"/>
          <w:color w:val="000000"/>
          <w:sz w:val="20"/>
          <w:szCs w:val="20"/>
        </w:rPr>
        <w:t>o szczególnych rozwiązaniach w zakresie przeciwdziałania wspieraniu agresji na Ukrainę oraz służących ochronie bezpieczeństwa narodowego</w:t>
      </w:r>
      <w:r w:rsidRPr="00471412">
        <w:rPr>
          <w:rFonts w:ascii="Arial" w:hAnsi="Arial" w:cs="Arial"/>
          <w:i/>
          <w:iCs/>
          <w:color w:val="000000"/>
          <w:sz w:val="20"/>
          <w:szCs w:val="20"/>
        </w:rPr>
        <w:t xml:space="preserve"> (Dz. U. poz. 514)</w:t>
      </w:r>
      <w:r w:rsidRPr="00471412">
        <w:rPr>
          <w:rFonts w:ascii="Arial" w:hAnsi="Arial" w:cs="Arial"/>
          <w:i/>
          <w:iCs/>
          <w:color w:val="000000"/>
          <w:sz w:val="20"/>
          <w:szCs w:val="20"/>
          <w:vertAlign w:val="superscript"/>
        </w:rPr>
        <w:t>1</w:t>
      </w:r>
      <w:r w:rsidRPr="00471412">
        <w:rPr>
          <w:rFonts w:ascii="Arial" w:hAnsi="Arial" w:cs="Arial"/>
          <w:i/>
          <w:iCs/>
          <w:color w:val="000000"/>
          <w:sz w:val="20"/>
          <w:szCs w:val="20"/>
        </w:rPr>
        <w:t xml:space="preserve"> </w:t>
      </w:r>
      <w:r w:rsidRPr="00471412">
        <w:rPr>
          <w:rFonts w:ascii="Arial" w:hAnsi="Arial" w:cs="Arial"/>
          <w:sz w:val="20"/>
          <w:szCs w:val="20"/>
        </w:rPr>
        <w:t>z uwagi na wystąpienie okoliczności: </w:t>
      </w:r>
    </w:p>
    <w:p w14:paraId="76000323" w14:textId="77777777" w:rsidR="00F713DE" w:rsidRPr="00471412" w:rsidRDefault="00F713DE" w:rsidP="00F713DE">
      <w:pPr>
        <w:spacing w:after="0"/>
        <w:ind w:left="851" w:hanging="421"/>
        <w:jc w:val="both"/>
        <w:textAlignment w:val="baseline"/>
        <w:rPr>
          <w:rFonts w:ascii="Arial" w:hAnsi="Arial" w:cs="Arial"/>
          <w:sz w:val="20"/>
          <w:szCs w:val="20"/>
        </w:rPr>
      </w:pPr>
      <w:r w:rsidRPr="00471412">
        <w:rPr>
          <w:rFonts w:ascii="Segoe UI Symbol" w:hAnsi="Segoe UI Symbol" w:cs="Segoe UI Symbol"/>
          <w:b/>
          <w:bCs/>
          <w:color w:val="0070C0"/>
          <w:sz w:val="20"/>
          <w:szCs w:val="20"/>
        </w:rPr>
        <w:t>☐</w:t>
      </w:r>
      <w:r w:rsidRPr="00471412">
        <w:rPr>
          <w:rFonts w:ascii="Arial" w:hAnsi="Arial" w:cs="Arial"/>
          <w:color w:val="0070C0"/>
          <w:sz w:val="20"/>
          <w:szCs w:val="20"/>
        </w:rPr>
        <w:t xml:space="preserve">   </w:t>
      </w:r>
      <w:r w:rsidRPr="00471412">
        <w:rPr>
          <w:rFonts w:ascii="Arial" w:hAnsi="Arial" w:cs="Arial"/>
          <w:sz w:val="20"/>
          <w:szCs w:val="20"/>
        </w:rPr>
        <w:t xml:space="preserve">Wykonawca jest wymieniony w wykazach określonego w rozporządzeniu 765/2006 </w:t>
      </w:r>
      <w:r w:rsidRPr="00471412">
        <w:rPr>
          <w:rFonts w:ascii="Arial" w:hAnsi="Arial" w:cs="Arial"/>
          <w:sz w:val="20"/>
          <w:szCs w:val="20"/>
        </w:rPr>
        <w:br/>
        <w:t>i rozporządzeniu 269/2014 albo wpisanego na listę na podstawie decyzji w sprawie wpisu na listę rozstrzygającej o zastosowaniu środka, o którym mowa w art. 1 pkt. 3 (ustawy jak powyżej);</w:t>
      </w:r>
      <w:r w:rsidRPr="00471412">
        <w:rPr>
          <w:rFonts w:ascii="Arial" w:hAnsi="Arial" w:cs="Arial"/>
          <w:color w:val="FF0000"/>
          <w:sz w:val="20"/>
          <w:szCs w:val="20"/>
        </w:rPr>
        <w:t>* </w:t>
      </w:r>
    </w:p>
    <w:p w14:paraId="79855551" w14:textId="77777777" w:rsidR="00F713DE" w:rsidRPr="00471412" w:rsidRDefault="00F713DE" w:rsidP="00F713DE">
      <w:pPr>
        <w:spacing w:after="0"/>
        <w:ind w:left="851" w:hanging="416"/>
        <w:jc w:val="both"/>
        <w:textAlignment w:val="baseline"/>
        <w:rPr>
          <w:rFonts w:ascii="Arial" w:hAnsi="Arial" w:cs="Arial"/>
          <w:sz w:val="20"/>
          <w:szCs w:val="20"/>
        </w:rPr>
      </w:pPr>
      <w:r w:rsidRPr="00471412">
        <w:rPr>
          <w:rFonts w:ascii="Segoe UI Symbol" w:hAnsi="Segoe UI Symbol" w:cs="Segoe UI Symbol"/>
          <w:b/>
          <w:bCs/>
          <w:color w:val="0070C0"/>
          <w:sz w:val="20"/>
          <w:szCs w:val="20"/>
        </w:rPr>
        <w:t>☐</w:t>
      </w:r>
      <w:r w:rsidRPr="00471412">
        <w:rPr>
          <w:rFonts w:ascii="Arial" w:hAnsi="Arial" w:cs="Arial"/>
          <w:color w:val="0070C0"/>
          <w:sz w:val="20"/>
          <w:szCs w:val="20"/>
        </w:rPr>
        <w:t xml:space="preserve">   </w:t>
      </w:r>
      <w:r w:rsidRPr="00471412">
        <w:rPr>
          <w:rFonts w:ascii="Arial" w:hAnsi="Arial" w:cs="Arial"/>
          <w:sz w:val="20"/>
          <w:szCs w:val="20"/>
        </w:rPr>
        <w:t>beneficjentem rzeczywistym Wykonawcy 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Pr="00471412">
        <w:rPr>
          <w:rFonts w:ascii="Arial" w:hAnsi="Arial" w:cs="Arial"/>
          <w:color w:val="FF0000"/>
          <w:sz w:val="20"/>
          <w:szCs w:val="20"/>
        </w:rPr>
        <w:t>* </w:t>
      </w:r>
    </w:p>
    <w:p w14:paraId="0B26EB28" w14:textId="77777777" w:rsidR="00F713DE" w:rsidRPr="00471412" w:rsidRDefault="00F713DE" w:rsidP="00F713DE">
      <w:pPr>
        <w:spacing w:after="0"/>
        <w:ind w:left="851" w:hanging="420"/>
        <w:jc w:val="both"/>
        <w:textAlignment w:val="baseline"/>
        <w:rPr>
          <w:rFonts w:ascii="Arial" w:hAnsi="Arial" w:cs="Arial"/>
          <w:sz w:val="20"/>
          <w:szCs w:val="20"/>
        </w:rPr>
      </w:pPr>
      <w:r w:rsidRPr="00471412">
        <w:rPr>
          <w:rFonts w:ascii="Segoe UI Symbol" w:hAnsi="Segoe UI Symbol" w:cs="Segoe UI Symbol"/>
          <w:b/>
          <w:bCs/>
          <w:color w:val="0070C0"/>
          <w:sz w:val="20"/>
          <w:szCs w:val="20"/>
        </w:rPr>
        <w:t>☐</w:t>
      </w:r>
      <w:r w:rsidRPr="00471412">
        <w:rPr>
          <w:rFonts w:ascii="Arial" w:hAnsi="Arial" w:cs="Arial"/>
          <w:b/>
          <w:bCs/>
          <w:color w:val="0070C0"/>
          <w:sz w:val="20"/>
          <w:szCs w:val="20"/>
        </w:rPr>
        <w:t xml:space="preserve">   </w:t>
      </w:r>
      <w:r w:rsidRPr="00471412">
        <w:rPr>
          <w:rFonts w:ascii="Arial" w:hAnsi="Arial" w:cs="Arial"/>
          <w:sz w:val="20"/>
          <w:szCs w:val="20"/>
        </w:rPr>
        <w:t>jednostką dominującą Wykonawcy w rozumieniu art. 3 ust. 1 pkt 37 ustawy z dnia  </w:t>
      </w:r>
      <w:r w:rsidRPr="00471412">
        <w:rPr>
          <w:rFonts w:ascii="Arial" w:hAnsi="Arial" w:cs="Arial"/>
          <w:sz w:val="20"/>
          <w:szCs w:val="20"/>
        </w:rPr>
        <w:br/>
        <w:t xml:space="preserve">29 września 1994 r. o rachunkowości (Dz.U. z 2023 r., poz. 120,295 i 1598 oraz z 2024 r. poz. 619,1685 i 1863) jest podmiot wymieniony w wykazach określonych w rozporządzeniu 765/2006 i rozporządzeniu 269/2014 albo wpisany na listę lub będący taką jednostką dominującą od dni 24 lutego 2022 r., o ile został wpisany na listę na podstawie decyzji w sprawie wpisu na listę rozstrzygającej o zastosowaniu środka, o którym mowa </w:t>
      </w:r>
      <w:r w:rsidRPr="00471412">
        <w:rPr>
          <w:rFonts w:ascii="Arial" w:hAnsi="Arial" w:cs="Arial"/>
          <w:sz w:val="20"/>
          <w:szCs w:val="20"/>
        </w:rPr>
        <w:br/>
        <w:t>w art. 1 pkt 3.</w:t>
      </w:r>
      <w:r w:rsidRPr="00471412">
        <w:rPr>
          <w:rFonts w:ascii="Arial" w:hAnsi="Arial" w:cs="Arial"/>
          <w:color w:val="FF0000"/>
          <w:sz w:val="20"/>
          <w:szCs w:val="20"/>
        </w:rPr>
        <w:t>*</w:t>
      </w:r>
    </w:p>
    <w:p w14:paraId="6F181234" w14:textId="77777777" w:rsidR="00F713DE" w:rsidRPr="00C52ABF" w:rsidRDefault="00F713DE" w:rsidP="00F713DE">
      <w:pPr>
        <w:ind w:right="-855"/>
        <w:textAlignment w:val="baseline"/>
        <w:rPr>
          <w:rFonts w:cs="Arial"/>
          <w:color w:val="FF0000"/>
          <w:sz w:val="20"/>
        </w:rPr>
      </w:pPr>
      <w:r w:rsidRPr="00C52ABF">
        <w:rPr>
          <w:rFonts w:cs="Arial"/>
          <w:b/>
          <w:bCs/>
          <w:color w:val="FF0000"/>
          <w:sz w:val="20"/>
        </w:rPr>
        <w:t>* należy zaznaczyć właściwe</w:t>
      </w:r>
      <w:r w:rsidRPr="00C52ABF">
        <w:rPr>
          <w:rFonts w:cs="Arial"/>
          <w:color w:val="FF0000"/>
          <w:sz w:val="20"/>
        </w:rPr>
        <w:t> </w:t>
      </w:r>
    </w:p>
    <w:tbl>
      <w:tblPr>
        <w:tblW w:w="5000" w:type="pct"/>
        <w:jc w:val="center"/>
        <w:tblLook w:val="01E0" w:firstRow="1" w:lastRow="1" w:firstColumn="1" w:lastColumn="1" w:noHBand="0" w:noVBand="0"/>
      </w:tblPr>
      <w:tblGrid>
        <w:gridCol w:w="3291"/>
        <w:gridCol w:w="5781"/>
      </w:tblGrid>
      <w:tr w:rsidR="00F713DE" w:rsidRPr="00197B4F" w14:paraId="205FE3A1" w14:textId="77777777" w:rsidTr="00FA15A5">
        <w:trPr>
          <w:jc w:val="center"/>
        </w:trPr>
        <w:tc>
          <w:tcPr>
            <w:tcW w:w="1814" w:type="pct"/>
            <w:vAlign w:val="center"/>
            <w:hideMark/>
          </w:tcPr>
          <w:p w14:paraId="097F4955" w14:textId="77777777" w:rsidR="00F713DE" w:rsidRPr="00197B4F" w:rsidRDefault="00F713DE" w:rsidP="00FA15A5">
            <w:pPr>
              <w:keepNext/>
              <w:widowControl w:val="0"/>
              <w:jc w:val="center"/>
              <w:rPr>
                <w:rFonts w:cs="Arial"/>
                <w:color w:val="000000" w:themeColor="text1"/>
                <w:sz w:val="18"/>
                <w:szCs w:val="18"/>
              </w:rPr>
            </w:pPr>
            <w:r w:rsidRPr="00197B4F">
              <w:rPr>
                <w:rFonts w:cs="Arial"/>
                <w:color w:val="000000" w:themeColor="text1"/>
                <w:sz w:val="18"/>
                <w:szCs w:val="18"/>
              </w:rPr>
              <w:t>………………</w:t>
            </w:r>
          </w:p>
        </w:tc>
        <w:tc>
          <w:tcPr>
            <w:tcW w:w="3186" w:type="pct"/>
            <w:vAlign w:val="center"/>
            <w:hideMark/>
          </w:tcPr>
          <w:p w14:paraId="732CFFD8" w14:textId="77777777" w:rsidR="00F713DE" w:rsidRPr="00197B4F" w:rsidRDefault="00F713DE" w:rsidP="00FA15A5">
            <w:pPr>
              <w:keepNext/>
              <w:widowControl w:val="0"/>
              <w:jc w:val="center"/>
              <w:rPr>
                <w:rFonts w:cs="Arial"/>
                <w:color w:val="000000" w:themeColor="text1"/>
                <w:sz w:val="18"/>
                <w:szCs w:val="18"/>
              </w:rPr>
            </w:pPr>
            <w:r w:rsidRPr="00197B4F">
              <w:rPr>
                <w:rFonts w:cs="Arial"/>
                <w:color w:val="000000" w:themeColor="text1"/>
                <w:sz w:val="18"/>
                <w:szCs w:val="18"/>
              </w:rPr>
              <w:t>……………………………………..</w:t>
            </w:r>
          </w:p>
        </w:tc>
      </w:tr>
      <w:tr w:rsidR="00F713DE" w:rsidRPr="00197B4F" w14:paraId="7F89258E" w14:textId="77777777" w:rsidTr="00F713DE">
        <w:trPr>
          <w:trHeight w:val="322"/>
          <w:jc w:val="center"/>
        </w:trPr>
        <w:tc>
          <w:tcPr>
            <w:tcW w:w="1814" w:type="pct"/>
            <w:hideMark/>
          </w:tcPr>
          <w:p w14:paraId="19AC492B" w14:textId="77777777" w:rsidR="00F713DE" w:rsidRPr="00197B4F" w:rsidRDefault="00F713DE" w:rsidP="00FA15A5">
            <w:pPr>
              <w:keepNext/>
              <w:widowControl w:val="0"/>
              <w:jc w:val="center"/>
              <w:rPr>
                <w:rFonts w:cs="Arial"/>
                <w:bCs/>
                <w:color w:val="000000" w:themeColor="text1"/>
                <w:sz w:val="16"/>
                <w:szCs w:val="16"/>
              </w:rPr>
            </w:pPr>
            <w:r w:rsidRPr="00197B4F">
              <w:rPr>
                <w:rFonts w:cs="Arial"/>
                <w:bCs/>
                <w:color w:val="000000" w:themeColor="text1"/>
                <w:sz w:val="16"/>
                <w:szCs w:val="16"/>
              </w:rPr>
              <w:t>Miejscowość / data</w:t>
            </w:r>
          </w:p>
        </w:tc>
        <w:tc>
          <w:tcPr>
            <w:tcW w:w="3186" w:type="pct"/>
            <w:vAlign w:val="center"/>
            <w:hideMark/>
          </w:tcPr>
          <w:p w14:paraId="017FBA83" w14:textId="77777777" w:rsidR="00F713DE" w:rsidRPr="00F713DE" w:rsidRDefault="00F713DE" w:rsidP="00F713DE">
            <w:pPr>
              <w:keepNext/>
              <w:widowControl w:val="0"/>
              <w:spacing w:after="0"/>
              <w:jc w:val="center"/>
              <w:rPr>
                <w:rFonts w:ascii="Arial" w:hAnsi="Arial" w:cs="Arial"/>
                <w:bCs/>
                <w:color w:val="000000" w:themeColor="text1"/>
                <w:sz w:val="16"/>
                <w:szCs w:val="16"/>
              </w:rPr>
            </w:pPr>
            <w:r w:rsidRPr="00F713DE">
              <w:rPr>
                <w:rFonts w:ascii="Arial" w:hAnsi="Arial" w:cs="Arial"/>
                <w:bCs/>
                <w:color w:val="000000" w:themeColor="text1"/>
                <w:sz w:val="16"/>
                <w:szCs w:val="16"/>
              </w:rPr>
              <w:t xml:space="preserve">Podpis(y) osoby(osób) upoważnionej(ych) do podpisania niniejszej oferty </w:t>
            </w:r>
            <w:r w:rsidRPr="00F713DE">
              <w:rPr>
                <w:rFonts w:ascii="Arial" w:hAnsi="Arial" w:cs="Arial"/>
                <w:bCs/>
                <w:color w:val="000000" w:themeColor="text1"/>
                <w:sz w:val="16"/>
                <w:szCs w:val="16"/>
              </w:rPr>
              <w:br/>
              <w:t xml:space="preserve">w imieniu Wykonawcy(ów). </w:t>
            </w:r>
          </w:p>
          <w:p w14:paraId="1C22D66F" w14:textId="77777777" w:rsidR="00F713DE" w:rsidRPr="00197B4F" w:rsidRDefault="00F713DE" w:rsidP="00F713DE">
            <w:pPr>
              <w:keepNext/>
              <w:widowControl w:val="0"/>
              <w:spacing w:after="0"/>
              <w:jc w:val="center"/>
              <w:rPr>
                <w:rFonts w:cs="Arial"/>
                <w:b/>
                <w:color w:val="000000" w:themeColor="text1"/>
                <w:sz w:val="18"/>
                <w:szCs w:val="18"/>
              </w:rPr>
            </w:pPr>
            <w:r w:rsidRPr="00F713DE">
              <w:rPr>
                <w:rFonts w:ascii="Arial" w:hAnsi="Arial" w:cs="Arial"/>
                <w:bCs/>
                <w:color w:val="000000" w:themeColor="text1"/>
                <w:sz w:val="16"/>
                <w:szCs w:val="16"/>
              </w:rPr>
              <w:t>Oświadczenie w postaci elektronicznej winno być podpisane kwalifikowanym podpisem elektronicznym lub podpisem zaufanym lub podpisem osobistym)</w:t>
            </w:r>
          </w:p>
        </w:tc>
      </w:tr>
    </w:tbl>
    <w:p w14:paraId="4B72BDFF" w14:textId="77777777" w:rsidR="00F713DE" w:rsidRPr="00A8084B" w:rsidRDefault="00F713DE" w:rsidP="00F713DE">
      <w:pPr>
        <w:textAlignment w:val="baseline"/>
        <w:rPr>
          <w:rFonts w:cs="Arial"/>
          <w:i/>
          <w:iCs/>
        </w:rPr>
      </w:pPr>
    </w:p>
    <w:p w14:paraId="43ED470F" w14:textId="77777777" w:rsidR="00F713DE" w:rsidRDefault="00F713DE" w:rsidP="0060740D">
      <w:pPr>
        <w:spacing w:after="200" w:line="276" w:lineRule="auto"/>
        <w:rPr>
          <w:rFonts w:ascii="Arial" w:hAnsi="Arial" w:cs="Arial"/>
          <w:color w:val="000000" w:themeColor="text1"/>
          <w:sz w:val="20"/>
          <w:szCs w:val="20"/>
        </w:rPr>
      </w:pPr>
    </w:p>
    <w:p w14:paraId="27C5D25E" w14:textId="77777777" w:rsidR="007F3CA1" w:rsidRDefault="007F3CA1" w:rsidP="00981513">
      <w:pPr>
        <w:jc w:val="right"/>
        <w:rPr>
          <w:rFonts w:ascii="Arial" w:hAnsi="Arial" w:cs="Arial"/>
          <w:i/>
          <w:color w:val="000000" w:themeColor="text1"/>
        </w:rPr>
      </w:pPr>
    </w:p>
    <w:p w14:paraId="0353A82A" w14:textId="3A156A64" w:rsidR="007F3CA1" w:rsidRPr="00471412" w:rsidRDefault="007F3CA1" w:rsidP="00BE150E">
      <w:pPr>
        <w:jc w:val="right"/>
        <w:rPr>
          <w:rFonts w:ascii="Arial" w:hAnsi="Arial" w:cs="Arial"/>
          <w:color w:val="000000" w:themeColor="text1"/>
        </w:rPr>
      </w:pPr>
      <w:r w:rsidRPr="004A4A3F">
        <w:rPr>
          <w:rFonts w:ascii="Arial" w:hAnsi="Arial" w:cs="Arial"/>
          <w:i/>
          <w:color w:val="000000" w:themeColor="text1"/>
        </w:rPr>
        <w:t xml:space="preserve">Załącznik nr </w:t>
      </w:r>
      <w:r>
        <w:rPr>
          <w:rFonts w:ascii="Arial" w:hAnsi="Arial" w:cs="Arial"/>
          <w:i/>
          <w:color w:val="000000" w:themeColor="text1"/>
        </w:rPr>
        <w:t>4</w:t>
      </w:r>
      <w:r w:rsidRPr="004A4A3F">
        <w:rPr>
          <w:rFonts w:ascii="Arial" w:hAnsi="Arial" w:cs="Arial"/>
          <w:i/>
          <w:color w:val="000000" w:themeColor="text1"/>
        </w:rPr>
        <w:t xml:space="preserve"> do Zaproszenia do składania ofert</w:t>
      </w:r>
      <w:r w:rsidRPr="004A4A3F">
        <w:rPr>
          <w:rFonts w:ascii="Arial" w:hAnsi="Arial" w:cs="Arial"/>
          <w:color w:val="000000" w:themeColor="text1"/>
        </w:rPr>
        <w:t xml:space="preserve"> </w:t>
      </w:r>
    </w:p>
    <w:p w14:paraId="6EF22839" w14:textId="77777777" w:rsidR="007F3CA1" w:rsidRPr="007F3CA1" w:rsidRDefault="007F3CA1" w:rsidP="007F3CA1">
      <w:pPr>
        <w:spacing w:after="0" w:line="240" w:lineRule="auto"/>
        <w:rPr>
          <w:rFonts w:ascii="Arial" w:eastAsia="Times New Roman" w:hAnsi="Arial" w:cs="Arial"/>
          <w:b/>
          <w:sz w:val="20"/>
          <w:szCs w:val="20"/>
          <w:lang w:eastAsia="pl-PL"/>
        </w:rPr>
      </w:pPr>
      <w:r w:rsidRPr="007F3CA1">
        <w:rPr>
          <w:rFonts w:ascii="Arial" w:eastAsia="Times New Roman" w:hAnsi="Arial" w:cs="Arial"/>
          <w:b/>
          <w:sz w:val="20"/>
          <w:szCs w:val="20"/>
          <w:lang w:eastAsia="pl-PL"/>
        </w:rPr>
        <w:t xml:space="preserve">Wykonawca:                                                                                                          </w:t>
      </w:r>
      <w:r w:rsidRPr="007F3CA1">
        <w:rPr>
          <w:rFonts w:ascii="Arial" w:eastAsia="Times New Roman" w:hAnsi="Arial" w:cs="Arial"/>
          <w:b/>
          <w:sz w:val="20"/>
          <w:szCs w:val="20"/>
          <w:lang w:eastAsia="pl-PL"/>
        </w:rPr>
        <w:tab/>
      </w:r>
      <w:r w:rsidRPr="007F3CA1">
        <w:rPr>
          <w:rFonts w:ascii="Arial" w:eastAsia="Times New Roman" w:hAnsi="Arial" w:cs="Arial"/>
          <w:b/>
          <w:sz w:val="20"/>
          <w:szCs w:val="20"/>
          <w:lang w:eastAsia="pl-PL"/>
        </w:rPr>
        <w:tab/>
      </w:r>
      <w:r w:rsidRPr="007F3CA1">
        <w:rPr>
          <w:rFonts w:ascii="Arial" w:eastAsia="Times New Roman" w:hAnsi="Arial" w:cs="Arial"/>
          <w:b/>
          <w:sz w:val="20"/>
          <w:szCs w:val="20"/>
          <w:lang w:eastAsia="pl-PL"/>
        </w:rPr>
        <w:tab/>
      </w:r>
      <w:r w:rsidRPr="007F3CA1">
        <w:rPr>
          <w:rFonts w:ascii="Arial" w:eastAsia="Times New Roman" w:hAnsi="Arial" w:cs="Arial"/>
          <w:b/>
          <w:sz w:val="20"/>
          <w:szCs w:val="20"/>
          <w:lang w:eastAsia="pl-PL"/>
        </w:rPr>
        <w:tab/>
      </w:r>
      <w:r w:rsidRPr="007F3CA1">
        <w:rPr>
          <w:rFonts w:ascii="Arial" w:eastAsia="Times New Roman" w:hAnsi="Arial" w:cs="Arial"/>
          <w:b/>
          <w:sz w:val="20"/>
          <w:szCs w:val="20"/>
          <w:lang w:eastAsia="pl-PL"/>
        </w:rPr>
        <w:tab/>
        <w:t xml:space="preserve"> </w:t>
      </w:r>
    </w:p>
    <w:p w14:paraId="5AFE0D70" w14:textId="77777777" w:rsidR="007F3CA1" w:rsidRPr="007F3CA1" w:rsidRDefault="007F3CA1" w:rsidP="007F3CA1">
      <w:pPr>
        <w:spacing w:after="0" w:line="240" w:lineRule="auto"/>
        <w:rPr>
          <w:rFonts w:ascii="Arial" w:eastAsia="Times New Roman" w:hAnsi="Arial" w:cs="Arial"/>
          <w:b/>
          <w:sz w:val="21"/>
          <w:szCs w:val="21"/>
          <w:lang w:eastAsia="pl-PL"/>
        </w:rPr>
      </w:pPr>
      <w:r w:rsidRPr="007F3CA1">
        <w:rPr>
          <w:rFonts w:ascii="Arial" w:eastAsia="Times New Roman" w:hAnsi="Arial" w:cs="Arial"/>
          <w:sz w:val="20"/>
          <w:szCs w:val="20"/>
          <w:lang w:eastAsia="pl-PL"/>
        </w:rPr>
        <w:t>………………………………………………………………………</w:t>
      </w:r>
    </w:p>
    <w:p w14:paraId="5F566FE8" w14:textId="77777777" w:rsidR="007F3CA1" w:rsidRPr="007F3CA1" w:rsidRDefault="007F3CA1" w:rsidP="007F3CA1">
      <w:pPr>
        <w:spacing w:after="0" w:line="240" w:lineRule="auto"/>
        <w:ind w:right="5953"/>
        <w:rPr>
          <w:rFonts w:ascii="Arial" w:eastAsia="Times New Roman" w:hAnsi="Arial" w:cs="Arial"/>
          <w:i/>
          <w:sz w:val="16"/>
          <w:szCs w:val="16"/>
          <w:lang w:eastAsia="pl-PL"/>
        </w:rPr>
      </w:pPr>
      <w:r w:rsidRPr="007F3CA1">
        <w:rPr>
          <w:rFonts w:ascii="Arial" w:eastAsia="Times New Roman" w:hAnsi="Arial" w:cs="Arial"/>
          <w:i/>
          <w:sz w:val="16"/>
          <w:szCs w:val="16"/>
          <w:lang w:eastAsia="pl-PL"/>
        </w:rPr>
        <w:t>(pełna nazwa/firma, adres, w zależności od podmiotu: NIP/PESEL, KRS/CEIDG)</w:t>
      </w:r>
    </w:p>
    <w:p w14:paraId="120FF88B" w14:textId="77777777" w:rsidR="007F3CA1" w:rsidRPr="007F3CA1" w:rsidRDefault="007F3CA1" w:rsidP="007F3CA1">
      <w:pPr>
        <w:spacing w:after="0" w:line="240" w:lineRule="auto"/>
        <w:rPr>
          <w:rFonts w:ascii="Arial" w:eastAsia="Times New Roman" w:hAnsi="Arial" w:cs="Arial"/>
          <w:b/>
          <w:bCs/>
          <w:sz w:val="20"/>
          <w:szCs w:val="20"/>
          <w:u w:val="single"/>
          <w:lang w:eastAsia="pl-PL"/>
        </w:rPr>
      </w:pPr>
      <w:r w:rsidRPr="007F3CA1">
        <w:rPr>
          <w:rFonts w:ascii="Arial" w:eastAsia="Times New Roman" w:hAnsi="Arial" w:cs="Arial"/>
          <w:b/>
          <w:bCs/>
          <w:sz w:val="20"/>
          <w:szCs w:val="20"/>
          <w:u w:val="single"/>
          <w:lang w:eastAsia="pl-PL"/>
        </w:rPr>
        <w:t>reprezentowany przez:</w:t>
      </w:r>
    </w:p>
    <w:p w14:paraId="09BE9722" w14:textId="77777777" w:rsidR="007F3CA1" w:rsidRPr="007F3CA1" w:rsidRDefault="007F3CA1" w:rsidP="007F3CA1">
      <w:pPr>
        <w:spacing w:after="0" w:line="240" w:lineRule="auto"/>
        <w:ind w:right="5954"/>
        <w:rPr>
          <w:rFonts w:ascii="Arial" w:eastAsia="Times New Roman" w:hAnsi="Arial" w:cs="Arial"/>
          <w:sz w:val="20"/>
          <w:szCs w:val="20"/>
          <w:lang w:eastAsia="pl-PL"/>
        </w:rPr>
      </w:pPr>
      <w:r w:rsidRPr="007F3CA1">
        <w:rPr>
          <w:rFonts w:ascii="Arial" w:eastAsia="Times New Roman" w:hAnsi="Arial" w:cs="Arial"/>
          <w:sz w:val="20"/>
          <w:szCs w:val="20"/>
          <w:lang w:eastAsia="pl-PL"/>
        </w:rPr>
        <w:t>………………………………………………………………………</w:t>
      </w:r>
    </w:p>
    <w:p w14:paraId="6FB8B463" w14:textId="77777777" w:rsidR="007F3CA1" w:rsidRPr="007F3CA1" w:rsidRDefault="007F3CA1" w:rsidP="007F3CA1">
      <w:pPr>
        <w:spacing w:after="0" w:line="240" w:lineRule="auto"/>
        <w:ind w:right="5953"/>
        <w:rPr>
          <w:rFonts w:ascii="Arial" w:eastAsia="Times New Roman" w:hAnsi="Arial" w:cs="Arial"/>
          <w:i/>
          <w:sz w:val="16"/>
          <w:szCs w:val="16"/>
          <w:lang w:eastAsia="pl-PL"/>
        </w:rPr>
      </w:pPr>
      <w:r w:rsidRPr="007F3CA1">
        <w:rPr>
          <w:rFonts w:ascii="Arial" w:eastAsia="Times New Roman" w:hAnsi="Arial" w:cs="Arial"/>
          <w:i/>
          <w:sz w:val="16"/>
          <w:szCs w:val="16"/>
          <w:lang w:eastAsia="pl-PL"/>
        </w:rPr>
        <w:t xml:space="preserve">               (imię, nazwisko, stanowisko/podstawa do  reprezentacji)</w:t>
      </w:r>
    </w:p>
    <w:p w14:paraId="1BED2D48" w14:textId="77777777" w:rsidR="007F3CA1" w:rsidRPr="007F3CA1" w:rsidRDefault="007F3CA1" w:rsidP="007F3CA1">
      <w:pPr>
        <w:spacing w:after="0" w:line="240" w:lineRule="atLeast"/>
        <w:rPr>
          <w:rFonts w:ascii="Arial" w:eastAsia="Times New Roman" w:hAnsi="Arial" w:cs="Arial"/>
          <w:b/>
          <w:lang w:eastAsia="pl-PL"/>
        </w:rPr>
      </w:pPr>
    </w:p>
    <w:p w14:paraId="74EEEB9C" w14:textId="77777777" w:rsidR="007F3CA1" w:rsidRDefault="007F3CA1" w:rsidP="007F3CA1">
      <w:pPr>
        <w:spacing w:after="0" w:line="240" w:lineRule="atLeast"/>
        <w:jc w:val="center"/>
        <w:rPr>
          <w:rFonts w:ascii="Arial" w:eastAsia="Times New Roman" w:hAnsi="Arial" w:cs="Arial"/>
          <w:b/>
          <w:lang w:eastAsia="pl-PL"/>
        </w:rPr>
      </w:pPr>
      <w:r w:rsidRPr="007F3CA1">
        <w:rPr>
          <w:rFonts w:ascii="Arial" w:eastAsia="Times New Roman" w:hAnsi="Arial" w:cs="Arial"/>
          <w:b/>
          <w:lang w:eastAsia="pl-PL"/>
        </w:rPr>
        <w:t>WYKAZ OSÓB</w:t>
      </w:r>
    </w:p>
    <w:p w14:paraId="6B7678DC" w14:textId="77777777" w:rsidR="00BE150E" w:rsidRDefault="00BE150E" w:rsidP="007F3CA1">
      <w:pPr>
        <w:spacing w:after="0" w:line="240" w:lineRule="atLeast"/>
        <w:jc w:val="center"/>
        <w:rPr>
          <w:rFonts w:ascii="Arial" w:eastAsia="Times New Roman" w:hAnsi="Arial" w:cs="Arial"/>
          <w:b/>
          <w:lang w:eastAsia="pl-PL"/>
        </w:rPr>
      </w:pPr>
    </w:p>
    <w:p w14:paraId="46A8C845" w14:textId="77777777" w:rsidR="00BE150E" w:rsidRPr="00BE150E" w:rsidRDefault="00BE150E" w:rsidP="00BE150E">
      <w:pPr>
        <w:tabs>
          <w:tab w:val="left" w:pos="709"/>
          <w:tab w:val="left" w:pos="1276"/>
          <w:tab w:val="left" w:pos="1843"/>
        </w:tabs>
        <w:spacing w:after="0" w:line="240" w:lineRule="auto"/>
        <w:ind w:firstLine="425"/>
        <w:jc w:val="center"/>
        <w:rPr>
          <w:rFonts w:ascii="Arial" w:eastAsia="Times New Roman" w:hAnsi="Arial" w:cs="Arial"/>
          <w:b/>
          <w:sz w:val="20"/>
          <w:szCs w:val="20"/>
          <w:lang w:eastAsia="pl-PL"/>
        </w:rPr>
      </w:pPr>
      <w:r w:rsidRPr="00BE150E">
        <w:rPr>
          <w:rFonts w:ascii="Arial" w:eastAsia="Times New Roman" w:hAnsi="Arial" w:cs="Arial"/>
          <w:b/>
          <w:snapToGrid w:val="0"/>
          <w:sz w:val="20"/>
          <w:szCs w:val="20"/>
          <w:lang w:eastAsia="pl-PL"/>
        </w:rPr>
        <w:t xml:space="preserve">uczestniczących w realizacji zamówienia i spełniających wymagania </w:t>
      </w:r>
      <w:r w:rsidRPr="00BE150E">
        <w:rPr>
          <w:rFonts w:ascii="Arial" w:eastAsia="Times New Roman" w:hAnsi="Arial" w:cs="Arial"/>
          <w:b/>
          <w:sz w:val="20"/>
          <w:szCs w:val="20"/>
          <w:lang w:eastAsia="pl-PL"/>
        </w:rPr>
        <w:t>w postępowaniu pn.:</w:t>
      </w:r>
    </w:p>
    <w:p w14:paraId="7612186F" w14:textId="0E696CF2" w:rsidR="00BE150E" w:rsidRPr="00471412" w:rsidRDefault="00BE150E" w:rsidP="007F3CA1">
      <w:pPr>
        <w:spacing w:after="0" w:line="240" w:lineRule="atLeast"/>
        <w:jc w:val="center"/>
        <w:rPr>
          <w:rFonts w:ascii="Arial" w:eastAsia="Times New Roman" w:hAnsi="Arial" w:cs="Arial"/>
          <w:b/>
          <w:color w:val="EE0000"/>
          <w:sz w:val="20"/>
          <w:szCs w:val="20"/>
          <w:lang w:eastAsia="pl-PL"/>
        </w:rPr>
      </w:pPr>
      <w:r w:rsidRPr="00471412">
        <w:rPr>
          <w:rFonts w:ascii="Arial" w:hAnsi="Arial" w:cs="Arial"/>
          <w:b/>
          <w:color w:val="000000" w:themeColor="text1"/>
          <w:sz w:val="20"/>
          <w:szCs w:val="20"/>
        </w:rPr>
        <w:t>Wynajem zasilacza UPS – 75-80kVA ” - Nr sprawy – 2811.1.2026.MO</w:t>
      </w:r>
    </w:p>
    <w:p w14:paraId="51897548" w14:textId="77777777" w:rsidR="007F3CA1" w:rsidRPr="007F3CA1" w:rsidRDefault="007F3CA1" w:rsidP="007F3CA1">
      <w:pPr>
        <w:tabs>
          <w:tab w:val="left" w:pos="709"/>
          <w:tab w:val="left" w:pos="1276"/>
          <w:tab w:val="left" w:pos="1843"/>
        </w:tabs>
        <w:spacing w:after="0" w:line="240" w:lineRule="auto"/>
        <w:ind w:firstLine="425"/>
        <w:jc w:val="center"/>
        <w:rPr>
          <w:rFonts w:ascii="Arial" w:eastAsia="Times New Roman" w:hAnsi="Arial" w:cs="Arial"/>
          <w:b/>
          <w:bCs/>
          <w:i/>
          <w:iCs/>
          <w:sz w:val="20"/>
          <w:szCs w:val="20"/>
          <w:lang w:eastAsia="pl-PL"/>
        </w:rPr>
      </w:pPr>
    </w:p>
    <w:tbl>
      <w:tblPr>
        <w:tblW w:w="9073"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424"/>
        <w:gridCol w:w="1131"/>
        <w:gridCol w:w="1559"/>
        <w:gridCol w:w="3544"/>
        <w:gridCol w:w="2415"/>
      </w:tblGrid>
      <w:tr w:rsidR="007F3CA1" w:rsidRPr="007F3CA1" w14:paraId="7598A2BA" w14:textId="77777777" w:rsidTr="00471412">
        <w:trPr>
          <w:cantSplit/>
          <w:trHeight w:val="548"/>
          <w:jc w:val="center"/>
        </w:trPr>
        <w:tc>
          <w:tcPr>
            <w:tcW w:w="42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651A0F" w14:textId="77777777" w:rsidR="007F3CA1" w:rsidRPr="00471412" w:rsidRDefault="007F3CA1" w:rsidP="007F3CA1">
            <w:pPr>
              <w:spacing w:after="0" w:line="240" w:lineRule="auto"/>
              <w:rPr>
                <w:rFonts w:ascii="Arial" w:eastAsia="Times New Roman" w:hAnsi="Arial" w:cs="Arial"/>
                <w:b/>
                <w:sz w:val="16"/>
                <w:szCs w:val="16"/>
                <w:lang w:eastAsia="pl-PL"/>
              </w:rPr>
            </w:pPr>
            <w:r w:rsidRPr="00471412">
              <w:rPr>
                <w:rFonts w:ascii="Arial" w:eastAsia="Times New Roman" w:hAnsi="Arial" w:cs="Arial"/>
                <w:b/>
                <w:sz w:val="16"/>
                <w:szCs w:val="16"/>
                <w:lang w:eastAsia="pl-PL"/>
              </w:rPr>
              <w:t>Lp.</w:t>
            </w:r>
          </w:p>
        </w:tc>
        <w:tc>
          <w:tcPr>
            <w:tcW w:w="1131" w:type="dxa"/>
            <w:vMerge w:val="restart"/>
            <w:tcBorders>
              <w:top w:val="single" w:sz="4" w:space="0" w:color="auto"/>
              <w:left w:val="single" w:sz="4" w:space="0" w:color="auto"/>
              <w:bottom w:val="single" w:sz="18" w:space="0" w:color="auto"/>
              <w:right w:val="single" w:sz="4" w:space="0" w:color="auto"/>
            </w:tcBorders>
            <w:shd w:val="clear" w:color="auto" w:fill="F2F2F2" w:themeFill="background1" w:themeFillShade="F2"/>
            <w:vAlign w:val="center"/>
          </w:tcPr>
          <w:p w14:paraId="3EA56F31" w14:textId="77777777" w:rsidR="007F3CA1" w:rsidRPr="00471412" w:rsidRDefault="007F3CA1" w:rsidP="007F3CA1">
            <w:pPr>
              <w:spacing w:after="0" w:line="240" w:lineRule="auto"/>
              <w:jc w:val="center"/>
              <w:rPr>
                <w:rFonts w:ascii="Arial" w:eastAsia="Times New Roman" w:hAnsi="Arial" w:cs="Arial"/>
                <w:b/>
                <w:sz w:val="16"/>
                <w:szCs w:val="16"/>
                <w:lang w:eastAsia="pl-PL"/>
              </w:rPr>
            </w:pPr>
            <w:r w:rsidRPr="00471412">
              <w:rPr>
                <w:rFonts w:ascii="Arial" w:eastAsia="Times New Roman" w:hAnsi="Arial" w:cs="Arial"/>
                <w:b/>
                <w:sz w:val="16"/>
                <w:szCs w:val="16"/>
                <w:lang w:eastAsia="pl-PL"/>
              </w:rPr>
              <w:t>Imię i nazwisko pracownika</w:t>
            </w:r>
          </w:p>
        </w:tc>
        <w:tc>
          <w:tcPr>
            <w:tcW w:w="1559"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66AFC569" w14:textId="77777777" w:rsidR="003B21D7" w:rsidRDefault="003B21D7" w:rsidP="007F3CA1">
            <w:pPr>
              <w:spacing w:after="0" w:line="240" w:lineRule="auto"/>
              <w:jc w:val="center"/>
              <w:rPr>
                <w:rFonts w:ascii="Arial" w:eastAsia="Times New Roman" w:hAnsi="Arial" w:cs="Arial"/>
                <w:b/>
                <w:sz w:val="16"/>
                <w:szCs w:val="16"/>
                <w:lang w:eastAsia="pl-PL"/>
              </w:rPr>
            </w:pPr>
            <w:r w:rsidRPr="00471412">
              <w:rPr>
                <w:rFonts w:ascii="Arial" w:eastAsia="Times New Roman" w:hAnsi="Arial" w:cs="Arial"/>
                <w:b/>
                <w:sz w:val="16"/>
                <w:szCs w:val="16"/>
                <w:lang w:eastAsia="pl-PL"/>
              </w:rPr>
              <w:t>F</w:t>
            </w:r>
            <w:r w:rsidR="007F3CA1" w:rsidRPr="00471412">
              <w:rPr>
                <w:rFonts w:ascii="Arial" w:eastAsia="Times New Roman" w:hAnsi="Arial" w:cs="Arial"/>
                <w:b/>
                <w:sz w:val="16"/>
                <w:szCs w:val="16"/>
                <w:lang w:eastAsia="pl-PL"/>
              </w:rPr>
              <w:t xml:space="preserve">unkcja </w:t>
            </w:r>
          </w:p>
          <w:p w14:paraId="6DAAD2AC" w14:textId="4A818A9F" w:rsidR="003B21D7" w:rsidRPr="00471412" w:rsidRDefault="003B21D7" w:rsidP="007F3CA1">
            <w:pPr>
              <w:spacing w:after="0" w:line="240" w:lineRule="auto"/>
              <w:jc w:val="center"/>
              <w:rPr>
                <w:rFonts w:ascii="Arial" w:eastAsia="Times New Roman" w:hAnsi="Arial" w:cs="Arial"/>
                <w:b/>
                <w:sz w:val="16"/>
                <w:szCs w:val="16"/>
                <w:lang w:eastAsia="pl-PL"/>
              </w:rPr>
            </w:pPr>
            <w:r w:rsidRPr="00471412">
              <w:rPr>
                <w:rFonts w:ascii="Arial" w:eastAsia="Times New Roman" w:hAnsi="Arial" w:cs="Arial"/>
                <w:b/>
                <w:sz w:val="16"/>
                <w:szCs w:val="16"/>
                <w:lang w:eastAsia="pl-PL"/>
              </w:rPr>
              <w:t xml:space="preserve">pełniona </w:t>
            </w:r>
          </w:p>
          <w:p w14:paraId="6BA7780D" w14:textId="2EAE3EC5" w:rsidR="007F3CA1" w:rsidRPr="00471412" w:rsidRDefault="007F3CA1" w:rsidP="007F3CA1">
            <w:pPr>
              <w:spacing w:after="0" w:line="240" w:lineRule="auto"/>
              <w:jc w:val="center"/>
              <w:rPr>
                <w:rFonts w:ascii="Arial" w:eastAsia="Times New Roman" w:hAnsi="Arial" w:cs="Arial"/>
                <w:b/>
                <w:sz w:val="16"/>
                <w:szCs w:val="16"/>
                <w:lang w:eastAsia="pl-PL"/>
              </w:rPr>
            </w:pPr>
            <w:r w:rsidRPr="00471412">
              <w:rPr>
                <w:rFonts w:ascii="Arial" w:eastAsia="Times New Roman" w:hAnsi="Arial" w:cs="Arial"/>
                <w:b/>
                <w:sz w:val="16"/>
                <w:szCs w:val="16"/>
                <w:lang w:eastAsia="pl-PL"/>
              </w:rPr>
              <w:t>w ramach realizacji umowy</w:t>
            </w:r>
          </w:p>
        </w:tc>
        <w:tc>
          <w:tcPr>
            <w:tcW w:w="3544"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BCEE8F4" w14:textId="29966308" w:rsidR="007F3CA1" w:rsidRPr="00471412" w:rsidRDefault="007F3CA1" w:rsidP="007F3CA1">
            <w:pPr>
              <w:spacing w:after="0" w:line="240" w:lineRule="auto"/>
              <w:jc w:val="center"/>
              <w:rPr>
                <w:rFonts w:ascii="Arial" w:eastAsia="Times New Roman" w:hAnsi="Arial" w:cs="Arial"/>
                <w:b/>
                <w:sz w:val="16"/>
                <w:szCs w:val="16"/>
                <w:lang w:eastAsia="pl-PL"/>
              </w:rPr>
            </w:pPr>
            <w:r w:rsidRPr="00471412">
              <w:rPr>
                <w:rFonts w:ascii="Arial" w:eastAsia="Times New Roman" w:hAnsi="Arial" w:cs="Arial"/>
                <w:b/>
                <w:sz w:val="16"/>
                <w:szCs w:val="16"/>
                <w:lang w:eastAsia="pl-PL"/>
              </w:rPr>
              <w:t xml:space="preserve">Uprawnienia potwierdzające </w:t>
            </w:r>
          </w:p>
          <w:p w14:paraId="2BCBD10D" w14:textId="77777777" w:rsidR="007F3CA1" w:rsidRPr="00471412" w:rsidRDefault="007F3CA1" w:rsidP="007F3CA1">
            <w:pPr>
              <w:spacing w:after="0" w:line="240" w:lineRule="auto"/>
              <w:jc w:val="center"/>
              <w:rPr>
                <w:rFonts w:ascii="Arial" w:eastAsia="Times New Roman" w:hAnsi="Arial" w:cs="Arial"/>
                <w:b/>
                <w:sz w:val="16"/>
                <w:szCs w:val="16"/>
                <w:lang w:eastAsia="pl-PL"/>
              </w:rPr>
            </w:pPr>
            <w:r w:rsidRPr="00471412">
              <w:rPr>
                <w:rFonts w:ascii="Arial" w:eastAsia="Times New Roman" w:hAnsi="Arial" w:cs="Arial"/>
                <w:b/>
                <w:sz w:val="16"/>
                <w:szCs w:val="16"/>
                <w:lang w:eastAsia="pl-PL"/>
              </w:rPr>
              <w:t>spełnienie wymagań</w:t>
            </w:r>
          </w:p>
        </w:tc>
        <w:tc>
          <w:tcPr>
            <w:tcW w:w="2415"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451FB597" w14:textId="77777777" w:rsidR="007F3CA1" w:rsidRPr="00471412" w:rsidRDefault="007F3CA1" w:rsidP="007F3CA1">
            <w:pPr>
              <w:spacing w:after="0" w:line="240" w:lineRule="auto"/>
              <w:jc w:val="center"/>
              <w:rPr>
                <w:rFonts w:ascii="Arial" w:eastAsia="Times New Roman" w:hAnsi="Arial" w:cs="Arial"/>
                <w:b/>
                <w:sz w:val="16"/>
                <w:szCs w:val="16"/>
                <w:lang w:eastAsia="pl-PL"/>
              </w:rPr>
            </w:pPr>
          </w:p>
          <w:p w14:paraId="6C8641D6" w14:textId="05B0A8B3" w:rsidR="007F3CA1" w:rsidRPr="00471412" w:rsidRDefault="007F3CA1" w:rsidP="007F3CA1">
            <w:pPr>
              <w:spacing w:after="0" w:line="240" w:lineRule="auto"/>
              <w:jc w:val="center"/>
              <w:rPr>
                <w:rFonts w:ascii="Arial" w:eastAsia="Times New Roman" w:hAnsi="Arial" w:cs="Arial"/>
                <w:b/>
                <w:sz w:val="16"/>
                <w:szCs w:val="16"/>
                <w:lang w:eastAsia="pl-PL"/>
              </w:rPr>
            </w:pPr>
            <w:r w:rsidRPr="00471412">
              <w:rPr>
                <w:rFonts w:ascii="Arial" w:eastAsia="Times New Roman" w:hAnsi="Arial" w:cs="Arial"/>
                <w:b/>
                <w:sz w:val="16"/>
                <w:szCs w:val="16"/>
                <w:lang w:eastAsia="pl-PL"/>
              </w:rPr>
              <w:t xml:space="preserve">Informacja o podstawie do dysponowania tymi osobami </w:t>
            </w:r>
            <w:r w:rsidRPr="00471412">
              <w:rPr>
                <w:rFonts w:ascii="Arial" w:hAnsi="Arial" w:cs="Arial"/>
                <w:b/>
                <w:sz w:val="16"/>
                <w:szCs w:val="16"/>
              </w:rPr>
              <w:t>(dysponuję/będę dysponował na podstawie …….………**)</w:t>
            </w:r>
          </w:p>
        </w:tc>
      </w:tr>
      <w:tr w:rsidR="007F3CA1" w:rsidRPr="007F3CA1" w14:paraId="4CD268F8" w14:textId="77777777" w:rsidTr="00471412">
        <w:trPr>
          <w:cantSplit/>
          <w:trHeight w:val="655"/>
          <w:jc w:val="center"/>
        </w:trPr>
        <w:tc>
          <w:tcPr>
            <w:tcW w:w="424" w:type="dxa"/>
            <w:vMerge/>
            <w:tcBorders>
              <w:top w:val="single" w:sz="18" w:space="0" w:color="auto"/>
              <w:left w:val="single" w:sz="4" w:space="0" w:color="auto"/>
              <w:bottom w:val="single" w:sz="4" w:space="0" w:color="auto"/>
              <w:right w:val="single" w:sz="4" w:space="0" w:color="auto"/>
            </w:tcBorders>
            <w:vAlign w:val="center"/>
          </w:tcPr>
          <w:p w14:paraId="7BA7C0AA" w14:textId="77777777" w:rsidR="007F3CA1" w:rsidRPr="007F3CA1" w:rsidRDefault="007F3CA1" w:rsidP="007F3CA1">
            <w:pPr>
              <w:rPr>
                <w:rFonts w:ascii="Arial" w:eastAsia="Times New Roman" w:hAnsi="Arial" w:cs="Arial"/>
                <w:bCs/>
                <w:sz w:val="16"/>
                <w:szCs w:val="16"/>
                <w:lang w:eastAsia="pl-PL"/>
              </w:rPr>
            </w:pPr>
          </w:p>
        </w:tc>
        <w:tc>
          <w:tcPr>
            <w:tcW w:w="1131" w:type="dxa"/>
            <w:vMerge/>
            <w:tcBorders>
              <w:top w:val="single" w:sz="18" w:space="0" w:color="auto"/>
              <w:left w:val="single" w:sz="4" w:space="0" w:color="auto"/>
              <w:bottom w:val="single" w:sz="4" w:space="0" w:color="auto"/>
              <w:right w:val="single" w:sz="4" w:space="0" w:color="auto"/>
            </w:tcBorders>
            <w:vAlign w:val="center"/>
          </w:tcPr>
          <w:p w14:paraId="6D9726C7" w14:textId="77777777" w:rsidR="007F3CA1" w:rsidRPr="007F3CA1" w:rsidRDefault="007F3CA1" w:rsidP="007F3CA1">
            <w:pPr>
              <w:rPr>
                <w:rFonts w:ascii="Arial" w:eastAsia="Times New Roman" w:hAnsi="Arial" w:cs="Arial"/>
                <w:bCs/>
                <w:sz w:val="16"/>
                <w:szCs w:val="16"/>
                <w:lang w:eastAsia="pl-PL"/>
              </w:rPr>
            </w:pPr>
          </w:p>
        </w:tc>
        <w:tc>
          <w:tcPr>
            <w:tcW w:w="1559" w:type="dxa"/>
            <w:vMerge/>
            <w:tcBorders>
              <w:left w:val="single" w:sz="4" w:space="0" w:color="auto"/>
              <w:bottom w:val="single" w:sz="4" w:space="0" w:color="auto"/>
              <w:right w:val="single" w:sz="4" w:space="0" w:color="auto"/>
            </w:tcBorders>
            <w:shd w:val="clear" w:color="auto" w:fill="F2F2F2" w:themeFill="background1" w:themeFillShade="F2"/>
          </w:tcPr>
          <w:p w14:paraId="5AB78538" w14:textId="77777777" w:rsidR="007F3CA1" w:rsidRPr="007F3CA1" w:rsidRDefault="007F3CA1" w:rsidP="007F3CA1">
            <w:pPr>
              <w:spacing w:after="0" w:line="240" w:lineRule="auto"/>
              <w:jc w:val="center"/>
              <w:rPr>
                <w:rFonts w:ascii="Arial" w:eastAsia="Times New Roman" w:hAnsi="Arial" w:cs="Arial"/>
                <w:sz w:val="16"/>
                <w:szCs w:val="16"/>
                <w:lang w:eastAsia="pl-PL"/>
              </w:rPr>
            </w:pPr>
          </w:p>
        </w:tc>
        <w:tc>
          <w:tcPr>
            <w:tcW w:w="3544"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1DC48401" w14:textId="77777777" w:rsidR="007F3CA1" w:rsidRPr="007F3CA1" w:rsidRDefault="007F3CA1" w:rsidP="007F3CA1">
            <w:pPr>
              <w:rPr>
                <w:rFonts w:ascii="Arial" w:eastAsia="Times New Roman" w:hAnsi="Arial" w:cs="Arial"/>
                <w:sz w:val="16"/>
                <w:szCs w:val="16"/>
                <w:lang w:eastAsia="pl-PL"/>
              </w:rPr>
            </w:pPr>
          </w:p>
        </w:tc>
        <w:tc>
          <w:tcPr>
            <w:tcW w:w="2415"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1708EF56" w14:textId="77777777" w:rsidR="007F3CA1" w:rsidRPr="007F3CA1" w:rsidRDefault="007F3CA1" w:rsidP="007F3CA1">
            <w:pPr>
              <w:rPr>
                <w:sz w:val="16"/>
                <w:szCs w:val="16"/>
              </w:rPr>
            </w:pPr>
          </w:p>
        </w:tc>
      </w:tr>
      <w:tr w:rsidR="007F3CA1" w:rsidRPr="007F3CA1" w14:paraId="5E8BB51D" w14:textId="77777777" w:rsidTr="00471412">
        <w:trPr>
          <w:trHeight w:val="124"/>
          <w:jc w:val="center"/>
        </w:trPr>
        <w:tc>
          <w:tcPr>
            <w:tcW w:w="424" w:type="dxa"/>
            <w:tcBorders>
              <w:top w:val="single" w:sz="4" w:space="0" w:color="auto"/>
              <w:left w:val="single" w:sz="4" w:space="0" w:color="auto"/>
              <w:bottom w:val="single" w:sz="4" w:space="0" w:color="auto"/>
              <w:right w:val="single" w:sz="4" w:space="0" w:color="auto"/>
            </w:tcBorders>
            <w:vAlign w:val="center"/>
          </w:tcPr>
          <w:p w14:paraId="3F11CACF" w14:textId="77777777" w:rsidR="007F3CA1" w:rsidRPr="007F3CA1" w:rsidRDefault="007F3CA1" w:rsidP="007F3CA1">
            <w:pPr>
              <w:spacing w:after="0" w:line="240" w:lineRule="auto"/>
              <w:jc w:val="center"/>
              <w:rPr>
                <w:rFonts w:ascii="Arial" w:eastAsia="Times New Roman" w:hAnsi="Arial" w:cs="Arial"/>
                <w:i/>
                <w:iCs/>
                <w:sz w:val="16"/>
                <w:szCs w:val="16"/>
                <w:lang w:eastAsia="pl-PL"/>
              </w:rPr>
            </w:pPr>
            <w:r w:rsidRPr="007F3CA1">
              <w:rPr>
                <w:rFonts w:ascii="Arial" w:eastAsia="Times New Roman" w:hAnsi="Arial" w:cs="Arial"/>
                <w:i/>
                <w:iCs/>
                <w:sz w:val="16"/>
                <w:szCs w:val="16"/>
                <w:lang w:eastAsia="pl-PL"/>
              </w:rPr>
              <w:t>1</w:t>
            </w:r>
          </w:p>
        </w:tc>
        <w:tc>
          <w:tcPr>
            <w:tcW w:w="1131" w:type="dxa"/>
            <w:tcBorders>
              <w:top w:val="single" w:sz="4" w:space="0" w:color="auto"/>
              <w:left w:val="single" w:sz="4" w:space="0" w:color="auto"/>
              <w:bottom w:val="single" w:sz="4" w:space="0" w:color="auto"/>
              <w:right w:val="single" w:sz="4" w:space="0" w:color="auto"/>
            </w:tcBorders>
            <w:vAlign w:val="center"/>
          </w:tcPr>
          <w:p w14:paraId="289E4370" w14:textId="77777777" w:rsidR="007F3CA1" w:rsidRPr="007F3CA1" w:rsidRDefault="007F3CA1" w:rsidP="007F3CA1">
            <w:pPr>
              <w:spacing w:after="0" w:line="240" w:lineRule="auto"/>
              <w:jc w:val="center"/>
              <w:rPr>
                <w:rFonts w:ascii="Arial" w:eastAsia="Times New Roman" w:hAnsi="Arial" w:cs="Arial"/>
                <w:i/>
                <w:iCs/>
                <w:sz w:val="16"/>
                <w:szCs w:val="16"/>
                <w:lang w:eastAsia="pl-PL"/>
              </w:rPr>
            </w:pPr>
            <w:r w:rsidRPr="007F3CA1">
              <w:rPr>
                <w:rFonts w:ascii="Arial" w:eastAsia="Times New Roman" w:hAnsi="Arial" w:cs="Arial"/>
                <w:i/>
                <w:iCs/>
                <w:sz w:val="16"/>
                <w:szCs w:val="16"/>
                <w:lang w:eastAsia="pl-PL"/>
              </w:rPr>
              <w:t>2</w:t>
            </w:r>
          </w:p>
        </w:tc>
        <w:tc>
          <w:tcPr>
            <w:tcW w:w="1559" w:type="dxa"/>
            <w:tcBorders>
              <w:top w:val="single" w:sz="4" w:space="0" w:color="auto"/>
              <w:left w:val="single" w:sz="4" w:space="0" w:color="auto"/>
              <w:bottom w:val="single" w:sz="4" w:space="0" w:color="auto"/>
              <w:right w:val="single" w:sz="4" w:space="0" w:color="auto"/>
            </w:tcBorders>
          </w:tcPr>
          <w:p w14:paraId="5A8DEA2A" w14:textId="77777777" w:rsidR="007F3CA1" w:rsidRPr="007F3CA1" w:rsidRDefault="007F3CA1" w:rsidP="007F3CA1">
            <w:pPr>
              <w:spacing w:after="0" w:line="240" w:lineRule="auto"/>
              <w:jc w:val="center"/>
              <w:rPr>
                <w:rFonts w:ascii="Arial" w:eastAsia="Times New Roman" w:hAnsi="Arial" w:cs="Arial"/>
                <w:i/>
                <w:iCs/>
                <w:sz w:val="16"/>
                <w:szCs w:val="16"/>
                <w:lang w:eastAsia="pl-PL"/>
              </w:rPr>
            </w:pPr>
            <w:r w:rsidRPr="007F3CA1">
              <w:rPr>
                <w:rFonts w:ascii="Arial" w:eastAsia="Times New Roman" w:hAnsi="Arial" w:cs="Arial"/>
                <w:i/>
                <w:iCs/>
                <w:sz w:val="16"/>
                <w:szCs w:val="16"/>
                <w:lang w:eastAsia="pl-PL"/>
              </w:rPr>
              <w:t>3</w:t>
            </w:r>
          </w:p>
        </w:tc>
        <w:tc>
          <w:tcPr>
            <w:tcW w:w="3544" w:type="dxa"/>
            <w:tcBorders>
              <w:top w:val="single" w:sz="4" w:space="0" w:color="auto"/>
              <w:left w:val="single" w:sz="4" w:space="0" w:color="auto"/>
              <w:bottom w:val="single" w:sz="4" w:space="0" w:color="auto"/>
              <w:right w:val="single" w:sz="4" w:space="0" w:color="auto"/>
            </w:tcBorders>
            <w:vAlign w:val="center"/>
          </w:tcPr>
          <w:p w14:paraId="5CE9872A" w14:textId="123F0250" w:rsidR="007F3CA1" w:rsidRPr="007F3CA1" w:rsidRDefault="003B21D7" w:rsidP="007F3CA1">
            <w:pPr>
              <w:spacing w:after="0" w:line="240" w:lineRule="auto"/>
              <w:jc w:val="center"/>
              <w:rPr>
                <w:rFonts w:ascii="Arial" w:eastAsia="Times New Roman" w:hAnsi="Arial" w:cs="Arial"/>
                <w:i/>
                <w:iCs/>
                <w:sz w:val="16"/>
                <w:szCs w:val="16"/>
                <w:lang w:eastAsia="pl-PL"/>
              </w:rPr>
            </w:pPr>
            <w:r>
              <w:rPr>
                <w:rFonts w:ascii="Arial" w:eastAsia="Times New Roman" w:hAnsi="Arial" w:cs="Arial"/>
                <w:i/>
                <w:iCs/>
                <w:sz w:val="16"/>
                <w:szCs w:val="16"/>
                <w:lang w:eastAsia="pl-PL"/>
              </w:rPr>
              <w:t>4</w:t>
            </w:r>
          </w:p>
        </w:tc>
        <w:tc>
          <w:tcPr>
            <w:tcW w:w="2415" w:type="dxa"/>
            <w:tcBorders>
              <w:top w:val="single" w:sz="4" w:space="0" w:color="auto"/>
              <w:left w:val="single" w:sz="4" w:space="0" w:color="auto"/>
              <w:bottom w:val="single" w:sz="4" w:space="0" w:color="auto"/>
              <w:right w:val="single" w:sz="4" w:space="0" w:color="auto"/>
            </w:tcBorders>
            <w:vAlign w:val="center"/>
          </w:tcPr>
          <w:p w14:paraId="05F336D8" w14:textId="09414E62" w:rsidR="007F3CA1" w:rsidRPr="007F3CA1" w:rsidRDefault="003B21D7" w:rsidP="007F3CA1">
            <w:pPr>
              <w:spacing w:after="0" w:line="240" w:lineRule="auto"/>
              <w:jc w:val="center"/>
              <w:rPr>
                <w:rFonts w:ascii="Arial" w:eastAsia="Times New Roman" w:hAnsi="Arial" w:cs="Arial"/>
                <w:i/>
                <w:iCs/>
                <w:sz w:val="16"/>
                <w:szCs w:val="16"/>
                <w:lang w:eastAsia="pl-PL"/>
              </w:rPr>
            </w:pPr>
            <w:r>
              <w:rPr>
                <w:rFonts w:ascii="Arial" w:eastAsia="Times New Roman" w:hAnsi="Arial" w:cs="Arial"/>
                <w:i/>
                <w:iCs/>
                <w:sz w:val="16"/>
                <w:szCs w:val="16"/>
                <w:lang w:eastAsia="pl-PL"/>
              </w:rPr>
              <w:t>5</w:t>
            </w:r>
          </w:p>
        </w:tc>
      </w:tr>
      <w:tr w:rsidR="007F3CA1" w:rsidRPr="007F3CA1" w14:paraId="27D11E0F" w14:textId="77777777" w:rsidTr="00471412">
        <w:trPr>
          <w:trHeight w:val="121"/>
          <w:jc w:val="center"/>
        </w:trPr>
        <w:tc>
          <w:tcPr>
            <w:tcW w:w="424" w:type="dxa"/>
            <w:tcBorders>
              <w:top w:val="single" w:sz="4" w:space="0" w:color="auto"/>
              <w:left w:val="single" w:sz="4" w:space="0" w:color="auto"/>
              <w:bottom w:val="single" w:sz="4" w:space="0" w:color="auto"/>
              <w:right w:val="single" w:sz="4" w:space="0" w:color="auto"/>
            </w:tcBorders>
            <w:vAlign w:val="center"/>
          </w:tcPr>
          <w:p w14:paraId="30AFFFAA" w14:textId="77777777" w:rsidR="007F3CA1" w:rsidRPr="007F3CA1" w:rsidRDefault="007F3CA1" w:rsidP="007F3CA1">
            <w:pPr>
              <w:jc w:val="center"/>
              <w:rPr>
                <w:rFonts w:ascii="Arial" w:eastAsia="Times New Roman" w:hAnsi="Arial" w:cs="Arial"/>
                <w:sz w:val="16"/>
                <w:szCs w:val="16"/>
                <w:lang w:eastAsia="pl-PL"/>
              </w:rPr>
            </w:pPr>
            <w:r w:rsidRPr="007F3CA1">
              <w:rPr>
                <w:rFonts w:ascii="Arial" w:eastAsia="Times New Roman" w:hAnsi="Arial" w:cs="Arial"/>
                <w:sz w:val="16"/>
                <w:szCs w:val="16"/>
                <w:lang w:eastAsia="pl-PL"/>
              </w:rPr>
              <w:t>1</w:t>
            </w:r>
          </w:p>
        </w:tc>
        <w:tc>
          <w:tcPr>
            <w:tcW w:w="1131" w:type="dxa"/>
            <w:tcBorders>
              <w:top w:val="single" w:sz="4" w:space="0" w:color="auto"/>
              <w:left w:val="single" w:sz="4" w:space="0" w:color="auto"/>
              <w:bottom w:val="single" w:sz="4" w:space="0" w:color="auto"/>
              <w:right w:val="single" w:sz="4" w:space="0" w:color="auto"/>
            </w:tcBorders>
            <w:vAlign w:val="center"/>
          </w:tcPr>
          <w:p w14:paraId="6AEFE656" w14:textId="77777777" w:rsidR="007F3CA1" w:rsidRPr="00471412" w:rsidRDefault="007F3CA1" w:rsidP="007F3CA1">
            <w:pPr>
              <w:rPr>
                <w:rFonts w:ascii="Arial" w:eastAsia="Times New Roman" w:hAnsi="Arial" w:cs="Arial"/>
                <w:sz w:val="16"/>
                <w:szCs w:val="16"/>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10645952" w14:textId="77777777" w:rsidR="007F3CA1" w:rsidRPr="00471412" w:rsidRDefault="007F3CA1" w:rsidP="007F3CA1">
            <w:pPr>
              <w:rPr>
                <w:rFonts w:ascii="Arial" w:eastAsia="Times New Roman" w:hAnsi="Arial" w:cs="Arial"/>
                <w:sz w:val="16"/>
                <w:szCs w:val="16"/>
                <w:lang w:eastAsia="pl-PL"/>
              </w:rPr>
            </w:pPr>
          </w:p>
        </w:tc>
        <w:tc>
          <w:tcPr>
            <w:tcW w:w="3544" w:type="dxa"/>
            <w:tcBorders>
              <w:top w:val="single" w:sz="4" w:space="0" w:color="auto"/>
              <w:left w:val="single" w:sz="4" w:space="0" w:color="auto"/>
              <w:bottom w:val="single" w:sz="4" w:space="0" w:color="auto"/>
              <w:right w:val="single" w:sz="4" w:space="0" w:color="auto"/>
            </w:tcBorders>
            <w:vAlign w:val="center"/>
          </w:tcPr>
          <w:p w14:paraId="17F5C9BA" w14:textId="77777777" w:rsidR="003B21D7" w:rsidRPr="00471412" w:rsidRDefault="003B21D7" w:rsidP="003B21D7">
            <w:pPr>
              <w:rPr>
                <w:rFonts w:ascii="Arial" w:hAnsi="Arial" w:cs="Arial"/>
                <w:b/>
                <w:bCs/>
                <w:sz w:val="16"/>
                <w:szCs w:val="16"/>
              </w:rPr>
            </w:pPr>
            <w:r w:rsidRPr="00471412">
              <w:rPr>
                <w:rFonts w:ascii="Arial" w:hAnsi="Arial" w:cs="Arial"/>
                <w:b/>
                <w:bCs/>
                <w:sz w:val="16"/>
                <w:szCs w:val="16"/>
              </w:rPr>
              <w:t xml:space="preserve">Posiada /Nie posiada* </w:t>
            </w:r>
          </w:p>
          <w:p w14:paraId="5F48CDED" w14:textId="700414B2" w:rsidR="003B21D7" w:rsidRPr="00471412" w:rsidRDefault="003B21D7" w:rsidP="003B21D7">
            <w:pPr>
              <w:rPr>
                <w:rFonts w:ascii="Arial" w:hAnsi="Arial" w:cs="Arial"/>
                <w:sz w:val="16"/>
                <w:szCs w:val="16"/>
              </w:rPr>
            </w:pPr>
            <w:r w:rsidRPr="00471412">
              <w:rPr>
                <w:rFonts w:ascii="Arial" w:hAnsi="Arial" w:cs="Arial"/>
                <w:sz w:val="16"/>
                <w:szCs w:val="16"/>
              </w:rPr>
              <w:t>świadectwo kwalifikacyjne uprawniające do eksploatacji określonych urządzeń instalacji i sieci energetycznych do 1 kV na stanowisku eksploatacji E, a osoby nadzorujące.</w:t>
            </w:r>
          </w:p>
          <w:p w14:paraId="3C55DBEC" w14:textId="1D19652E" w:rsidR="003B21D7" w:rsidRPr="00471412" w:rsidRDefault="003B21D7" w:rsidP="003B21D7">
            <w:pPr>
              <w:rPr>
                <w:rFonts w:ascii="Arial" w:hAnsi="Arial" w:cs="Arial"/>
                <w:b/>
                <w:bCs/>
                <w:sz w:val="16"/>
                <w:szCs w:val="16"/>
              </w:rPr>
            </w:pPr>
            <w:r w:rsidRPr="00471412">
              <w:rPr>
                <w:rFonts w:ascii="Arial" w:hAnsi="Arial" w:cs="Arial"/>
                <w:b/>
                <w:bCs/>
                <w:sz w:val="16"/>
                <w:szCs w:val="16"/>
              </w:rPr>
              <w:t xml:space="preserve">Posiada /Nie posiada* </w:t>
            </w:r>
          </w:p>
          <w:p w14:paraId="28B20B4E" w14:textId="6B85B253" w:rsidR="003B21D7" w:rsidRPr="00471412" w:rsidRDefault="003B21D7" w:rsidP="003B21D7">
            <w:pPr>
              <w:rPr>
                <w:rFonts w:ascii="Arial" w:hAnsi="Arial" w:cs="Arial"/>
                <w:sz w:val="16"/>
                <w:szCs w:val="16"/>
              </w:rPr>
            </w:pPr>
            <w:r w:rsidRPr="00471412">
              <w:rPr>
                <w:rFonts w:ascii="Arial" w:hAnsi="Arial" w:cs="Arial"/>
                <w:sz w:val="16"/>
                <w:szCs w:val="16"/>
              </w:rPr>
              <w:t>świadectwo kwalifikacyjne D.</w:t>
            </w:r>
          </w:p>
          <w:p w14:paraId="3D8CE8AC" w14:textId="02D1B60E" w:rsidR="007F3CA1" w:rsidRPr="003B21D7" w:rsidRDefault="007F3CA1" w:rsidP="007F3CA1">
            <w:pPr>
              <w:tabs>
                <w:tab w:val="left" w:pos="2619"/>
              </w:tabs>
              <w:spacing w:after="0"/>
              <w:ind w:left="40"/>
              <w:rPr>
                <w:rFonts w:ascii="Arial" w:eastAsia="Times New Roman" w:hAnsi="Arial" w:cs="Arial"/>
                <w:sz w:val="16"/>
                <w:szCs w:val="16"/>
                <w:lang w:eastAsia="pl-PL"/>
              </w:rPr>
            </w:pPr>
          </w:p>
        </w:tc>
        <w:tc>
          <w:tcPr>
            <w:tcW w:w="2415" w:type="dxa"/>
            <w:tcBorders>
              <w:top w:val="single" w:sz="4" w:space="0" w:color="auto"/>
              <w:left w:val="single" w:sz="4" w:space="0" w:color="auto"/>
              <w:bottom w:val="single" w:sz="4" w:space="0" w:color="auto"/>
              <w:right w:val="single" w:sz="4" w:space="0" w:color="auto"/>
            </w:tcBorders>
            <w:vAlign w:val="center"/>
          </w:tcPr>
          <w:p w14:paraId="0EE97E1A" w14:textId="77777777" w:rsidR="003B21D7" w:rsidRDefault="003B21D7" w:rsidP="003B21D7">
            <w:pPr>
              <w:jc w:val="center"/>
              <w:rPr>
                <w:rFonts w:ascii="Arial" w:hAnsi="Arial" w:cs="Arial"/>
                <w:sz w:val="16"/>
                <w:szCs w:val="16"/>
              </w:rPr>
            </w:pPr>
            <w:r w:rsidRPr="00471412">
              <w:rPr>
                <w:rFonts w:ascii="Arial" w:hAnsi="Arial" w:cs="Arial"/>
                <w:b/>
                <w:bCs/>
                <w:sz w:val="16"/>
                <w:szCs w:val="16"/>
              </w:rPr>
              <w:t>Dysponuję/będę dysponował</w:t>
            </w:r>
            <w:r>
              <w:rPr>
                <w:rFonts w:ascii="Arial" w:hAnsi="Arial" w:cs="Arial"/>
                <w:sz w:val="16"/>
                <w:szCs w:val="16"/>
              </w:rPr>
              <w:t>*</w:t>
            </w:r>
          </w:p>
          <w:p w14:paraId="61C6EF24" w14:textId="11AF58AC" w:rsidR="007F3CA1" w:rsidRPr="00471412" w:rsidRDefault="003B21D7" w:rsidP="00471412">
            <w:pPr>
              <w:jc w:val="center"/>
              <w:rPr>
                <w:rFonts w:ascii="Arial" w:eastAsia="Times New Roman" w:hAnsi="Arial" w:cs="Arial"/>
                <w:sz w:val="16"/>
                <w:szCs w:val="16"/>
                <w:lang w:eastAsia="pl-PL"/>
              </w:rPr>
            </w:pPr>
            <w:r w:rsidRPr="007F3CA1">
              <w:rPr>
                <w:rFonts w:ascii="Arial" w:hAnsi="Arial" w:cs="Arial"/>
                <w:sz w:val="16"/>
                <w:szCs w:val="16"/>
              </w:rPr>
              <w:t xml:space="preserve"> na podstawie …….………</w:t>
            </w:r>
          </w:p>
        </w:tc>
      </w:tr>
      <w:tr w:rsidR="003B21D7" w:rsidRPr="007F3CA1" w14:paraId="0A8866EA" w14:textId="77777777" w:rsidTr="00471412">
        <w:trPr>
          <w:trHeight w:val="121"/>
          <w:jc w:val="center"/>
        </w:trPr>
        <w:tc>
          <w:tcPr>
            <w:tcW w:w="424" w:type="dxa"/>
            <w:tcBorders>
              <w:top w:val="single" w:sz="4" w:space="0" w:color="auto"/>
              <w:left w:val="single" w:sz="4" w:space="0" w:color="auto"/>
              <w:bottom w:val="single" w:sz="4" w:space="0" w:color="auto"/>
              <w:right w:val="single" w:sz="4" w:space="0" w:color="auto"/>
            </w:tcBorders>
            <w:vAlign w:val="center"/>
          </w:tcPr>
          <w:p w14:paraId="184634A3" w14:textId="7A0FCC55" w:rsidR="003B21D7" w:rsidRPr="007F3CA1" w:rsidRDefault="003B21D7" w:rsidP="007F3CA1">
            <w:pPr>
              <w:jc w:val="center"/>
              <w:rPr>
                <w:rFonts w:ascii="Arial" w:eastAsia="Times New Roman" w:hAnsi="Arial" w:cs="Arial"/>
                <w:sz w:val="16"/>
                <w:szCs w:val="16"/>
                <w:lang w:eastAsia="pl-PL"/>
              </w:rPr>
            </w:pPr>
            <w:r>
              <w:rPr>
                <w:rFonts w:ascii="Arial" w:eastAsia="Times New Roman" w:hAnsi="Arial" w:cs="Arial"/>
                <w:sz w:val="16"/>
                <w:szCs w:val="16"/>
                <w:lang w:eastAsia="pl-PL"/>
              </w:rPr>
              <w:t>(…)</w:t>
            </w:r>
          </w:p>
        </w:tc>
        <w:tc>
          <w:tcPr>
            <w:tcW w:w="1131" w:type="dxa"/>
            <w:tcBorders>
              <w:top w:val="single" w:sz="4" w:space="0" w:color="auto"/>
              <w:left w:val="single" w:sz="4" w:space="0" w:color="auto"/>
              <w:bottom w:val="single" w:sz="4" w:space="0" w:color="auto"/>
              <w:right w:val="single" w:sz="4" w:space="0" w:color="auto"/>
            </w:tcBorders>
            <w:vAlign w:val="center"/>
          </w:tcPr>
          <w:p w14:paraId="585E0E94" w14:textId="77777777" w:rsidR="003B21D7" w:rsidRPr="003B21D7" w:rsidRDefault="003B21D7" w:rsidP="007F3CA1">
            <w:pPr>
              <w:rPr>
                <w:rFonts w:ascii="Arial" w:eastAsia="Times New Roman" w:hAnsi="Arial" w:cs="Arial"/>
                <w:sz w:val="16"/>
                <w:szCs w:val="16"/>
                <w:lang w:eastAsia="pl-PL"/>
              </w:rPr>
            </w:pPr>
          </w:p>
        </w:tc>
        <w:tc>
          <w:tcPr>
            <w:tcW w:w="1559" w:type="dxa"/>
            <w:tcBorders>
              <w:top w:val="single" w:sz="4" w:space="0" w:color="auto"/>
              <w:left w:val="single" w:sz="4" w:space="0" w:color="auto"/>
              <w:bottom w:val="single" w:sz="4" w:space="0" w:color="auto"/>
              <w:right w:val="single" w:sz="4" w:space="0" w:color="auto"/>
            </w:tcBorders>
          </w:tcPr>
          <w:p w14:paraId="2B623AE7" w14:textId="77777777" w:rsidR="003B21D7" w:rsidRPr="003B21D7" w:rsidRDefault="003B21D7" w:rsidP="007F3CA1">
            <w:pPr>
              <w:rPr>
                <w:rFonts w:ascii="Arial" w:eastAsia="Times New Roman" w:hAnsi="Arial" w:cs="Arial"/>
                <w:sz w:val="16"/>
                <w:szCs w:val="16"/>
                <w:lang w:eastAsia="pl-PL"/>
              </w:rPr>
            </w:pPr>
          </w:p>
        </w:tc>
        <w:tc>
          <w:tcPr>
            <w:tcW w:w="3544" w:type="dxa"/>
            <w:tcBorders>
              <w:top w:val="single" w:sz="4" w:space="0" w:color="auto"/>
              <w:left w:val="single" w:sz="4" w:space="0" w:color="auto"/>
              <w:bottom w:val="single" w:sz="4" w:space="0" w:color="auto"/>
              <w:right w:val="single" w:sz="4" w:space="0" w:color="auto"/>
            </w:tcBorders>
            <w:vAlign w:val="center"/>
          </w:tcPr>
          <w:p w14:paraId="727A8269" w14:textId="77777777" w:rsidR="003B21D7" w:rsidRPr="003B21D7" w:rsidRDefault="003B21D7" w:rsidP="003B21D7">
            <w:pPr>
              <w:rPr>
                <w:rFonts w:ascii="Arial" w:hAnsi="Arial" w:cs="Arial"/>
                <w:b/>
                <w:bCs/>
                <w:sz w:val="16"/>
                <w:szCs w:val="16"/>
              </w:rPr>
            </w:pPr>
          </w:p>
        </w:tc>
        <w:tc>
          <w:tcPr>
            <w:tcW w:w="2415" w:type="dxa"/>
            <w:tcBorders>
              <w:top w:val="single" w:sz="4" w:space="0" w:color="auto"/>
              <w:left w:val="single" w:sz="4" w:space="0" w:color="auto"/>
              <w:bottom w:val="single" w:sz="4" w:space="0" w:color="auto"/>
              <w:right w:val="single" w:sz="4" w:space="0" w:color="auto"/>
            </w:tcBorders>
          </w:tcPr>
          <w:p w14:paraId="60E9F5D2" w14:textId="77777777" w:rsidR="003B21D7" w:rsidRPr="003B21D7" w:rsidRDefault="003B21D7" w:rsidP="007F3CA1">
            <w:pPr>
              <w:rPr>
                <w:rFonts w:ascii="Arial" w:eastAsia="Times New Roman" w:hAnsi="Arial" w:cs="Arial"/>
                <w:sz w:val="16"/>
                <w:szCs w:val="16"/>
                <w:lang w:eastAsia="pl-PL"/>
              </w:rPr>
            </w:pPr>
          </w:p>
        </w:tc>
      </w:tr>
    </w:tbl>
    <w:p w14:paraId="1C7AE118" w14:textId="77777777" w:rsidR="007F3CA1" w:rsidRPr="007F3CA1" w:rsidRDefault="007F3CA1" w:rsidP="00471412">
      <w:pPr>
        <w:spacing w:after="0" w:line="240" w:lineRule="auto"/>
        <w:ind w:left="284" w:hanging="284"/>
        <w:rPr>
          <w:rFonts w:ascii="Arial" w:hAnsi="Arial" w:cs="Arial"/>
          <w:b/>
          <w:bCs/>
          <w:i/>
          <w:iCs/>
          <w:sz w:val="16"/>
          <w:szCs w:val="16"/>
          <w:u w:val="single"/>
        </w:rPr>
      </w:pPr>
      <w:r w:rsidRPr="007F3CA1">
        <w:rPr>
          <w:rFonts w:ascii="Arial" w:hAnsi="Arial" w:cs="Arial"/>
          <w:b/>
          <w:bCs/>
          <w:i/>
          <w:iCs/>
          <w:sz w:val="16"/>
          <w:szCs w:val="16"/>
          <w:u w:val="single"/>
        </w:rPr>
        <w:t>Pouczenie:</w:t>
      </w:r>
    </w:p>
    <w:p w14:paraId="311A1FAD" w14:textId="77777777" w:rsidR="007F3CA1" w:rsidRPr="007F3CA1" w:rsidRDefault="007F3CA1" w:rsidP="00471412">
      <w:pPr>
        <w:numPr>
          <w:ilvl w:val="6"/>
          <w:numId w:val="114"/>
        </w:numPr>
        <w:spacing w:after="0" w:line="240" w:lineRule="auto"/>
        <w:ind w:left="284" w:hanging="284"/>
        <w:contextualSpacing/>
        <w:rPr>
          <w:rFonts w:ascii="Arial" w:hAnsi="Arial" w:cs="Arial"/>
          <w:b/>
          <w:bCs/>
          <w:i/>
          <w:iCs/>
          <w:sz w:val="16"/>
          <w:szCs w:val="16"/>
        </w:rPr>
      </w:pPr>
      <w:r w:rsidRPr="007F3CA1">
        <w:rPr>
          <w:rFonts w:ascii="Arial" w:hAnsi="Arial" w:cs="Arial"/>
          <w:b/>
          <w:bCs/>
          <w:i/>
          <w:iCs/>
          <w:sz w:val="16"/>
          <w:szCs w:val="16"/>
        </w:rPr>
        <w:t>Tabelę należy dostosować do liczby wymaganych osób</w:t>
      </w:r>
    </w:p>
    <w:p w14:paraId="523DEE0A" w14:textId="2078E5E6" w:rsidR="007F3CA1" w:rsidRPr="007F3CA1" w:rsidRDefault="007F3CA1" w:rsidP="00471412">
      <w:pPr>
        <w:numPr>
          <w:ilvl w:val="6"/>
          <w:numId w:val="114"/>
        </w:numPr>
        <w:spacing w:after="0" w:line="240" w:lineRule="auto"/>
        <w:ind w:left="284" w:hanging="284"/>
        <w:contextualSpacing/>
        <w:rPr>
          <w:rFonts w:ascii="Arial" w:hAnsi="Arial" w:cs="Arial"/>
          <w:b/>
          <w:bCs/>
          <w:i/>
          <w:iCs/>
          <w:sz w:val="16"/>
          <w:szCs w:val="16"/>
        </w:rPr>
      </w:pPr>
      <w:r w:rsidRPr="007F3CA1">
        <w:rPr>
          <w:rFonts w:ascii="Arial" w:hAnsi="Arial" w:cs="Arial"/>
          <w:b/>
          <w:bCs/>
          <w:i/>
          <w:iCs/>
          <w:sz w:val="16"/>
          <w:szCs w:val="16"/>
        </w:rPr>
        <w:t xml:space="preserve">Wykonawca przekaże wraz z wykazem osób kopie </w:t>
      </w:r>
      <w:r w:rsidR="003B21D7">
        <w:rPr>
          <w:rFonts w:ascii="Arial" w:hAnsi="Arial" w:cs="Arial"/>
          <w:b/>
          <w:bCs/>
          <w:i/>
          <w:iCs/>
          <w:sz w:val="16"/>
          <w:szCs w:val="16"/>
        </w:rPr>
        <w:t>świadectwa kwalifikacyjnego p</w:t>
      </w:r>
      <w:r w:rsidRPr="007F3CA1">
        <w:rPr>
          <w:rFonts w:ascii="Arial" w:hAnsi="Arial" w:cs="Arial"/>
          <w:b/>
          <w:bCs/>
          <w:i/>
          <w:iCs/>
          <w:sz w:val="16"/>
          <w:szCs w:val="16"/>
        </w:rPr>
        <w:t>otwierdzające</w:t>
      </w:r>
      <w:r w:rsidR="003B21D7">
        <w:rPr>
          <w:rFonts w:ascii="Arial" w:hAnsi="Arial" w:cs="Arial"/>
          <w:b/>
          <w:bCs/>
          <w:i/>
          <w:iCs/>
          <w:sz w:val="16"/>
          <w:szCs w:val="16"/>
        </w:rPr>
        <w:t>go</w:t>
      </w:r>
      <w:r w:rsidRPr="007F3CA1">
        <w:rPr>
          <w:rFonts w:ascii="Arial" w:hAnsi="Arial" w:cs="Arial"/>
          <w:b/>
          <w:bCs/>
          <w:i/>
          <w:iCs/>
          <w:sz w:val="16"/>
          <w:szCs w:val="16"/>
        </w:rPr>
        <w:t xml:space="preserve"> </w:t>
      </w:r>
      <w:r w:rsidR="003B21D7">
        <w:rPr>
          <w:rFonts w:ascii="Arial" w:hAnsi="Arial" w:cs="Arial"/>
          <w:b/>
          <w:bCs/>
          <w:i/>
          <w:iCs/>
          <w:sz w:val="16"/>
          <w:szCs w:val="16"/>
        </w:rPr>
        <w:t>uprawnienia</w:t>
      </w:r>
    </w:p>
    <w:p w14:paraId="2CE1C655" w14:textId="3E30E960" w:rsidR="007F3CA1" w:rsidRPr="007F3CA1" w:rsidRDefault="007F3CA1" w:rsidP="00471412">
      <w:pPr>
        <w:numPr>
          <w:ilvl w:val="6"/>
          <w:numId w:val="114"/>
        </w:numPr>
        <w:spacing w:after="0" w:line="240" w:lineRule="auto"/>
        <w:ind w:left="284" w:hanging="284"/>
        <w:contextualSpacing/>
        <w:rPr>
          <w:rFonts w:ascii="Arial" w:hAnsi="Arial" w:cs="Arial"/>
          <w:b/>
          <w:bCs/>
          <w:i/>
          <w:iCs/>
          <w:sz w:val="16"/>
          <w:szCs w:val="16"/>
        </w:rPr>
      </w:pPr>
      <w:r w:rsidRPr="007F3CA1">
        <w:rPr>
          <w:rFonts w:ascii="Arial" w:hAnsi="Arial" w:cs="Arial"/>
          <w:b/>
          <w:bCs/>
          <w:i/>
          <w:iCs/>
          <w:sz w:val="16"/>
          <w:szCs w:val="16"/>
        </w:rPr>
        <w:t>*niepotrzebne skreślić</w:t>
      </w:r>
    </w:p>
    <w:p w14:paraId="6C827667" w14:textId="36F3FD3F" w:rsidR="007F3CA1" w:rsidRPr="007F3CA1" w:rsidRDefault="003B21D7" w:rsidP="00471412">
      <w:pPr>
        <w:numPr>
          <w:ilvl w:val="6"/>
          <w:numId w:val="114"/>
        </w:numPr>
        <w:spacing w:after="0" w:line="240" w:lineRule="auto"/>
        <w:ind w:left="284" w:hanging="284"/>
        <w:contextualSpacing/>
        <w:rPr>
          <w:rFonts w:ascii="Arial" w:hAnsi="Arial" w:cs="Arial"/>
          <w:b/>
          <w:bCs/>
          <w:i/>
          <w:iCs/>
          <w:sz w:val="16"/>
          <w:szCs w:val="16"/>
        </w:rPr>
      </w:pPr>
      <w:r>
        <w:rPr>
          <w:rFonts w:ascii="Arial" w:hAnsi="Arial" w:cs="Arial"/>
          <w:b/>
          <w:bCs/>
          <w:i/>
          <w:iCs/>
          <w:sz w:val="16"/>
          <w:szCs w:val="16"/>
        </w:rPr>
        <w:t>**</w:t>
      </w:r>
      <w:r w:rsidR="007F3CA1" w:rsidRPr="007F3CA1">
        <w:rPr>
          <w:rFonts w:ascii="Arial" w:hAnsi="Arial" w:cs="Arial"/>
          <w:b/>
          <w:bCs/>
          <w:i/>
          <w:iCs/>
          <w:sz w:val="16"/>
          <w:szCs w:val="16"/>
        </w:rPr>
        <w:t>Podstawą prawną dysponowania osobą przez Wykonawcę może być np. umowa o pracę, umowa zlecenie, zobowiązanie podmiotu trzeciego</w:t>
      </w:r>
      <w:r>
        <w:rPr>
          <w:rFonts w:ascii="Arial" w:hAnsi="Arial" w:cs="Arial"/>
          <w:b/>
          <w:bCs/>
          <w:i/>
          <w:iCs/>
          <w:sz w:val="16"/>
          <w:szCs w:val="16"/>
        </w:rPr>
        <w:t xml:space="preserve"> do udostępnienia zasobu</w:t>
      </w:r>
    </w:p>
    <w:p w14:paraId="33BF2C37" w14:textId="77777777" w:rsidR="007F3CA1" w:rsidRDefault="007F3CA1" w:rsidP="00981513">
      <w:pPr>
        <w:jc w:val="right"/>
        <w:rPr>
          <w:rFonts w:ascii="Arial" w:hAnsi="Arial" w:cs="Arial"/>
          <w:i/>
          <w:color w:val="000000" w:themeColor="text1"/>
        </w:rPr>
      </w:pPr>
    </w:p>
    <w:tbl>
      <w:tblPr>
        <w:tblW w:w="5000" w:type="pct"/>
        <w:jc w:val="center"/>
        <w:tblLook w:val="01E0" w:firstRow="1" w:lastRow="1" w:firstColumn="1" w:lastColumn="1" w:noHBand="0" w:noVBand="0"/>
      </w:tblPr>
      <w:tblGrid>
        <w:gridCol w:w="3291"/>
        <w:gridCol w:w="5781"/>
      </w:tblGrid>
      <w:tr w:rsidR="003B21D7" w:rsidRPr="00197B4F" w14:paraId="12DCB814" w14:textId="77777777" w:rsidTr="00A309AC">
        <w:trPr>
          <w:jc w:val="center"/>
        </w:trPr>
        <w:tc>
          <w:tcPr>
            <w:tcW w:w="1814" w:type="pct"/>
            <w:vAlign w:val="center"/>
            <w:hideMark/>
          </w:tcPr>
          <w:p w14:paraId="2DCE807E" w14:textId="77777777" w:rsidR="003B21D7" w:rsidRPr="00197B4F" w:rsidRDefault="003B21D7" w:rsidP="00A309AC">
            <w:pPr>
              <w:keepNext/>
              <w:widowControl w:val="0"/>
              <w:jc w:val="center"/>
              <w:rPr>
                <w:rFonts w:cs="Arial"/>
                <w:color w:val="000000" w:themeColor="text1"/>
                <w:sz w:val="18"/>
                <w:szCs w:val="18"/>
              </w:rPr>
            </w:pPr>
            <w:r w:rsidRPr="00197B4F">
              <w:rPr>
                <w:rFonts w:cs="Arial"/>
                <w:color w:val="000000" w:themeColor="text1"/>
                <w:sz w:val="18"/>
                <w:szCs w:val="18"/>
              </w:rPr>
              <w:t>………………</w:t>
            </w:r>
          </w:p>
        </w:tc>
        <w:tc>
          <w:tcPr>
            <w:tcW w:w="3186" w:type="pct"/>
            <w:vAlign w:val="center"/>
            <w:hideMark/>
          </w:tcPr>
          <w:p w14:paraId="66241F96" w14:textId="77777777" w:rsidR="003B21D7" w:rsidRPr="00197B4F" w:rsidRDefault="003B21D7" w:rsidP="00A309AC">
            <w:pPr>
              <w:keepNext/>
              <w:widowControl w:val="0"/>
              <w:jc w:val="center"/>
              <w:rPr>
                <w:rFonts w:cs="Arial"/>
                <w:color w:val="000000" w:themeColor="text1"/>
                <w:sz w:val="18"/>
                <w:szCs w:val="18"/>
              </w:rPr>
            </w:pPr>
            <w:r w:rsidRPr="00197B4F">
              <w:rPr>
                <w:rFonts w:cs="Arial"/>
                <w:color w:val="000000" w:themeColor="text1"/>
                <w:sz w:val="18"/>
                <w:szCs w:val="18"/>
              </w:rPr>
              <w:t>……………………………………..</w:t>
            </w:r>
          </w:p>
        </w:tc>
      </w:tr>
      <w:tr w:rsidR="003B21D7" w:rsidRPr="00197B4F" w14:paraId="24FEB258" w14:textId="77777777" w:rsidTr="00A309AC">
        <w:trPr>
          <w:trHeight w:val="322"/>
          <w:jc w:val="center"/>
        </w:trPr>
        <w:tc>
          <w:tcPr>
            <w:tcW w:w="1814" w:type="pct"/>
            <w:hideMark/>
          </w:tcPr>
          <w:p w14:paraId="388E9109" w14:textId="77777777" w:rsidR="003B21D7" w:rsidRPr="00197B4F" w:rsidRDefault="003B21D7" w:rsidP="00A309AC">
            <w:pPr>
              <w:keepNext/>
              <w:widowControl w:val="0"/>
              <w:jc w:val="center"/>
              <w:rPr>
                <w:rFonts w:cs="Arial"/>
                <w:bCs/>
                <w:color w:val="000000" w:themeColor="text1"/>
                <w:sz w:val="16"/>
                <w:szCs w:val="16"/>
              </w:rPr>
            </w:pPr>
            <w:r w:rsidRPr="00197B4F">
              <w:rPr>
                <w:rFonts w:cs="Arial"/>
                <w:bCs/>
                <w:color w:val="000000" w:themeColor="text1"/>
                <w:sz w:val="16"/>
                <w:szCs w:val="16"/>
              </w:rPr>
              <w:t>Miejscowość / data</w:t>
            </w:r>
          </w:p>
        </w:tc>
        <w:tc>
          <w:tcPr>
            <w:tcW w:w="3186" w:type="pct"/>
            <w:vAlign w:val="center"/>
            <w:hideMark/>
          </w:tcPr>
          <w:p w14:paraId="505EE1D5" w14:textId="77777777" w:rsidR="003B21D7" w:rsidRPr="00F713DE" w:rsidRDefault="003B21D7" w:rsidP="00A309AC">
            <w:pPr>
              <w:keepNext/>
              <w:widowControl w:val="0"/>
              <w:spacing w:after="0"/>
              <w:jc w:val="center"/>
              <w:rPr>
                <w:rFonts w:ascii="Arial" w:hAnsi="Arial" w:cs="Arial"/>
                <w:bCs/>
                <w:color w:val="000000" w:themeColor="text1"/>
                <w:sz w:val="16"/>
                <w:szCs w:val="16"/>
              </w:rPr>
            </w:pPr>
            <w:r w:rsidRPr="00F713DE">
              <w:rPr>
                <w:rFonts w:ascii="Arial" w:hAnsi="Arial" w:cs="Arial"/>
                <w:bCs/>
                <w:color w:val="000000" w:themeColor="text1"/>
                <w:sz w:val="16"/>
                <w:szCs w:val="16"/>
              </w:rPr>
              <w:t xml:space="preserve">Podpis(y) osoby(osób) upoważnionej(ych) do podpisania niniejszej oferty </w:t>
            </w:r>
            <w:r w:rsidRPr="00F713DE">
              <w:rPr>
                <w:rFonts w:ascii="Arial" w:hAnsi="Arial" w:cs="Arial"/>
                <w:bCs/>
                <w:color w:val="000000" w:themeColor="text1"/>
                <w:sz w:val="16"/>
                <w:szCs w:val="16"/>
              </w:rPr>
              <w:br/>
              <w:t xml:space="preserve">w imieniu Wykonawcy(ów). </w:t>
            </w:r>
          </w:p>
          <w:p w14:paraId="630A80DE" w14:textId="77777777" w:rsidR="003B21D7" w:rsidRPr="00197B4F" w:rsidRDefault="003B21D7" w:rsidP="00A309AC">
            <w:pPr>
              <w:keepNext/>
              <w:widowControl w:val="0"/>
              <w:spacing w:after="0"/>
              <w:jc w:val="center"/>
              <w:rPr>
                <w:rFonts w:cs="Arial"/>
                <w:b/>
                <w:color w:val="000000" w:themeColor="text1"/>
                <w:sz w:val="18"/>
                <w:szCs w:val="18"/>
              </w:rPr>
            </w:pPr>
            <w:r w:rsidRPr="00F713DE">
              <w:rPr>
                <w:rFonts w:ascii="Arial" w:hAnsi="Arial" w:cs="Arial"/>
                <w:bCs/>
                <w:color w:val="000000" w:themeColor="text1"/>
                <w:sz w:val="16"/>
                <w:szCs w:val="16"/>
              </w:rPr>
              <w:t>Oświadczenie w postaci elektronicznej winno być podpisane kwalifikowanym podpisem elektronicznym lub podpisem zaufanym lub podpisem osobistym)</w:t>
            </w:r>
          </w:p>
        </w:tc>
      </w:tr>
    </w:tbl>
    <w:p w14:paraId="6F1121C8" w14:textId="77777777" w:rsidR="007F3CA1" w:rsidRDefault="007F3CA1" w:rsidP="00981513">
      <w:pPr>
        <w:jc w:val="right"/>
        <w:rPr>
          <w:rFonts w:ascii="Arial" w:hAnsi="Arial" w:cs="Arial"/>
          <w:i/>
          <w:color w:val="000000" w:themeColor="text1"/>
        </w:rPr>
      </w:pPr>
    </w:p>
    <w:p w14:paraId="12EFF0CA" w14:textId="77777777" w:rsidR="007F3CA1" w:rsidRDefault="007F3CA1" w:rsidP="00981513">
      <w:pPr>
        <w:jc w:val="right"/>
        <w:rPr>
          <w:rFonts w:ascii="Arial" w:hAnsi="Arial" w:cs="Arial"/>
          <w:i/>
          <w:color w:val="000000" w:themeColor="text1"/>
        </w:rPr>
      </w:pPr>
    </w:p>
    <w:p w14:paraId="3A2A86DC" w14:textId="77777777" w:rsidR="007F3CA1" w:rsidRDefault="007F3CA1" w:rsidP="00981513">
      <w:pPr>
        <w:jc w:val="right"/>
        <w:rPr>
          <w:rFonts w:ascii="Arial" w:hAnsi="Arial" w:cs="Arial"/>
          <w:i/>
          <w:color w:val="000000" w:themeColor="text1"/>
        </w:rPr>
      </w:pPr>
    </w:p>
    <w:p w14:paraId="4EA275FD" w14:textId="77777777" w:rsidR="007F3CA1" w:rsidRDefault="007F3CA1" w:rsidP="00981513">
      <w:pPr>
        <w:jc w:val="right"/>
        <w:rPr>
          <w:rFonts w:ascii="Arial" w:hAnsi="Arial" w:cs="Arial"/>
          <w:i/>
          <w:color w:val="000000" w:themeColor="text1"/>
        </w:rPr>
      </w:pPr>
    </w:p>
    <w:p w14:paraId="3E0F0ECD" w14:textId="77777777" w:rsidR="007F3CA1" w:rsidRDefault="007F3CA1" w:rsidP="00981513">
      <w:pPr>
        <w:jc w:val="right"/>
        <w:rPr>
          <w:rFonts w:ascii="Arial" w:hAnsi="Arial" w:cs="Arial"/>
          <w:i/>
          <w:color w:val="000000" w:themeColor="text1"/>
        </w:rPr>
      </w:pPr>
    </w:p>
    <w:p w14:paraId="753395C7" w14:textId="77777777" w:rsidR="003B21D7" w:rsidRDefault="003B21D7" w:rsidP="00981513">
      <w:pPr>
        <w:jc w:val="right"/>
        <w:rPr>
          <w:rFonts w:ascii="Arial" w:hAnsi="Arial" w:cs="Arial"/>
          <w:i/>
          <w:color w:val="000000" w:themeColor="text1"/>
        </w:rPr>
      </w:pPr>
    </w:p>
    <w:p w14:paraId="4D8B2BB9" w14:textId="77777777" w:rsidR="00293B0A" w:rsidRDefault="00293B0A" w:rsidP="00981513">
      <w:pPr>
        <w:jc w:val="right"/>
        <w:rPr>
          <w:rFonts w:ascii="Arial" w:hAnsi="Arial" w:cs="Arial"/>
          <w:i/>
          <w:color w:val="000000" w:themeColor="text1"/>
        </w:rPr>
      </w:pPr>
    </w:p>
    <w:p w14:paraId="65600121" w14:textId="77777777" w:rsidR="007F3CA1" w:rsidRDefault="007F3CA1" w:rsidP="00471412">
      <w:pPr>
        <w:rPr>
          <w:rFonts w:ascii="Arial" w:hAnsi="Arial" w:cs="Arial"/>
          <w:i/>
          <w:color w:val="000000" w:themeColor="text1"/>
        </w:rPr>
      </w:pPr>
    </w:p>
    <w:p w14:paraId="288900D3" w14:textId="0E263B9C" w:rsidR="00981513" w:rsidRDefault="00981513" w:rsidP="00981513">
      <w:pPr>
        <w:jc w:val="right"/>
        <w:rPr>
          <w:rFonts w:ascii="Arial" w:hAnsi="Arial" w:cs="Arial"/>
          <w:color w:val="000000" w:themeColor="text1"/>
        </w:rPr>
      </w:pPr>
      <w:r w:rsidRPr="004A4A3F">
        <w:rPr>
          <w:rFonts w:ascii="Arial" w:hAnsi="Arial" w:cs="Arial"/>
          <w:i/>
          <w:color w:val="000000" w:themeColor="text1"/>
        </w:rPr>
        <w:lastRenderedPageBreak/>
        <w:t xml:space="preserve">Załącznik nr </w:t>
      </w:r>
      <w:r w:rsidR="007F3CA1">
        <w:rPr>
          <w:rFonts w:ascii="Arial" w:hAnsi="Arial" w:cs="Arial"/>
          <w:i/>
          <w:color w:val="000000" w:themeColor="text1"/>
        </w:rPr>
        <w:t>5</w:t>
      </w:r>
      <w:r w:rsidR="007F3CA1" w:rsidRPr="004A4A3F">
        <w:rPr>
          <w:rFonts w:ascii="Arial" w:hAnsi="Arial" w:cs="Arial"/>
          <w:i/>
          <w:color w:val="000000" w:themeColor="text1"/>
        </w:rPr>
        <w:t xml:space="preserve"> </w:t>
      </w:r>
      <w:r w:rsidRPr="004A4A3F">
        <w:rPr>
          <w:rFonts w:ascii="Arial" w:hAnsi="Arial" w:cs="Arial"/>
          <w:i/>
          <w:color w:val="000000" w:themeColor="text1"/>
        </w:rPr>
        <w:t>do Zaproszenia do składania ofert</w:t>
      </w:r>
      <w:r w:rsidRPr="004A4A3F">
        <w:rPr>
          <w:rFonts w:ascii="Arial" w:hAnsi="Arial" w:cs="Arial"/>
          <w:color w:val="000000" w:themeColor="text1"/>
        </w:rPr>
        <w:t xml:space="preserve"> </w:t>
      </w:r>
    </w:p>
    <w:p w14:paraId="51182AE6" w14:textId="77777777" w:rsidR="00981513" w:rsidRDefault="00981513" w:rsidP="00981513">
      <w:pPr>
        <w:jc w:val="right"/>
        <w:rPr>
          <w:rFonts w:ascii="Arial" w:hAnsi="Arial" w:cs="Arial"/>
          <w:color w:val="000000" w:themeColor="text1"/>
        </w:rPr>
      </w:pPr>
    </w:p>
    <w:p w14:paraId="0517AE0D" w14:textId="77777777" w:rsidR="00981513" w:rsidRDefault="00981513" w:rsidP="00981513">
      <w:pPr>
        <w:spacing w:after="0"/>
        <w:jc w:val="center"/>
        <w:rPr>
          <w:rFonts w:ascii="Arial" w:eastAsia="Times New Roman" w:hAnsi="Arial" w:cs="Arial"/>
          <w:b/>
          <w:bCs/>
          <w:sz w:val="24"/>
          <w:szCs w:val="24"/>
          <w:lang w:eastAsia="pl-PL"/>
        </w:rPr>
      </w:pPr>
      <w:r>
        <w:rPr>
          <w:rFonts w:ascii="Arial" w:eastAsia="Times New Roman" w:hAnsi="Arial" w:cs="Arial"/>
          <w:b/>
          <w:bCs/>
          <w:sz w:val="24"/>
          <w:szCs w:val="24"/>
          <w:lang w:eastAsia="pl-PL"/>
        </w:rPr>
        <w:t>Projektowane postanowienia umowy</w:t>
      </w:r>
    </w:p>
    <w:p w14:paraId="787CEDBA" w14:textId="77777777" w:rsidR="00981513" w:rsidRDefault="00981513" w:rsidP="00981513">
      <w:pPr>
        <w:spacing w:after="0"/>
        <w:jc w:val="center"/>
        <w:rPr>
          <w:rFonts w:ascii="Arial" w:eastAsia="Times New Roman" w:hAnsi="Arial" w:cs="Arial"/>
          <w:b/>
          <w:bCs/>
          <w:sz w:val="24"/>
          <w:szCs w:val="24"/>
          <w:lang w:eastAsia="pl-PL"/>
        </w:rPr>
      </w:pPr>
    </w:p>
    <w:p w14:paraId="7D1F5BD4" w14:textId="77777777" w:rsidR="00D2303F" w:rsidRPr="00D2303F" w:rsidRDefault="00D2303F" w:rsidP="00D2303F">
      <w:pPr>
        <w:jc w:val="center"/>
        <w:textAlignment w:val="baseline"/>
        <w:rPr>
          <w:rFonts w:ascii="Arial" w:hAnsi="Arial" w:cs="Arial"/>
          <w:b/>
          <w:bCs/>
        </w:rPr>
      </w:pPr>
      <w:r w:rsidRPr="00D2303F">
        <w:rPr>
          <w:rFonts w:ascii="Arial" w:hAnsi="Arial" w:cs="Arial"/>
          <w:b/>
          <w:bCs/>
        </w:rPr>
        <w:t>UMOWA NR ………………..</w:t>
      </w:r>
    </w:p>
    <w:p w14:paraId="3712DA96" w14:textId="77777777" w:rsidR="00D2303F" w:rsidRPr="00D2303F" w:rsidRDefault="00D2303F" w:rsidP="00D2303F">
      <w:pPr>
        <w:spacing w:after="200"/>
        <w:jc w:val="center"/>
        <w:rPr>
          <w:rFonts w:ascii="Arial" w:eastAsia="Calibri" w:hAnsi="Arial" w:cs="Arial"/>
        </w:rPr>
      </w:pPr>
      <w:r w:rsidRPr="00D2303F">
        <w:rPr>
          <w:rFonts w:ascii="Arial" w:eastAsia="Calibri" w:hAnsi="Arial" w:cs="Arial"/>
        </w:rPr>
        <w:t>zwana dalej „umową” </w:t>
      </w:r>
    </w:p>
    <w:p w14:paraId="69588F05" w14:textId="77777777" w:rsidR="00D2303F" w:rsidRPr="00D2303F" w:rsidRDefault="00D2303F" w:rsidP="00D2303F">
      <w:pPr>
        <w:spacing w:after="120"/>
        <w:jc w:val="both"/>
        <w:textAlignment w:val="baseline"/>
        <w:rPr>
          <w:rFonts w:ascii="Arial" w:hAnsi="Arial" w:cs="Arial"/>
        </w:rPr>
      </w:pPr>
      <w:r w:rsidRPr="00D2303F">
        <w:rPr>
          <w:rFonts w:ascii="Arial" w:hAnsi="Arial" w:cs="Arial"/>
        </w:rPr>
        <w:t>Zawarta pomiędzy: </w:t>
      </w:r>
    </w:p>
    <w:p w14:paraId="0573AD8E" w14:textId="77777777" w:rsidR="00D2303F" w:rsidRPr="00D2303F" w:rsidRDefault="00D2303F" w:rsidP="00D2303F">
      <w:pPr>
        <w:jc w:val="both"/>
        <w:rPr>
          <w:rFonts w:ascii="Arial" w:hAnsi="Arial" w:cs="Arial"/>
        </w:rPr>
      </w:pPr>
      <w:r w:rsidRPr="00D2303F">
        <w:rPr>
          <w:rFonts w:ascii="Arial" w:hAnsi="Arial" w:cs="Arial"/>
          <w:bCs/>
        </w:rPr>
        <w:t>Skarbem Państwa</w:t>
      </w:r>
      <w:r w:rsidRPr="00D2303F">
        <w:rPr>
          <w:rFonts w:ascii="Arial" w:hAnsi="Arial" w:cs="Arial"/>
        </w:rPr>
        <w:t xml:space="preserve"> - </w:t>
      </w:r>
      <w:r w:rsidRPr="00D2303F">
        <w:rPr>
          <w:rFonts w:ascii="Arial" w:hAnsi="Arial" w:cs="Arial"/>
          <w:b/>
          <w:bCs/>
        </w:rPr>
        <w:t>Centrum Zasobów Cyberprzestrzeni Sił Zbrojnych</w:t>
      </w:r>
      <w:r w:rsidRPr="00D2303F">
        <w:rPr>
          <w:rFonts w:ascii="Arial" w:hAnsi="Arial" w:cs="Arial"/>
        </w:rPr>
        <w:t xml:space="preserve"> z siedzibą w Warszawie 00-909 przy ul. Żwirki i Wigury 9/13, NIP: 522-27-92-079, </w:t>
      </w:r>
      <w:r w:rsidRPr="00D2303F">
        <w:rPr>
          <w:rFonts w:ascii="Arial" w:hAnsi="Arial" w:cs="Arial"/>
        </w:rPr>
        <w:br/>
        <w:t>REGON: 140338549, BDO: 000147640 zwanym dalej „Zamawiającym”, reprezentowanym przez:</w:t>
      </w:r>
    </w:p>
    <w:p w14:paraId="41D5C1EE" w14:textId="77777777" w:rsidR="00D2303F" w:rsidRPr="00D2303F" w:rsidRDefault="00D2303F" w:rsidP="00D2303F">
      <w:pPr>
        <w:jc w:val="center"/>
        <w:rPr>
          <w:rFonts w:ascii="Arial" w:hAnsi="Arial" w:cs="Arial"/>
          <w:bCs/>
        </w:rPr>
      </w:pPr>
    </w:p>
    <w:p w14:paraId="407D9AC8" w14:textId="77777777" w:rsidR="00D2303F" w:rsidRPr="00D2303F" w:rsidRDefault="00D2303F" w:rsidP="00D2303F">
      <w:pPr>
        <w:pStyle w:val="Default"/>
        <w:ind w:right="-284"/>
        <w:rPr>
          <w:b/>
          <w:sz w:val="22"/>
          <w:szCs w:val="22"/>
        </w:rPr>
      </w:pPr>
      <w:r w:rsidRPr="00D2303F">
        <w:rPr>
          <w:b/>
          <w:sz w:val="22"/>
          <w:szCs w:val="22"/>
        </w:rPr>
        <w:t>.................................... – Dyrektora Centrum Zasobów Cyberprzestrzeni Sił Zbrojnych</w:t>
      </w:r>
      <w:r w:rsidRPr="00D2303F">
        <w:rPr>
          <w:sz w:val="22"/>
          <w:szCs w:val="22"/>
        </w:rPr>
        <w:t>,</w:t>
      </w:r>
    </w:p>
    <w:p w14:paraId="2DA7C3E6" w14:textId="77777777" w:rsidR="00D2303F" w:rsidRPr="00D2303F" w:rsidRDefault="00D2303F" w:rsidP="00D2303F">
      <w:pPr>
        <w:tabs>
          <w:tab w:val="left" w:pos="360"/>
        </w:tabs>
        <w:ind w:left="360" w:hanging="360"/>
        <w:jc w:val="both"/>
        <w:rPr>
          <w:rFonts w:ascii="Arial" w:hAnsi="Arial" w:cs="Arial"/>
        </w:rPr>
      </w:pPr>
    </w:p>
    <w:p w14:paraId="2E2D4877" w14:textId="3D191CB2" w:rsidR="00D2303F" w:rsidRPr="00D2303F" w:rsidRDefault="00D2303F" w:rsidP="00D2303F">
      <w:pPr>
        <w:tabs>
          <w:tab w:val="left" w:pos="360"/>
        </w:tabs>
        <w:ind w:left="360" w:hanging="360"/>
        <w:jc w:val="both"/>
        <w:rPr>
          <w:rFonts w:ascii="Arial" w:hAnsi="Arial" w:cs="Arial"/>
        </w:rPr>
      </w:pPr>
      <w:r w:rsidRPr="00D2303F">
        <w:rPr>
          <w:rFonts w:ascii="Arial" w:hAnsi="Arial" w:cs="Arial"/>
        </w:rPr>
        <w:t xml:space="preserve">a </w:t>
      </w:r>
    </w:p>
    <w:p w14:paraId="1A41C876" w14:textId="77777777" w:rsidR="00D2303F" w:rsidRPr="00D2303F" w:rsidRDefault="00D2303F" w:rsidP="00D2303F">
      <w:pPr>
        <w:spacing w:after="120"/>
        <w:jc w:val="both"/>
        <w:rPr>
          <w:rFonts w:ascii="Arial" w:hAnsi="Arial" w:cs="Arial"/>
          <w:b/>
          <w:bCs/>
          <w:color w:val="000000"/>
        </w:rPr>
      </w:pPr>
      <w:r w:rsidRPr="00D2303F">
        <w:rPr>
          <w:rFonts w:ascii="Arial" w:hAnsi="Arial" w:cs="Arial"/>
          <w:b/>
          <w:bCs/>
          <w:color w:val="000000"/>
        </w:rPr>
        <w:t xml:space="preserve">gdy kontrahentem jest spółka prawa handlowego: </w:t>
      </w:r>
    </w:p>
    <w:p w14:paraId="68B4186D" w14:textId="77777777" w:rsidR="00D2303F" w:rsidRPr="00D2303F" w:rsidRDefault="00D2303F" w:rsidP="00D2303F">
      <w:pPr>
        <w:spacing w:after="120"/>
        <w:jc w:val="both"/>
        <w:rPr>
          <w:rFonts w:ascii="Arial" w:hAnsi="Arial" w:cs="Arial"/>
          <w:color w:val="000000"/>
        </w:rPr>
      </w:pPr>
      <w:r w:rsidRPr="00D2303F">
        <w:rPr>
          <w:rFonts w:ascii="Arial" w:hAnsi="Arial" w:cs="Arial"/>
          <w:color w:val="000000"/>
        </w:rPr>
        <w:t>…………….... z siedzibą w ………………..... (), wpisaną do rejestru przedsiębiorców Krajowego Rejestru Sądowego  prowadzonego przez Sąd ……………….. w …….…… pod numerem KRS............... NIP ………, REGON ………….., …………………………………………………kapitał zakładowy ……………………zwaną dalej „Wykonawcą”, reprezentowaną przez:</w:t>
      </w:r>
    </w:p>
    <w:p w14:paraId="601A0B53" w14:textId="77777777" w:rsidR="00D2303F" w:rsidRPr="00D2303F" w:rsidRDefault="00D2303F" w:rsidP="00D2303F">
      <w:pPr>
        <w:spacing w:after="120"/>
        <w:jc w:val="both"/>
        <w:rPr>
          <w:rFonts w:ascii="Arial" w:hAnsi="Arial" w:cs="Arial"/>
          <w:color w:val="000000"/>
        </w:rPr>
      </w:pPr>
      <w:r w:rsidRPr="00D2303F">
        <w:rPr>
          <w:rFonts w:ascii="Arial" w:hAnsi="Arial" w:cs="Arial"/>
          <w:color w:val="000000"/>
        </w:rPr>
        <w:t xml:space="preserve">……………………………..- </w:t>
      </w:r>
    </w:p>
    <w:p w14:paraId="62316769" w14:textId="77777777" w:rsidR="00D2303F" w:rsidRPr="00D2303F" w:rsidRDefault="00D2303F" w:rsidP="00D2303F">
      <w:pPr>
        <w:spacing w:after="120"/>
        <w:jc w:val="both"/>
        <w:rPr>
          <w:rFonts w:ascii="Arial" w:hAnsi="Arial" w:cs="Arial"/>
          <w:color w:val="000000"/>
        </w:rPr>
      </w:pPr>
      <w:r w:rsidRPr="00D2303F">
        <w:rPr>
          <w:rFonts w:ascii="Arial" w:hAnsi="Arial" w:cs="Arial"/>
          <w:color w:val="000000"/>
        </w:rPr>
        <w:t xml:space="preserve">…………………………….. –, </w:t>
      </w:r>
    </w:p>
    <w:p w14:paraId="1C591571" w14:textId="77777777" w:rsidR="00D2303F" w:rsidRPr="00D2303F" w:rsidRDefault="00D2303F" w:rsidP="00D2303F">
      <w:pPr>
        <w:spacing w:after="120"/>
        <w:jc w:val="both"/>
        <w:rPr>
          <w:rFonts w:ascii="Arial" w:hAnsi="Arial" w:cs="Arial"/>
          <w:i/>
          <w:color w:val="000000"/>
        </w:rPr>
      </w:pPr>
      <w:r w:rsidRPr="00D2303F">
        <w:rPr>
          <w:rFonts w:ascii="Arial" w:hAnsi="Arial" w:cs="Arial"/>
          <w:i/>
          <w:color w:val="000000"/>
        </w:rPr>
        <w:t>albo</w:t>
      </w:r>
    </w:p>
    <w:p w14:paraId="209851EA" w14:textId="77777777" w:rsidR="00D2303F" w:rsidRPr="00D2303F" w:rsidRDefault="00D2303F" w:rsidP="00D2303F">
      <w:pPr>
        <w:spacing w:after="120"/>
        <w:jc w:val="both"/>
        <w:rPr>
          <w:rFonts w:ascii="Arial" w:hAnsi="Arial" w:cs="Arial"/>
          <w:color w:val="000000"/>
        </w:rPr>
      </w:pPr>
      <w:r w:rsidRPr="00D2303F">
        <w:rPr>
          <w:rFonts w:ascii="Arial" w:hAnsi="Arial" w:cs="Arial"/>
          <w:color w:val="000000"/>
        </w:rPr>
        <w:t xml:space="preserve">…… - działającą/-ego na podstawie pełnomocnictwa, stanowiącego Załącznik nr …. </w:t>
      </w:r>
      <w:r w:rsidRPr="00D2303F">
        <w:rPr>
          <w:rFonts w:ascii="Arial" w:hAnsi="Arial" w:cs="Arial"/>
          <w:color w:val="000000"/>
        </w:rPr>
        <w:br/>
        <w:t xml:space="preserve">do Umowy, </w:t>
      </w:r>
    </w:p>
    <w:p w14:paraId="0E8B4AE3" w14:textId="77777777" w:rsidR="00D2303F" w:rsidRPr="00D2303F" w:rsidRDefault="00D2303F" w:rsidP="00D2303F">
      <w:pPr>
        <w:spacing w:after="120"/>
        <w:jc w:val="both"/>
        <w:rPr>
          <w:rFonts w:ascii="Arial" w:hAnsi="Arial" w:cs="Arial"/>
          <w:color w:val="000000"/>
        </w:rPr>
      </w:pPr>
    </w:p>
    <w:p w14:paraId="10C4A7E1" w14:textId="77777777" w:rsidR="00D2303F" w:rsidRPr="00D2303F" w:rsidRDefault="00D2303F" w:rsidP="00D2303F">
      <w:pPr>
        <w:spacing w:after="120"/>
        <w:jc w:val="both"/>
        <w:rPr>
          <w:rFonts w:ascii="Arial" w:hAnsi="Arial" w:cs="Arial"/>
          <w:b/>
          <w:bCs/>
          <w:color w:val="000000"/>
        </w:rPr>
      </w:pPr>
      <w:r w:rsidRPr="00D2303F">
        <w:rPr>
          <w:rFonts w:ascii="Arial" w:hAnsi="Arial" w:cs="Arial"/>
          <w:b/>
          <w:bCs/>
          <w:color w:val="000000"/>
        </w:rPr>
        <w:t xml:space="preserve">*gdy kontrahentem jest osoba fizyczna prowadząca działalność gospodarczą: </w:t>
      </w:r>
    </w:p>
    <w:p w14:paraId="63692C2B" w14:textId="77777777" w:rsidR="00D2303F" w:rsidRPr="00D2303F" w:rsidRDefault="00D2303F" w:rsidP="00D2303F">
      <w:pPr>
        <w:spacing w:after="120"/>
        <w:jc w:val="both"/>
        <w:rPr>
          <w:rFonts w:ascii="Arial" w:hAnsi="Arial" w:cs="Arial"/>
          <w:color w:val="000000"/>
        </w:rPr>
      </w:pPr>
      <w:r w:rsidRPr="00D2303F">
        <w:rPr>
          <w:rFonts w:ascii="Arial" w:hAnsi="Arial" w:cs="Arial"/>
          <w:color w:val="000000"/>
        </w:rPr>
        <w:t xml:space="preserve">Panią/Panem …, zamieszkałym w ………………………. Nr PESEL: ………………. wykonującą/-ym w ………………….. adres: ……………….działalność gospodarczą pod firmą „…………………..”, NIP: …….., REGON: …… wpisanym do Centralnej Ewidencji i Informacji o Działalności Gospodarczej, zgodnie z danymi dostępnymi w CEIDG według stanu na dzień …………………. zwaną/-ym dalej „Wykonawcą”, reprezentowaną/-ym przez: </w:t>
      </w:r>
    </w:p>
    <w:p w14:paraId="54D047C2" w14:textId="77777777" w:rsidR="00D2303F" w:rsidRPr="00D2303F" w:rsidRDefault="00D2303F" w:rsidP="00D2303F">
      <w:pPr>
        <w:spacing w:after="120"/>
        <w:jc w:val="both"/>
        <w:rPr>
          <w:rFonts w:ascii="Arial" w:hAnsi="Arial" w:cs="Arial"/>
          <w:color w:val="000000"/>
        </w:rPr>
      </w:pPr>
      <w:r w:rsidRPr="00D2303F">
        <w:rPr>
          <w:rFonts w:ascii="Arial" w:hAnsi="Arial" w:cs="Arial"/>
          <w:color w:val="000000"/>
        </w:rPr>
        <w:t>…………………..………. - właściciela,</w:t>
      </w:r>
    </w:p>
    <w:p w14:paraId="555DCB05" w14:textId="77777777" w:rsidR="00D2303F" w:rsidRPr="00D2303F" w:rsidRDefault="00D2303F" w:rsidP="00D2303F">
      <w:pPr>
        <w:spacing w:after="120"/>
        <w:jc w:val="both"/>
        <w:rPr>
          <w:rFonts w:ascii="Arial" w:hAnsi="Arial" w:cs="Arial"/>
          <w:i/>
          <w:color w:val="000000"/>
        </w:rPr>
      </w:pPr>
      <w:r w:rsidRPr="00D2303F">
        <w:rPr>
          <w:rFonts w:ascii="Arial" w:hAnsi="Arial" w:cs="Arial"/>
          <w:i/>
          <w:color w:val="000000"/>
        </w:rPr>
        <w:t>albo</w:t>
      </w:r>
    </w:p>
    <w:p w14:paraId="0A426E17" w14:textId="77777777" w:rsidR="00D2303F" w:rsidRPr="00D2303F" w:rsidRDefault="00D2303F" w:rsidP="00D2303F">
      <w:pPr>
        <w:spacing w:after="120"/>
        <w:jc w:val="both"/>
        <w:rPr>
          <w:rFonts w:ascii="Arial" w:hAnsi="Arial" w:cs="Arial"/>
          <w:color w:val="000000"/>
        </w:rPr>
      </w:pPr>
      <w:r w:rsidRPr="00D2303F">
        <w:rPr>
          <w:rFonts w:ascii="Arial" w:hAnsi="Arial" w:cs="Arial"/>
          <w:color w:val="000000"/>
        </w:rPr>
        <w:t xml:space="preserve">………..- działającą/-ego na podstawie pełnomocnictwa, stanowiącego Załącznik nr …… do Umowy, </w:t>
      </w:r>
    </w:p>
    <w:p w14:paraId="318611B8" w14:textId="77777777" w:rsidR="00D2303F" w:rsidRPr="00D2303F" w:rsidRDefault="00D2303F" w:rsidP="00D2303F">
      <w:pPr>
        <w:spacing w:after="120"/>
        <w:jc w:val="both"/>
        <w:rPr>
          <w:rFonts w:ascii="Arial" w:hAnsi="Arial" w:cs="Arial"/>
          <w:b/>
          <w:color w:val="000000"/>
        </w:rPr>
      </w:pPr>
      <w:r w:rsidRPr="00D2303F">
        <w:rPr>
          <w:rFonts w:ascii="Arial" w:hAnsi="Arial" w:cs="Arial"/>
          <w:b/>
          <w:color w:val="000000"/>
        </w:rPr>
        <w:t>*gdy kontrahentem jest konsorcjum:</w:t>
      </w:r>
    </w:p>
    <w:p w14:paraId="7F627D82" w14:textId="77777777" w:rsidR="00D2303F" w:rsidRPr="00D2303F" w:rsidRDefault="00D2303F" w:rsidP="00D2303F">
      <w:pPr>
        <w:numPr>
          <w:ilvl w:val="0"/>
          <w:numId w:val="123"/>
        </w:numPr>
        <w:spacing w:after="120" w:line="240" w:lineRule="auto"/>
        <w:jc w:val="both"/>
        <w:rPr>
          <w:rFonts w:ascii="Arial" w:hAnsi="Arial" w:cs="Arial"/>
          <w:color w:val="000000"/>
        </w:rPr>
      </w:pPr>
      <w:r w:rsidRPr="00D2303F">
        <w:rPr>
          <w:rFonts w:ascii="Arial" w:hAnsi="Arial" w:cs="Arial"/>
          <w:color w:val="000000"/>
        </w:rPr>
        <w:t xml:space="preserve">…………………….. z siedzibą w …………………….wpisaną do rejestru przedsiębiorców Krajowego Rejestru Sądowego, prowadzonego przez Sąd ………………….. </w:t>
      </w:r>
      <w:r w:rsidRPr="00D2303F">
        <w:rPr>
          <w:rFonts w:ascii="Arial" w:hAnsi="Arial" w:cs="Arial"/>
          <w:color w:val="000000"/>
        </w:rPr>
        <w:br/>
      </w:r>
      <w:r w:rsidRPr="00D2303F">
        <w:rPr>
          <w:rFonts w:ascii="Arial" w:hAnsi="Arial" w:cs="Arial"/>
          <w:color w:val="000000"/>
        </w:rPr>
        <w:lastRenderedPageBreak/>
        <w:t>w ………………. Pod nr KRS: ……………………… NIP: ………………………… adres: …………………………..;</w:t>
      </w:r>
    </w:p>
    <w:p w14:paraId="0075D0E0" w14:textId="77777777" w:rsidR="00D2303F" w:rsidRPr="00D2303F" w:rsidRDefault="00D2303F" w:rsidP="00D2303F">
      <w:pPr>
        <w:numPr>
          <w:ilvl w:val="0"/>
          <w:numId w:val="123"/>
        </w:numPr>
        <w:spacing w:after="120" w:line="240" w:lineRule="auto"/>
        <w:jc w:val="both"/>
        <w:rPr>
          <w:rFonts w:ascii="Arial" w:hAnsi="Arial" w:cs="Arial"/>
          <w:color w:val="000000"/>
        </w:rPr>
      </w:pPr>
      <w:r w:rsidRPr="00D2303F">
        <w:rPr>
          <w:rFonts w:ascii="Arial" w:hAnsi="Arial" w:cs="Arial"/>
          <w:color w:val="000000"/>
        </w:rPr>
        <w:t>……………………….. z siedzibą w ………………………….. wpisaną do rejestru przedsiębiorców Krajowego Rejestru Sądowego, prowadzonego przez Sąd ………………….. w ………………. Pod nr KRS: ……………………… NIP: ………………………… adres: …………………………..;</w:t>
      </w:r>
    </w:p>
    <w:p w14:paraId="42DAE389" w14:textId="77777777" w:rsidR="00D2303F" w:rsidRPr="00D2303F" w:rsidRDefault="00D2303F" w:rsidP="00D2303F">
      <w:pPr>
        <w:numPr>
          <w:ilvl w:val="0"/>
          <w:numId w:val="123"/>
        </w:numPr>
        <w:spacing w:after="120" w:line="240" w:lineRule="auto"/>
        <w:jc w:val="both"/>
        <w:rPr>
          <w:rFonts w:ascii="Arial" w:hAnsi="Arial" w:cs="Arial"/>
          <w:color w:val="000000"/>
        </w:rPr>
      </w:pPr>
      <w:r w:rsidRPr="00D2303F">
        <w:rPr>
          <w:rFonts w:ascii="Arial" w:hAnsi="Arial" w:cs="Arial"/>
          <w:color w:val="000000"/>
        </w:rPr>
        <w:t xml:space="preserve">…………………… z siedzibą w ……………………………. wpisaną do rejestru przedsiębiorców Krajowego Rejestru Sądowego, prowadzonego przez Sąd ………………….. </w:t>
      </w:r>
      <w:r w:rsidRPr="00D2303F">
        <w:rPr>
          <w:rFonts w:ascii="Arial" w:hAnsi="Arial" w:cs="Arial"/>
          <w:color w:val="000000"/>
        </w:rPr>
        <w:br/>
        <w:t>w ………………. Pod nr KRS: ……………………… NIP: ………………………… adres: …………………………..;</w:t>
      </w:r>
    </w:p>
    <w:p w14:paraId="6257E785" w14:textId="77777777" w:rsidR="00D2303F" w:rsidRPr="00D2303F" w:rsidRDefault="00D2303F" w:rsidP="00D2303F">
      <w:pPr>
        <w:spacing w:after="120"/>
        <w:jc w:val="both"/>
        <w:rPr>
          <w:rFonts w:ascii="Arial" w:hAnsi="Arial" w:cs="Arial"/>
          <w:color w:val="000000"/>
        </w:rPr>
      </w:pPr>
      <w:r w:rsidRPr="00D2303F">
        <w:rPr>
          <w:rFonts w:ascii="Arial" w:hAnsi="Arial" w:cs="Arial"/>
          <w:color w:val="000000"/>
        </w:rPr>
        <w:t>zwanymi łącznie dalej Konsorcjum lub Wykonawcą</w:t>
      </w:r>
    </w:p>
    <w:p w14:paraId="6159BC12" w14:textId="77777777" w:rsidR="00D2303F" w:rsidRPr="00D2303F" w:rsidRDefault="00D2303F" w:rsidP="00D2303F">
      <w:pPr>
        <w:spacing w:after="120"/>
        <w:jc w:val="both"/>
        <w:rPr>
          <w:rFonts w:ascii="Arial" w:hAnsi="Arial" w:cs="Arial"/>
          <w:color w:val="000000"/>
        </w:rPr>
      </w:pPr>
      <w:r w:rsidRPr="00D2303F">
        <w:rPr>
          <w:rFonts w:ascii="Arial" w:hAnsi="Arial" w:cs="Arial"/>
          <w:color w:val="000000"/>
        </w:rPr>
        <w:t xml:space="preserve">w imieniu których działają: ……………. i ………………… umocowani do działania w imieniu uczestników Konsorcjum na podstawie pełnomocnictw z ……………… r., których kopie wraz </w:t>
      </w:r>
      <w:r w:rsidRPr="00D2303F">
        <w:rPr>
          <w:rFonts w:ascii="Arial" w:hAnsi="Arial" w:cs="Arial"/>
          <w:color w:val="000000"/>
        </w:rPr>
        <w:br/>
        <w:t>z informacjami</w:t>
      </w:r>
      <w:r w:rsidRPr="00D2303F">
        <w:rPr>
          <w:rFonts w:ascii="Arial" w:hAnsi="Arial" w:cs="Arial"/>
        </w:rPr>
        <w:t xml:space="preserve"> </w:t>
      </w:r>
      <w:r w:rsidRPr="00D2303F">
        <w:rPr>
          <w:rFonts w:ascii="Arial" w:hAnsi="Arial" w:cs="Arial"/>
          <w:color w:val="000000"/>
        </w:rPr>
        <w:t>odpowiadającymi odpisom aktualnym z rejestru przedsiębiorców KRS stanowią załączniki do Umowy zwanymi dalej łącznie „</w:t>
      </w:r>
      <w:r w:rsidRPr="00D2303F">
        <w:rPr>
          <w:rFonts w:ascii="Arial" w:hAnsi="Arial" w:cs="Arial"/>
          <w:b/>
          <w:color w:val="000000"/>
        </w:rPr>
        <w:t>Stronami</w:t>
      </w:r>
      <w:r w:rsidRPr="00D2303F">
        <w:rPr>
          <w:rFonts w:ascii="Arial" w:hAnsi="Arial" w:cs="Arial"/>
          <w:color w:val="000000"/>
        </w:rPr>
        <w:t>”</w:t>
      </w:r>
    </w:p>
    <w:p w14:paraId="4A90E7D0" w14:textId="77777777" w:rsidR="00D2303F" w:rsidRPr="00D2303F" w:rsidRDefault="00D2303F" w:rsidP="00D2303F">
      <w:pPr>
        <w:spacing w:after="120"/>
        <w:jc w:val="both"/>
        <w:rPr>
          <w:rFonts w:ascii="Arial" w:hAnsi="Arial" w:cs="Arial"/>
        </w:rPr>
      </w:pPr>
    </w:p>
    <w:p w14:paraId="3419F845" w14:textId="77777777" w:rsidR="00D2303F" w:rsidRPr="00D2303F" w:rsidRDefault="00D2303F" w:rsidP="00D2303F">
      <w:pPr>
        <w:spacing w:after="120"/>
        <w:jc w:val="both"/>
        <w:rPr>
          <w:rStyle w:val="FontStyle24"/>
          <w:rFonts w:ascii="Arial" w:hAnsi="Arial" w:cs="Arial"/>
          <w:spacing w:val="0"/>
          <w:sz w:val="22"/>
          <w:szCs w:val="22"/>
        </w:rPr>
      </w:pPr>
      <w:r w:rsidRPr="00D2303F">
        <w:rPr>
          <w:rFonts w:ascii="Arial" w:hAnsi="Arial" w:cs="Arial"/>
        </w:rPr>
        <w:t xml:space="preserve">w wyniku przeprowadzonego postępowania  bez </w:t>
      </w:r>
      <w:r w:rsidRPr="00D2303F">
        <w:rPr>
          <w:rFonts w:ascii="Arial" w:hAnsi="Arial" w:cs="Arial"/>
          <w:bCs/>
        </w:rPr>
        <w:t xml:space="preserve">stosowania ustawy z dnia 11 września 2019 r. Prawo zamówień publicznych (Dz. U. 2024 r. poz. 1320) </w:t>
      </w:r>
      <w:r w:rsidRPr="00D2303F">
        <w:rPr>
          <w:rFonts w:ascii="Arial" w:hAnsi="Arial" w:cs="Arial"/>
          <w:color w:val="000000"/>
          <w:kern w:val="16"/>
        </w:rPr>
        <w:t xml:space="preserve"> </w:t>
      </w:r>
      <w:r w:rsidRPr="00D2303F">
        <w:rPr>
          <w:rFonts w:ascii="Arial" w:hAnsi="Arial" w:cs="Arial"/>
        </w:rPr>
        <w:br/>
        <w:t xml:space="preserve">pn. </w:t>
      </w:r>
      <w:r w:rsidRPr="00D2303F">
        <w:rPr>
          <w:rFonts w:ascii="Arial" w:hAnsi="Arial" w:cs="Arial"/>
          <w:color w:val="000000" w:themeColor="text1"/>
        </w:rPr>
        <w:t>Wynajem zasilacza UPS – 75-80kVA</w:t>
      </w:r>
      <w:r w:rsidRPr="00D2303F">
        <w:rPr>
          <w:rFonts w:ascii="Arial" w:hAnsi="Arial" w:cs="Arial"/>
        </w:rPr>
        <w:t>, nr sprawy 2811.1.2026.MO, została zawarta umowa o następującej treści:</w:t>
      </w:r>
    </w:p>
    <w:p w14:paraId="63564382" w14:textId="77777777" w:rsidR="00D2303F" w:rsidRPr="00D2303F" w:rsidRDefault="00D2303F" w:rsidP="00D2303F">
      <w:pPr>
        <w:spacing w:after="240"/>
        <w:jc w:val="center"/>
        <w:rPr>
          <w:rStyle w:val="FontStyle24"/>
          <w:rFonts w:ascii="Arial" w:hAnsi="Arial" w:cs="Arial"/>
          <w:b/>
          <w:bCs/>
          <w:spacing w:val="40"/>
          <w:sz w:val="22"/>
          <w:szCs w:val="22"/>
        </w:rPr>
      </w:pPr>
      <w:r w:rsidRPr="00D2303F">
        <w:rPr>
          <w:rStyle w:val="FontStyle24"/>
          <w:rFonts w:ascii="Arial" w:hAnsi="Arial" w:cs="Arial"/>
          <w:b/>
          <w:bCs/>
          <w:spacing w:val="40"/>
          <w:sz w:val="22"/>
          <w:szCs w:val="22"/>
        </w:rPr>
        <w:t>§1</w:t>
      </w:r>
      <w:r w:rsidRPr="00D2303F">
        <w:rPr>
          <w:rStyle w:val="FontStyle24"/>
          <w:rFonts w:ascii="Arial" w:hAnsi="Arial" w:cs="Arial"/>
          <w:b/>
          <w:bCs/>
          <w:spacing w:val="40"/>
          <w:sz w:val="22"/>
          <w:szCs w:val="22"/>
        </w:rPr>
        <w:br/>
      </w:r>
      <w:r w:rsidRPr="00D2303F">
        <w:rPr>
          <w:rFonts w:ascii="Arial" w:hAnsi="Arial" w:cs="Arial"/>
          <w:b/>
          <w:bCs/>
        </w:rPr>
        <w:t>Przedmiot umowy</w:t>
      </w:r>
    </w:p>
    <w:p w14:paraId="7F68C743" w14:textId="77777777" w:rsidR="00D2303F" w:rsidRPr="00D2303F" w:rsidRDefault="00D2303F" w:rsidP="003531C6">
      <w:pPr>
        <w:pStyle w:val="Akapitzlist"/>
        <w:widowControl w:val="0"/>
        <w:numPr>
          <w:ilvl w:val="0"/>
          <w:numId w:val="116"/>
        </w:numPr>
        <w:autoSpaceDE w:val="0"/>
        <w:autoSpaceDN w:val="0"/>
        <w:adjustRightInd w:val="0"/>
        <w:spacing w:before="120" w:after="0" w:line="240" w:lineRule="auto"/>
        <w:ind w:left="284" w:hanging="284"/>
        <w:contextualSpacing w:val="0"/>
        <w:jc w:val="both"/>
        <w:rPr>
          <w:rFonts w:ascii="Arial" w:hAnsi="Arial" w:cs="Arial"/>
          <w:spacing w:val="-10"/>
        </w:rPr>
      </w:pPr>
      <w:r w:rsidRPr="00D2303F">
        <w:rPr>
          <w:rFonts w:ascii="Arial" w:hAnsi="Arial" w:cs="Arial"/>
        </w:rPr>
        <w:t xml:space="preserve">Przedmiotem umowy wynajem urządzenia podtrzymującego napięcie (UPS) o mocy </w:t>
      </w:r>
      <w:r w:rsidRPr="00D2303F">
        <w:rPr>
          <w:rFonts w:ascii="Arial" w:hAnsi="Arial" w:cs="Arial"/>
          <w:b/>
        </w:rPr>
        <w:t>75 – 80</w:t>
      </w:r>
      <w:r w:rsidRPr="00D2303F">
        <w:rPr>
          <w:rFonts w:ascii="Arial" w:hAnsi="Arial" w:cs="Arial"/>
        </w:rPr>
        <w:t xml:space="preserve"> kVA</w:t>
      </w:r>
      <w:r w:rsidRPr="00D2303F">
        <w:rPr>
          <w:rFonts w:ascii="Arial" w:hAnsi="Arial" w:cs="Arial"/>
          <w:bCs/>
        </w:rPr>
        <w:t xml:space="preserve"> z montażem i demontażem wyeksploatowanego urządzenia.</w:t>
      </w:r>
    </w:p>
    <w:p w14:paraId="71B14AE6" w14:textId="77777777" w:rsidR="00D2303F" w:rsidRPr="00D2303F" w:rsidRDefault="00D2303F" w:rsidP="003531C6">
      <w:pPr>
        <w:pStyle w:val="Akapitzlist"/>
        <w:widowControl w:val="0"/>
        <w:numPr>
          <w:ilvl w:val="0"/>
          <w:numId w:val="116"/>
        </w:numPr>
        <w:autoSpaceDE w:val="0"/>
        <w:autoSpaceDN w:val="0"/>
        <w:adjustRightInd w:val="0"/>
        <w:spacing w:before="120" w:after="0" w:line="240" w:lineRule="auto"/>
        <w:ind w:left="284" w:hanging="284"/>
        <w:contextualSpacing w:val="0"/>
        <w:jc w:val="both"/>
        <w:rPr>
          <w:rStyle w:val="FontStyle24"/>
          <w:rFonts w:ascii="Arial" w:hAnsi="Arial" w:cs="Arial"/>
          <w:sz w:val="22"/>
          <w:szCs w:val="22"/>
        </w:rPr>
      </w:pPr>
      <w:r w:rsidRPr="00D2303F">
        <w:rPr>
          <w:rFonts w:ascii="Arial" w:eastAsia="Calibri" w:hAnsi="Arial" w:cs="Arial"/>
        </w:rPr>
        <w:t>W ramach umowy Wykonawca zobowiązuje się wynająć dla Zamawiającego własność Asortymentu, a Zamawiający zobowiązuje się w przypadku należytego wykonania zamówienia Asortyment odebrać i zapłacić Wykonawcy wynagrodzenie za jego wynajem.</w:t>
      </w:r>
    </w:p>
    <w:p w14:paraId="3993599C" w14:textId="77777777" w:rsidR="00D2303F" w:rsidRPr="00D2303F" w:rsidRDefault="00D2303F" w:rsidP="003531C6">
      <w:pPr>
        <w:pStyle w:val="Akapitzlist"/>
        <w:widowControl w:val="0"/>
        <w:numPr>
          <w:ilvl w:val="0"/>
          <w:numId w:val="116"/>
        </w:numPr>
        <w:autoSpaceDE w:val="0"/>
        <w:autoSpaceDN w:val="0"/>
        <w:adjustRightInd w:val="0"/>
        <w:spacing w:before="120" w:after="0" w:line="240" w:lineRule="auto"/>
        <w:ind w:left="284" w:hanging="284"/>
        <w:contextualSpacing w:val="0"/>
        <w:jc w:val="both"/>
        <w:rPr>
          <w:rFonts w:ascii="Arial" w:hAnsi="Arial" w:cs="Arial"/>
          <w:spacing w:val="-10"/>
        </w:rPr>
      </w:pPr>
      <w:r w:rsidRPr="00D2303F">
        <w:rPr>
          <w:rFonts w:ascii="Arial" w:hAnsi="Arial" w:cs="Arial"/>
          <w:spacing w:val="2"/>
        </w:rPr>
        <w:t xml:space="preserve">Szczegółowy opis przedmiotu zamówienia został przedstawiony w </w:t>
      </w:r>
      <w:r w:rsidRPr="00D2303F">
        <w:rPr>
          <w:rFonts w:ascii="Arial" w:hAnsi="Arial" w:cs="Arial"/>
          <w:b/>
          <w:bCs/>
          <w:spacing w:val="2"/>
        </w:rPr>
        <w:t>Załączniku nr 1</w:t>
      </w:r>
      <w:r w:rsidRPr="00D2303F">
        <w:rPr>
          <w:rFonts w:ascii="Arial" w:hAnsi="Arial" w:cs="Arial"/>
          <w:spacing w:val="2"/>
        </w:rPr>
        <w:t xml:space="preserve"> do umowy – Opis przedmiotu zamówienia.</w:t>
      </w:r>
    </w:p>
    <w:p w14:paraId="64E1797B" w14:textId="77777777" w:rsidR="00D2303F" w:rsidRPr="00D2303F" w:rsidRDefault="00D2303F" w:rsidP="003531C6">
      <w:pPr>
        <w:pStyle w:val="Akapitzlist"/>
        <w:widowControl w:val="0"/>
        <w:numPr>
          <w:ilvl w:val="0"/>
          <w:numId w:val="116"/>
        </w:numPr>
        <w:autoSpaceDE w:val="0"/>
        <w:autoSpaceDN w:val="0"/>
        <w:adjustRightInd w:val="0"/>
        <w:spacing w:before="120" w:after="0" w:line="240" w:lineRule="auto"/>
        <w:ind w:left="284" w:hanging="284"/>
        <w:contextualSpacing w:val="0"/>
        <w:jc w:val="both"/>
        <w:rPr>
          <w:rFonts w:ascii="Arial" w:hAnsi="Arial" w:cs="Arial"/>
          <w:spacing w:val="-10"/>
        </w:rPr>
      </w:pPr>
      <w:r w:rsidRPr="00D2303F">
        <w:rPr>
          <w:rFonts w:ascii="Arial" w:hAnsi="Arial" w:cs="Arial"/>
        </w:rPr>
        <w:t>Odbiorcami przedmiotu umowy są jednostki / komórki organizacyjne resortu obrony narodowej.</w:t>
      </w:r>
    </w:p>
    <w:p w14:paraId="38FE4C49" w14:textId="77777777" w:rsidR="00D2303F" w:rsidRPr="00D2303F" w:rsidRDefault="00D2303F" w:rsidP="003531C6">
      <w:pPr>
        <w:pStyle w:val="Akapitzlist"/>
        <w:widowControl w:val="0"/>
        <w:numPr>
          <w:ilvl w:val="0"/>
          <w:numId w:val="116"/>
        </w:numPr>
        <w:autoSpaceDE w:val="0"/>
        <w:autoSpaceDN w:val="0"/>
        <w:adjustRightInd w:val="0"/>
        <w:spacing w:before="120" w:after="0" w:line="240" w:lineRule="auto"/>
        <w:ind w:left="284" w:hanging="284"/>
        <w:contextualSpacing w:val="0"/>
        <w:jc w:val="both"/>
        <w:rPr>
          <w:rFonts w:ascii="Arial" w:hAnsi="Arial" w:cs="Arial"/>
          <w:spacing w:val="-10"/>
        </w:rPr>
      </w:pPr>
      <w:r w:rsidRPr="00D2303F">
        <w:rPr>
          <w:rFonts w:ascii="Arial" w:eastAsia="Calibri" w:hAnsi="Arial" w:cs="Arial"/>
        </w:rPr>
        <w:t>Umowa obejmuje również zamówienie objęte prawem opcji realizowane zgodnie z opisem przedmiotu zamówienia – załącznik nr 1 do Umowy.</w:t>
      </w:r>
    </w:p>
    <w:p w14:paraId="0EC155E1" w14:textId="77777777" w:rsidR="00D2303F" w:rsidRPr="00D2303F" w:rsidRDefault="00D2303F" w:rsidP="003531C6">
      <w:pPr>
        <w:pStyle w:val="Akapitzlist"/>
        <w:widowControl w:val="0"/>
        <w:numPr>
          <w:ilvl w:val="0"/>
          <w:numId w:val="116"/>
        </w:numPr>
        <w:autoSpaceDE w:val="0"/>
        <w:autoSpaceDN w:val="0"/>
        <w:adjustRightInd w:val="0"/>
        <w:spacing w:before="120" w:after="0" w:line="240" w:lineRule="auto"/>
        <w:ind w:left="284" w:hanging="284"/>
        <w:contextualSpacing w:val="0"/>
        <w:jc w:val="both"/>
        <w:rPr>
          <w:rStyle w:val="FontStyle24"/>
          <w:rFonts w:ascii="Arial" w:hAnsi="Arial" w:cs="Arial"/>
          <w:sz w:val="22"/>
          <w:szCs w:val="22"/>
        </w:rPr>
      </w:pPr>
      <w:r w:rsidRPr="00D2303F">
        <w:rPr>
          <w:rFonts w:ascii="Arial" w:hAnsi="Arial" w:cs="Arial"/>
        </w:rPr>
        <w:t xml:space="preserve">Ceny jednostkowe brutto, określone w formularzu cenowym, stanowiącym </w:t>
      </w:r>
      <w:r w:rsidRPr="00D2303F">
        <w:rPr>
          <w:rFonts w:ascii="Arial" w:hAnsi="Arial" w:cs="Arial"/>
          <w:b/>
        </w:rPr>
        <w:t xml:space="preserve">Załącznik nr 2 </w:t>
      </w:r>
      <w:r w:rsidRPr="00D2303F">
        <w:rPr>
          <w:rFonts w:ascii="Arial" w:hAnsi="Arial" w:cs="Arial"/>
          <w:bCs/>
        </w:rPr>
        <w:t>do umowy</w:t>
      </w:r>
      <w:r w:rsidRPr="00D2303F">
        <w:rPr>
          <w:rFonts w:ascii="Arial" w:hAnsi="Arial" w:cs="Arial"/>
          <w:b/>
        </w:rPr>
        <w:t>,</w:t>
      </w:r>
      <w:r w:rsidRPr="00D2303F">
        <w:rPr>
          <w:rFonts w:ascii="Arial" w:hAnsi="Arial" w:cs="Arial"/>
        </w:rPr>
        <w:t xml:space="preserve"> są stałe przez cały okres trwania umowy.</w:t>
      </w:r>
    </w:p>
    <w:p w14:paraId="2A08458C" w14:textId="77777777" w:rsidR="00D2303F" w:rsidRPr="00D2303F" w:rsidRDefault="00D2303F" w:rsidP="00D2303F">
      <w:pPr>
        <w:suppressAutoHyphens/>
        <w:spacing w:after="120"/>
        <w:ind w:left="720"/>
        <w:jc w:val="both"/>
        <w:rPr>
          <w:rStyle w:val="FontStyle24"/>
          <w:rFonts w:ascii="Arial" w:hAnsi="Arial" w:cs="Arial"/>
          <w:color w:val="000000" w:themeColor="text1"/>
          <w:spacing w:val="0"/>
          <w:sz w:val="22"/>
          <w:szCs w:val="22"/>
        </w:rPr>
      </w:pPr>
    </w:p>
    <w:p w14:paraId="1A60D72A" w14:textId="77777777" w:rsidR="00D2303F" w:rsidRPr="00D2303F" w:rsidRDefault="00D2303F" w:rsidP="00D2303F">
      <w:pPr>
        <w:pStyle w:val="Akapitzlist"/>
        <w:ind w:left="0"/>
        <w:jc w:val="center"/>
        <w:rPr>
          <w:rFonts w:ascii="Arial" w:eastAsia="Calibri" w:hAnsi="Arial" w:cs="Arial"/>
          <w:b/>
          <w:bCs/>
        </w:rPr>
      </w:pPr>
      <w:r w:rsidRPr="00D2303F">
        <w:rPr>
          <w:rFonts w:ascii="Arial" w:eastAsia="Calibri" w:hAnsi="Arial" w:cs="Arial"/>
          <w:b/>
          <w:bCs/>
        </w:rPr>
        <w:t>§ 2</w:t>
      </w:r>
    </w:p>
    <w:p w14:paraId="102B2ECB" w14:textId="77777777" w:rsidR="00D2303F" w:rsidRPr="00D2303F" w:rsidRDefault="00D2303F" w:rsidP="00D2303F">
      <w:pPr>
        <w:pStyle w:val="Akapitzlist"/>
        <w:spacing w:before="240" w:after="120" w:line="360" w:lineRule="auto"/>
        <w:ind w:left="0"/>
        <w:jc w:val="center"/>
        <w:rPr>
          <w:rFonts w:ascii="Arial" w:eastAsia="Calibri" w:hAnsi="Arial" w:cs="Arial"/>
          <w:b/>
          <w:bCs/>
        </w:rPr>
      </w:pPr>
      <w:r w:rsidRPr="00D2303F">
        <w:rPr>
          <w:rFonts w:ascii="Arial" w:eastAsia="Calibri" w:hAnsi="Arial" w:cs="Arial"/>
          <w:b/>
          <w:bCs/>
        </w:rPr>
        <w:t>Wynagrodzenie i warunki płatności</w:t>
      </w:r>
    </w:p>
    <w:p w14:paraId="63AECEA0" w14:textId="77777777" w:rsidR="00D2303F" w:rsidRPr="00D2303F" w:rsidRDefault="00D2303F" w:rsidP="00D2303F">
      <w:pPr>
        <w:numPr>
          <w:ilvl w:val="6"/>
          <w:numId w:val="125"/>
        </w:numPr>
        <w:tabs>
          <w:tab w:val="num" w:pos="426"/>
        </w:tabs>
        <w:suppressAutoHyphens/>
        <w:spacing w:after="0" w:line="240" w:lineRule="auto"/>
        <w:ind w:left="426" w:hanging="426"/>
        <w:jc w:val="both"/>
        <w:rPr>
          <w:rFonts w:ascii="Arial" w:eastAsia="Calibri" w:hAnsi="Arial" w:cs="Arial"/>
        </w:rPr>
      </w:pPr>
      <w:r w:rsidRPr="00D2303F">
        <w:rPr>
          <w:rFonts w:ascii="Arial" w:eastAsia="Calibri" w:hAnsi="Arial" w:cs="Arial"/>
        </w:rPr>
        <w:t xml:space="preserve">Maksymalna wartość przedmiotu umowy wskazanego w §1 wynosi łącznie z VAT </w:t>
      </w:r>
      <w:r w:rsidRPr="00D2303F">
        <w:rPr>
          <w:rFonts w:ascii="Arial" w:eastAsia="Calibri" w:hAnsi="Arial" w:cs="Arial"/>
          <w:b/>
          <w:bCs/>
        </w:rPr>
        <w:t>…………………….. zł</w:t>
      </w:r>
      <w:r w:rsidRPr="00D2303F">
        <w:rPr>
          <w:rFonts w:ascii="Arial" w:eastAsia="Calibri" w:hAnsi="Arial" w:cs="Arial"/>
        </w:rPr>
        <w:t xml:space="preserve"> (słownie: ……………………………………….. zł 00/100) w tym:</w:t>
      </w:r>
    </w:p>
    <w:p w14:paraId="4439C8C2" w14:textId="77777777" w:rsidR="00D2303F" w:rsidRPr="00D2303F" w:rsidRDefault="00D2303F" w:rsidP="00D2303F">
      <w:pPr>
        <w:pStyle w:val="Akapitzlist"/>
        <w:numPr>
          <w:ilvl w:val="0"/>
          <w:numId w:val="126"/>
        </w:numPr>
        <w:tabs>
          <w:tab w:val="num" w:pos="5040"/>
        </w:tabs>
        <w:suppressAutoHyphens/>
        <w:spacing w:after="0" w:line="240" w:lineRule="auto"/>
        <w:ind w:left="851"/>
        <w:jc w:val="both"/>
        <w:rPr>
          <w:rFonts w:ascii="Arial" w:eastAsia="Calibri" w:hAnsi="Arial" w:cs="Arial"/>
        </w:rPr>
      </w:pPr>
      <w:r w:rsidRPr="00D2303F">
        <w:rPr>
          <w:rFonts w:ascii="Arial" w:eastAsia="Calibri" w:hAnsi="Arial" w:cs="Arial"/>
        </w:rPr>
        <w:t xml:space="preserve">Wynagrodzenie za dostawę w ramach przedmiotu zamówienia gwarantowanego wynosi łącznie z VAT </w:t>
      </w:r>
      <w:r w:rsidRPr="00D2303F">
        <w:rPr>
          <w:rFonts w:ascii="Arial" w:eastAsia="Calibri" w:hAnsi="Arial" w:cs="Arial"/>
          <w:b/>
          <w:bCs/>
        </w:rPr>
        <w:t>………………………. zł</w:t>
      </w:r>
      <w:r w:rsidRPr="00D2303F">
        <w:rPr>
          <w:rFonts w:ascii="Arial" w:eastAsia="Calibri" w:hAnsi="Arial" w:cs="Arial"/>
        </w:rPr>
        <w:t xml:space="preserve"> (słownie: ………………………………. zł 00/00),</w:t>
      </w:r>
    </w:p>
    <w:p w14:paraId="77D7A53F" w14:textId="77777777" w:rsidR="00D2303F" w:rsidRPr="00D2303F" w:rsidRDefault="00D2303F" w:rsidP="00D2303F">
      <w:pPr>
        <w:pStyle w:val="Akapitzlist"/>
        <w:numPr>
          <w:ilvl w:val="0"/>
          <w:numId w:val="126"/>
        </w:numPr>
        <w:tabs>
          <w:tab w:val="num" w:pos="5040"/>
        </w:tabs>
        <w:suppressAutoHyphens/>
        <w:spacing w:after="0" w:line="240" w:lineRule="auto"/>
        <w:ind w:left="851"/>
        <w:jc w:val="both"/>
        <w:rPr>
          <w:rFonts w:ascii="Arial" w:eastAsia="Calibri" w:hAnsi="Arial" w:cs="Arial"/>
        </w:rPr>
      </w:pPr>
      <w:r w:rsidRPr="00D2303F">
        <w:rPr>
          <w:rFonts w:ascii="Arial" w:eastAsia="Calibri" w:hAnsi="Arial" w:cs="Arial"/>
        </w:rPr>
        <w:t xml:space="preserve">Wynagrodzenie za dostawę w ramach przedmiotu zamówienia opcjonalnego wynosi łącznie z VAT </w:t>
      </w:r>
      <w:r w:rsidRPr="00D2303F">
        <w:rPr>
          <w:rFonts w:ascii="Arial" w:eastAsia="Calibri" w:hAnsi="Arial" w:cs="Arial"/>
          <w:b/>
          <w:bCs/>
        </w:rPr>
        <w:t>………………………………</w:t>
      </w:r>
      <w:r w:rsidRPr="00D2303F">
        <w:rPr>
          <w:rFonts w:ascii="Arial" w:eastAsia="Calibri" w:hAnsi="Arial" w:cs="Arial"/>
        </w:rPr>
        <w:t xml:space="preserve"> zł (słownie: …………………………….. zł 00/00).</w:t>
      </w:r>
    </w:p>
    <w:p w14:paraId="26EB5BDF" w14:textId="77777777" w:rsidR="00D2303F" w:rsidRPr="00D2303F" w:rsidRDefault="00D2303F" w:rsidP="00D2303F">
      <w:pPr>
        <w:pStyle w:val="Akapitzlist"/>
        <w:suppressAutoHyphens/>
        <w:ind w:left="284" w:hanging="284"/>
        <w:jc w:val="both"/>
        <w:rPr>
          <w:rFonts w:ascii="Arial" w:eastAsia="Calibri" w:hAnsi="Arial" w:cs="Arial"/>
        </w:rPr>
      </w:pPr>
      <w:r w:rsidRPr="00D2303F">
        <w:rPr>
          <w:rFonts w:ascii="Arial" w:eastAsia="Calibri" w:hAnsi="Arial" w:cs="Arial"/>
        </w:rPr>
        <w:lastRenderedPageBreak/>
        <w:t>2. Wynagrodzenie (brutto) Wykonawcy obejmuje wszelkie koszty związane z wykonaniem i przekazaniem przedmiotu umowy, w tym m.in.: należny podatek VAT, koszty dostawy, gwarancji, rękojmi, koszt montażu a także wszelkie inne opłaty lub koszty, które mogą wystąpić przy realizacji przedmiotu zamówienia.</w:t>
      </w:r>
    </w:p>
    <w:p w14:paraId="2E3048C3" w14:textId="77777777" w:rsidR="00D2303F" w:rsidRPr="00D2303F" w:rsidRDefault="00D2303F" w:rsidP="00D2303F">
      <w:pPr>
        <w:suppressAutoHyphens/>
        <w:jc w:val="both"/>
        <w:rPr>
          <w:rFonts w:ascii="Arial" w:eastAsia="Calibri" w:hAnsi="Arial" w:cs="Arial"/>
        </w:rPr>
      </w:pPr>
      <w:r w:rsidRPr="00D2303F">
        <w:rPr>
          <w:rFonts w:ascii="Arial" w:eastAsia="Calibri" w:hAnsi="Arial" w:cs="Arial"/>
        </w:rPr>
        <w:t>3. Wynagrodzenie za wykonanie przedmiotu umowy jest stałe w okresie trwania umowy.</w:t>
      </w:r>
    </w:p>
    <w:p w14:paraId="0D643703" w14:textId="77777777" w:rsidR="00D2303F" w:rsidRPr="00D2303F" w:rsidRDefault="00D2303F" w:rsidP="00D2303F">
      <w:pPr>
        <w:suppressAutoHyphens/>
        <w:ind w:left="284" w:hanging="284"/>
        <w:jc w:val="both"/>
        <w:rPr>
          <w:rFonts w:ascii="Arial" w:eastAsia="Calibri" w:hAnsi="Arial" w:cs="Arial"/>
        </w:rPr>
      </w:pPr>
      <w:r w:rsidRPr="00D2303F">
        <w:rPr>
          <w:rFonts w:ascii="Arial" w:eastAsia="Calibri" w:hAnsi="Arial" w:cs="Arial"/>
        </w:rPr>
        <w:t xml:space="preserve">4. Płatność wynagrodzenia za przedmiot umowy odebrany zgodnie z postanowieniami niniejszej umowy, nastąpi w terminie </w:t>
      </w:r>
      <w:r w:rsidRPr="00D2303F">
        <w:rPr>
          <w:rFonts w:ascii="Arial" w:eastAsia="Calibri" w:hAnsi="Arial" w:cs="Arial"/>
          <w:b/>
          <w:bCs/>
        </w:rPr>
        <w:t>do 30 dni</w:t>
      </w:r>
      <w:r w:rsidRPr="00D2303F">
        <w:rPr>
          <w:rFonts w:ascii="Arial" w:eastAsia="Calibri" w:hAnsi="Arial" w:cs="Arial"/>
        </w:rPr>
        <w:t xml:space="preserve"> od daty otrzymania przez Zamawiającego prawidłowo wystawionej </w:t>
      </w:r>
      <w:r w:rsidRPr="00D2303F">
        <w:rPr>
          <w:rFonts w:ascii="Arial" w:eastAsia="Calibri" w:hAnsi="Arial" w:cs="Arial"/>
          <w:b/>
          <w:bCs/>
        </w:rPr>
        <w:t>faktury VAT</w:t>
      </w:r>
      <w:r w:rsidRPr="00D2303F">
        <w:rPr>
          <w:rFonts w:ascii="Arial" w:eastAsia="Calibri" w:hAnsi="Arial" w:cs="Arial"/>
        </w:rPr>
        <w:t xml:space="preserve"> wraz z podpisanym przez Odbiorcę protokołem przyjęcia-przekazania przedmiotu umowy na rachunek bankowy Wykonawcy widniejący na fakturze.</w:t>
      </w:r>
    </w:p>
    <w:p w14:paraId="589F1D38" w14:textId="77777777" w:rsidR="00D2303F" w:rsidRPr="00D2303F" w:rsidRDefault="00D2303F" w:rsidP="00D2303F">
      <w:pPr>
        <w:suppressAutoHyphens/>
        <w:ind w:left="284" w:hanging="284"/>
        <w:jc w:val="both"/>
        <w:rPr>
          <w:rFonts w:ascii="Arial" w:eastAsia="Calibri" w:hAnsi="Arial" w:cs="Arial"/>
        </w:rPr>
      </w:pPr>
      <w:r w:rsidRPr="00D2303F">
        <w:rPr>
          <w:rFonts w:ascii="Arial" w:hAnsi="Arial" w:cs="Arial"/>
          <w:spacing w:val="-3"/>
        </w:rPr>
        <w:t>5. Wykonawca zobowiązuje się do rozliczenia Usługi w okresie rozliczeniowym obejmującym miesiąc kalendarzowy.</w:t>
      </w:r>
    </w:p>
    <w:p w14:paraId="6B30D0D9" w14:textId="77777777" w:rsidR="00D2303F" w:rsidRPr="00D2303F" w:rsidRDefault="00D2303F" w:rsidP="00D2303F">
      <w:pPr>
        <w:suppressAutoHyphens/>
        <w:ind w:left="284" w:hanging="284"/>
        <w:jc w:val="both"/>
        <w:rPr>
          <w:rFonts w:ascii="Arial" w:hAnsi="Arial" w:cs="Arial"/>
          <w:spacing w:val="-3"/>
        </w:rPr>
      </w:pPr>
      <w:r w:rsidRPr="00D2303F">
        <w:rPr>
          <w:rFonts w:ascii="Arial" w:hAnsi="Arial" w:cs="Arial"/>
          <w:spacing w:val="-3"/>
        </w:rPr>
        <w:t xml:space="preserve">6. Wynagrodzenie za Usługę płatne będzie za każdy zakończony miesiąc kalendarzowy, wg stawek zgodnie z </w:t>
      </w:r>
      <w:r w:rsidRPr="00D2303F">
        <w:rPr>
          <w:rFonts w:ascii="Arial" w:hAnsi="Arial" w:cs="Arial"/>
          <w:b/>
          <w:bCs/>
          <w:spacing w:val="-3"/>
        </w:rPr>
        <w:t>Załącznikiem nr 2</w:t>
      </w:r>
      <w:r w:rsidRPr="00D2303F">
        <w:rPr>
          <w:rFonts w:ascii="Arial" w:hAnsi="Arial" w:cs="Arial"/>
          <w:spacing w:val="-3"/>
        </w:rPr>
        <w:t xml:space="preserve"> do umowy.</w:t>
      </w:r>
    </w:p>
    <w:p w14:paraId="4AC8F710" w14:textId="77777777" w:rsidR="00D2303F" w:rsidRPr="00D2303F" w:rsidRDefault="00D2303F" w:rsidP="00D2303F">
      <w:pPr>
        <w:suppressAutoHyphens/>
        <w:ind w:left="284" w:hanging="284"/>
        <w:jc w:val="both"/>
        <w:rPr>
          <w:rFonts w:ascii="Arial" w:eastAsia="Calibri" w:hAnsi="Arial" w:cs="Arial"/>
        </w:rPr>
      </w:pPr>
      <w:r w:rsidRPr="00D2303F">
        <w:rPr>
          <w:rFonts w:ascii="Arial" w:hAnsi="Arial" w:cs="Arial"/>
        </w:rPr>
        <w:t>7. Strony ustalają, że obowiązki dotyczące wystawiania faktur w związku z realizacją niniejszej umowy wykonywane będą zgodnie z przepisami ustawy z dnia 11 marca 2004 r. o podatku od towarów i usług (tj. Dz. U. z 2025 r., poz. 775 z późn. zm.) oraz aktów wykonawczych do tej ustawy, w szczególności z przepisami regulującymi funkcjonowanie i stosowanie Krajowego Systemu e- Faktur (KSeF). Z dniem wejścia w życie powszechnego obowiązku odbierania faktur w KSeF, w przypadku gdy Wykonawca jest zobowiązany do wystawiania faktur przy zastosowaniu KSeF, Zamawiający uzna za prawidłowo doręczoną wyłącznie fakturę ustrukturyzowaną, o której mowa w art. 2 pkt. 32 a ustawy o podatku od towarów i usług skutecznie przekazaną za pośrednictwem KSeF.</w:t>
      </w:r>
    </w:p>
    <w:p w14:paraId="1ABAFFC0" w14:textId="77777777" w:rsidR="00D2303F" w:rsidRPr="00D2303F" w:rsidRDefault="00D2303F" w:rsidP="00D2303F">
      <w:pPr>
        <w:suppressAutoHyphens/>
        <w:ind w:left="426" w:hanging="426"/>
        <w:jc w:val="both"/>
        <w:rPr>
          <w:rFonts w:ascii="Arial" w:eastAsia="Calibri" w:hAnsi="Arial" w:cs="Arial"/>
        </w:rPr>
      </w:pPr>
      <w:r w:rsidRPr="00D2303F">
        <w:rPr>
          <w:rFonts w:ascii="Arial" w:hAnsi="Arial" w:cs="Arial"/>
        </w:rPr>
        <w:t>8. Wykonawca objęty przepisami nakładającymi obowiązek wystawiania faktur ustrukturyzowanych w Krajowym Systemie e-Faktur zobowiązuje się do wystawienia wszystkich faktur związanych z realizacją niniejszej umowy wyłącznie za pośrednictwem Krajowego Systemu e-Faktur, zgodnie z obowiązującymi przepisami prawa.</w:t>
      </w:r>
    </w:p>
    <w:p w14:paraId="12F2218C" w14:textId="77777777" w:rsidR="00D2303F" w:rsidRPr="00D2303F" w:rsidRDefault="00D2303F" w:rsidP="00D2303F">
      <w:pPr>
        <w:suppressAutoHyphens/>
        <w:ind w:left="426" w:hanging="426"/>
        <w:jc w:val="both"/>
        <w:rPr>
          <w:rFonts w:ascii="Arial" w:eastAsia="Calibri" w:hAnsi="Arial" w:cs="Arial"/>
        </w:rPr>
      </w:pPr>
      <w:r w:rsidRPr="00D2303F">
        <w:rPr>
          <w:rFonts w:ascii="Arial" w:hAnsi="Arial" w:cs="Arial"/>
        </w:rPr>
        <w:t>9. Wykonawca nieobjęty obowiązkiem stosowania KSeF wystawia faktury w formie tradycyjnej (papierowej lub elektronicznej), zgodnie z obowiązującymi przepisami oraz postanowieniami niniejszej umowy.</w:t>
      </w:r>
    </w:p>
    <w:p w14:paraId="6DFDC58F" w14:textId="77777777" w:rsidR="00D2303F" w:rsidRPr="00D2303F" w:rsidRDefault="00D2303F" w:rsidP="00D2303F">
      <w:pPr>
        <w:suppressAutoHyphens/>
        <w:ind w:left="426" w:hanging="426"/>
        <w:jc w:val="both"/>
        <w:rPr>
          <w:rFonts w:ascii="Arial" w:eastAsia="Calibri" w:hAnsi="Arial" w:cs="Arial"/>
        </w:rPr>
      </w:pPr>
      <w:r w:rsidRPr="00D2303F">
        <w:rPr>
          <w:rFonts w:ascii="Arial" w:hAnsi="Arial" w:cs="Arial"/>
          <w:spacing w:val="-3"/>
        </w:rPr>
        <w:t>10. Wykonawca, o którym mowa w pkt 3 wystawia fakturę na Zamawiającego,  wg następujących zasad:</w:t>
      </w:r>
    </w:p>
    <w:p w14:paraId="3B90E6A7" w14:textId="77777777" w:rsidR="00D2303F" w:rsidRPr="00D2303F" w:rsidRDefault="00D2303F" w:rsidP="00D2303F">
      <w:pPr>
        <w:numPr>
          <w:ilvl w:val="0"/>
          <w:numId w:val="124"/>
        </w:numPr>
        <w:suppressAutoHyphens/>
        <w:spacing w:before="60" w:after="0" w:line="240" w:lineRule="auto"/>
        <w:ind w:left="851" w:hanging="426"/>
        <w:jc w:val="both"/>
        <w:rPr>
          <w:rFonts w:ascii="Arial" w:hAnsi="Arial" w:cs="Arial"/>
          <w:color w:val="000000" w:themeColor="text1"/>
          <w:spacing w:val="-3"/>
        </w:rPr>
      </w:pPr>
      <w:r w:rsidRPr="00D2303F">
        <w:rPr>
          <w:rFonts w:ascii="Arial" w:hAnsi="Arial" w:cs="Arial"/>
          <w:color w:val="000000" w:themeColor="text1"/>
          <w:spacing w:val="-3"/>
        </w:rPr>
        <w:t>dla faktury w formie papierowej:</w:t>
      </w:r>
    </w:p>
    <w:p w14:paraId="40ED5721" w14:textId="77777777" w:rsidR="00D2303F" w:rsidRPr="00D2303F" w:rsidRDefault="00D2303F" w:rsidP="00D2303F">
      <w:pPr>
        <w:suppressAutoHyphens/>
        <w:spacing w:before="60"/>
        <w:ind w:left="709" w:hanging="1"/>
        <w:jc w:val="both"/>
        <w:rPr>
          <w:rFonts w:ascii="Arial" w:hAnsi="Arial" w:cs="Arial"/>
          <w:color w:val="000000" w:themeColor="text1"/>
          <w:spacing w:val="-3"/>
        </w:rPr>
      </w:pPr>
      <w:r w:rsidRPr="00D2303F">
        <w:rPr>
          <w:rFonts w:ascii="Arial" w:hAnsi="Arial" w:cs="Arial"/>
          <w:color w:val="000000" w:themeColor="text1"/>
          <w:spacing w:val="-3"/>
        </w:rPr>
        <w:t>Faktura zostanie wystawiona na Zamawiającego, tj.: Centrum Zasobów Cyberprzestrzeni Sił Zbrojnych z siedzibą w Warszawie 00-909 przy ul. Żwirki i Wigury 9/13.</w:t>
      </w:r>
    </w:p>
    <w:p w14:paraId="6C346B3F" w14:textId="77777777" w:rsidR="00D2303F" w:rsidRPr="00D2303F" w:rsidRDefault="00D2303F" w:rsidP="00D2303F">
      <w:pPr>
        <w:numPr>
          <w:ilvl w:val="0"/>
          <w:numId w:val="124"/>
        </w:numPr>
        <w:suppressAutoHyphens/>
        <w:spacing w:before="60" w:after="0" w:line="240" w:lineRule="auto"/>
        <w:ind w:left="851" w:hanging="426"/>
        <w:jc w:val="both"/>
        <w:rPr>
          <w:rFonts w:ascii="Arial" w:hAnsi="Arial" w:cs="Arial"/>
          <w:color w:val="000000" w:themeColor="text1"/>
          <w:spacing w:val="-3"/>
        </w:rPr>
      </w:pPr>
      <w:r w:rsidRPr="00D2303F">
        <w:rPr>
          <w:rFonts w:ascii="Arial" w:hAnsi="Arial" w:cs="Arial"/>
          <w:color w:val="000000" w:themeColor="text1"/>
          <w:spacing w:val="-3"/>
        </w:rPr>
        <w:t xml:space="preserve">dla faktury w formie elektronicznej: </w:t>
      </w:r>
    </w:p>
    <w:p w14:paraId="32033D0F" w14:textId="77777777" w:rsidR="00D2303F" w:rsidRPr="00D2303F" w:rsidRDefault="00D2303F" w:rsidP="00D2303F">
      <w:pPr>
        <w:suppressAutoHyphens/>
        <w:spacing w:before="60"/>
        <w:ind w:left="851" w:hanging="1"/>
        <w:jc w:val="both"/>
        <w:rPr>
          <w:rFonts w:ascii="Arial" w:hAnsi="Arial" w:cs="Arial"/>
          <w:color w:val="000000" w:themeColor="text1"/>
          <w:spacing w:val="-3"/>
        </w:rPr>
      </w:pPr>
      <w:r w:rsidRPr="00D2303F">
        <w:rPr>
          <w:rFonts w:ascii="Arial" w:hAnsi="Arial" w:cs="Arial"/>
          <w:color w:val="000000" w:themeColor="text1"/>
          <w:spacing w:val="-3"/>
        </w:rPr>
        <w:t xml:space="preserve">Faktura zostanie wystawiona na Zamawiającego, tj.: Centrum Zasobów Cyberprzestrzeni Sił Zbrojnych z siedzibą w Warszawie 00-909 przy ul. Żwirki i Wigury 9/13 i przekazana w formie elektronicznej za pośrednictwem systemu teleinformatycznego, o którym mowa w ustawie z dnia 9 listopada 2018 roku o elektronicznym fakturowaniu w zamówieniach publicznych, koncesjach na roboty budowlane lub usługi oraz partnerstwie publiczno-prywatnym (Dz. U. z 2020 r. poz. 1666 z późn. zm.). poprzez platformę efaktura.gov.pl oraz poprzez e-mail: </w:t>
      </w:r>
      <w:hyperlink r:id="rId26" w:history="1">
        <w:r w:rsidRPr="00D2303F">
          <w:rPr>
            <w:rFonts w:ascii="Arial" w:hAnsi="Arial" w:cs="Arial"/>
            <w:color w:val="000000" w:themeColor="text1"/>
            <w:spacing w:val="-3"/>
          </w:rPr>
          <w:t>czcsz.finanse@ron.mil.pl</w:t>
        </w:r>
      </w:hyperlink>
      <w:r w:rsidRPr="00D2303F">
        <w:rPr>
          <w:rFonts w:ascii="Arial" w:hAnsi="Arial" w:cs="Arial"/>
          <w:color w:val="000000" w:themeColor="text1"/>
          <w:spacing w:val="-3"/>
        </w:rPr>
        <w:t>.</w:t>
      </w:r>
    </w:p>
    <w:p w14:paraId="414A34F4" w14:textId="77777777" w:rsidR="00D2303F" w:rsidRPr="00D2303F" w:rsidRDefault="00D2303F" w:rsidP="00D2303F">
      <w:pPr>
        <w:suppressAutoHyphens/>
        <w:spacing w:before="60"/>
        <w:ind w:left="284" w:hanging="427"/>
        <w:jc w:val="both"/>
        <w:rPr>
          <w:rFonts w:ascii="Arial" w:hAnsi="Arial" w:cs="Arial"/>
          <w:color w:val="000000" w:themeColor="text1"/>
          <w:spacing w:val="-3"/>
        </w:rPr>
      </w:pPr>
      <w:r w:rsidRPr="00D2303F">
        <w:rPr>
          <w:rFonts w:ascii="Arial" w:hAnsi="Arial" w:cs="Arial"/>
          <w:color w:val="000000" w:themeColor="text1"/>
          <w:spacing w:val="-3"/>
        </w:rPr>
        <w:lastRenderedPageBreak/>
        <w:t>11. Wykonawca zobowiązuje się do niezwłocznego poinformowania Zamawiającego o każdej zmianie statusu dotyczącej obowiązku wystawiania faktur w KSeF, w terminie 7 dni od dnia wystąpienia takiej zmiany.</w:t>
      </w:r>
    </w:p>
    <w:p w14:paraId="56DE3993" w14:textId="77777777" w:rsidR="00D2303F" w:rsidRPr="00D2303F" w:rsidRDefault="00D2303F" w:rsidP="00D2303F">
      <w:pPr>
        <w:suppressAutoHyphens/>
        <w:spacing w:before="60"/>
        <w:ind w:left="284" w:hanging="426"/>
        <w:jc w:val="both"/>
        <w:rPr>
          <w:rFonts w:ascii="Arial" w:hAnsi="Arial" w:cs="Arial"/>
          <w:color w:val="000000" w:themeColor="text1"/>
          <w:spacing w:val="-3"/>
        </w:rPr>
      </w:pPr>
      <w:r w:rsidRPr="00D2303F">
        <w:rPr>
          <w:rFonts w:ascii="Arial" w:hAnsi="Arial" w:cs="Arial"/>
          <w:color w:val="000000" w:themeColor="text1"/>
          <w:spacing w:val="-3"/>
        </w:rPr>
        <w:t>12. Poprzez fakturę ustrukturyzowaną Strony rozumieją fakturę w rozumieniu ustawy o podatku od towarów i usług wystawioną w formacie zgodnym ze strukturą logiczną określoną przez ministra właściwego do spraw finansów publicznych i przesłaną za pośrednictwem Krajowego Systemu e-Faktur.</w:t>
      </w:r>
    </w:p>
    <w:p w14:paraId="26539A70" w14:textId="77777777" w:rsidR="00D2303F" w:rsidRPr="00D2303F" w:rsidRDefault="00D2303F" w:rsidP="00D2303F">
      <w:pPr>
        <w:suppressAutoHyphens/>
        <w:spacing w:before="60"/>
        <w:ind w:left="284" w:hanging="426"/>
        <w:jc w:val="both"/>
        <w:rPr>
          <w:rFonts w:ascii="Arial" w:hAnsi="Arial" w:cs="Arial"/>
          <w:color w:val="000000" w:themeColor="text1"/>
          <w:spacing w:val="-3"/>
        </w:rPr>
      </w:pPr>
      <w:r w:rsidRPr="00D2303F">
        <w:rPr>
          <w:rFonts w:ascii="Arial" w:hAnsi="Arial" w:cs="Arial"/>
          <w:color w:val="000000" w:themeColor="text1"/>
          <w:spacing w:val="-3"/>
        </w:rPr>
        <w:t xml:space="preserve">13. </w:t>
      </w:r>
      <w:r w:rsidRPr="00D2303F">
        <w:rPr>
          <w:rFonts w:ascii="Arial" w:eastAsia="Calibri" w:hAnsi="Arial" w:cs="Arial"/>
        </w:rPr>
        <w:t xml:space="preserve">Wykonawca oświadcza, że rachunek bankowy, który  Wykonawca wskaże w fakturze jest zawarty – jako numer rachunku rozliczeniowego Wykonawcy wskazanego </w:t>
      </w:r>
      <w:r w:rsidRPr="00D2303F">
        <w:rPr>
          <w:rFonts w:ascii="Arial" w:eastAsia="Calibri" w:hAnsi="Arial" w:cs="Arial"/>
        </w:rPr>
        <w:br/>
        <w:t>w zgłoszeniu identyfikacyjnym lub zgłoszeniu aktualizacyjnym i potwierdzonego przy wykorzystaniu STIR, w rozumieniu ustawy Ordynacja podatkowa – w wykazie podmiotów zarejestrowanych jako podatnicy VAT, prowadzonym w postaci elektronicznej przez Szefa Krajowej Administracji Skarbowej, oraz zobowiązuje się – w okresie obowiązywania Umowy oraz w czasie prowadzenia rozliczeń dotyczących Umowy –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705892F3" w14:textId="77777777" w:rsidR="00D2303F" w:rsidRPr="00D2303F" w:rsidRDefault="00D2303F" w:rsidP="00D2303F">
      <w:pPr>
        <w:suppressAutoHyphens/>
        <w:spacing w:before="60"/>
        <w:ind w:left="284" w:hanging="426"/>
        <w:jc w:val="both"/>
        <w:rPr>
          <w:rFonts w:ascii="Arial" w:hAnsi="Arial" w:cs="Arial"/>
          <w:color w:val="000000" w:themeColor="text1"/>
          <w:spacing w:val="-3"/>
        </w:rPr>
      </w:pPr>
      <w:r w:rsidRPr="00D2303F">
        <w:rPr>
          <w:rFonts w:ascii="Arial" w:hAnsi="Arial" w:cs="Arial"/>
          <w:color w:val="000000" w:themeColor="text1"/>
          <w:spacing w:val="-3"/>
        </w:rPr>
        <w:t>14.</w:t>
      </w:r>
      <w:r w:rsidRPr="00D2303F">
        <w:rPr>
          <w:rFonts w:ascii="Arial" w:eastAsia="Calibri" w:hAnsi="Arial" w:cs="Arial"/>
        </w:rPr>
        <w:t xml:space="preserve"> Za dzień zapłaty uznaje się dzień obciążenia kwotą wynagrodzenia rachunku bankowego Zamawiającego.</w:t>
      </w:r>
    </w:p>
    <w:p w14:paraId="110A736F" w14:textId="77777777" w:rsidR="00D2303F" w:rsidRPr="00D2303F" w:rsidRDefault="00D2303F" w:rsidP="00D2303F">
      <w:pPr>
        <w:suppressAutoHyphens/>
        <w:ind w:left="284" w:hanging="426"/>
        <w:jc w:val="both"/>
        <w:rPr>
          <w:rFonts w:ascii="Arial" w:eastAsia="Calibri" w:hAnsi="Arial" w:cs="Arial"/>
        </w:rPr>
      </w:pPr>
      <w:r w:rsidRPr="00D2303F">
        <w:rPr>
          <w:rFonts w:ascii="Arial" w:eastAsia="Calibri" w:hAnsi="Arial" w:cs="Arial"/>
        </w:rPr>
        <w:t>15. W przypadku nieuregulowania przez Zamawiającego płatności w terminie przewidzianym umową Wykonawcy przysługują odsetki ustawowe (art. 481 § 2 KC).</w:t>
      </w:r>
    </w:p>
    <w:p w14:paraId="58FB263D" w14:textId="77777777" w:rsidR="00D2303F" w:rsidRPr="00D2303F" w:rsidRDefault="00D2303F" w:rsidP="00D2303F">
      <w:pPr>
        <w:suppressAutoHyphens/>
        <w:ind w:left="284" w:hanging="426"/>
        <w:jc w:val="both"/>
        <w:rPr>
          <w:rFonts w:ascii="Arial" w:eastAsia="Calibri" w:hAnsi="Arial" w:cs="Arial"/>
        </w:rPr>
      </w:pPr>
      <w:r w:rsidRPr="00D2303F">
        <w:rPr>
          <w:rFonts w:ascii="Arial" w:eastAsia="Calibri" w:hAnsi="Arial" w:cs="Arial"/>
        </w:rPr>
        <w:t>16. Wykonawca ponosi wobec Zamawiającego odpowiedzialność za wszelkie szkody oraz obciążenia nałożone na Zamawiającego przez organy podatkowe, powstałe z nieprzestrzegania przez Wykonawcę prawa podatkowego w Rzeczypospolitej Polskiej.</w:t>
      </w:r>
    </w:p>
    <w:p w14:paraId="35F6E5DA" w14:textId="77777777" w:rsidR="00D2303F" w:rsidRPr="00D2303F" w:rsidRDefault="00D2303F" w:rsidP="00D2303F">
      <w:pPr>
        <w:suppressAutoHyphens/>
        <w:ind w:left="284" w:hanging="426"/>
        <w:jc w:val="both"/>
        <w:rPr>
          <w:rFonts w:ascii="Arial" w:eastAsia="Calibri" w:hAnsi="Arial" w:cs="Arial"/>
        </w:rPr>
      </w:pPr>
      <w:r w:rsidRPr="00D2303F">
        <w:rPr>
          <w:rFonts w:ascii="Arial" w:eastAsia="Calibri" w:hAnsi="Arial" w:cs="Arial"/>
        </w:rPr>
        <w:t xml:space="preserve">17. Wykonawca oświadcza, że jest zarejestrowanym podatnikiem VAT czynnym na terytorium Rzeczypospolitej Polskiej oraz zobowiązuje się w trakcie trwania umowy </w:t>
      </w:r>
      <w:r w:rsidRPr="00D2303F">
        <w:rPr>
          <w:rFonts w:ascii="Arial" w:eastAsia="Calibri" w:hAnsi="Arial" w:cs="Arial"/>
        </w:rPr>
        <w:br/>
        <w:t>do niezwłocznego poinformowania Zamawiającego o każdej zmianie dotyczącej statusu Wykonawcy jako zarejestrowanego podatnika VAT czynnego na terytorium Rzeczypospolitej Polskiej. Wykonawca ponosi wobec Zamawiającego odpowiedzialność za wszelkie szkody oraz obciążenia nałożone na Zamawiającego przez organy podatkowe, wynikłe ze zmiany statusu Wykonawcy jako zarejestrowanego podatnika VAT czynnego</w:t>
      </w:r>
      <w:r w:rsidRPr="00D2303F">
        <w:rPr>
          <w:rFonts w:ascii="Arial" w:eastAsia="Calibri" w:hAnsi="Arial" w:cs="Arial"/>
          <w:vertAlign w:val="superscript"/>
        </w:rPr>
        <w:footnoteReference w:id="2"/>
      </w:r>
      <w:r w:rsidRPr="00D2303F">
        <w:rPr>
          <w:rFonts w:ascii="Arial" w:eastAsia="Calibri" w:hAnsi="Arial" w:cs="Arial"/>
        </w:rPr>
        <w:t>.</w:t>
      </w:r>
    </w:p>
    <w:p w14:paraId="5BDCA10E" w14:textId="77777777" w:rsidR="00D2303F" w:rsidRPr="00D2303F" w:rsidRDefault="00D2303F" w:rsidP="00D2303F">
      <w:pPr>
        <w:suppressAutoHyphens/>
        <w:ind w:left="284" w:hanging="426"/>
        <w:jc w:val="both"/>
        <w:rPr>
          <w:rFonts w:ascii="Arial" w:eastAsia="Calibri" w:hAnsi="Arial" w:cs="Arial"/>
        </w:rPr>
      </w:pPr>
      <w:r w:rsidRPr="00D2303F">
        <w:rPr>
          <w:rFonts w:ascii="Arial" w:eastAsia="Calibri" w:hAnsi="Arial" w:cs="Arial"/>
        </w:rPr>
        <w:t xml:space="preserve">18. Wynagrodzenie netto, należne Wykonawcy uwzględnia również kwotę podatku </w:t>
      </w:r>
      <w:r w:rsidRPr="00D2303F">
        <w:rPr>
          <w:rFonts w:ascii="Arial" w:eastAsia="Calibri" w:hAnsi="Arial" w:cs="Arial"/>
        </w:rPr>
        <w:br/>
        <w:t xml:space="preserve">u źródła należnego w Polsce od dochodów uzyskiwanych przez podmioty zagraniczne. W przypadku, gdy zgodnie z obowiązującymi w Polsce przepisami Zamawiający będzie zobowiązany do potrącenia z wynagrodzenia Wykonawcy kwoty podatku </w:t>
      </w:r>
      <w:r w:rsidRPr="00D2303F">
        <w:rPr>
          <w:rFonts w:ascii="Arial" w:eastAsia="Calibri" w:hAnsi="Arial" w:cs="Arial"/>
        </w:rPr>
        <w:br/>
        <w:t xml:space="preserve">u źródła należnego w Polsce, Zamawiający dokona tegoż potrącenia </w:t>
      </w:r>
      <w:r w:rsidRPr="00D2303F">
        <w:rPr>
          <w:rFonts w:ascii="Arial" w:eastAsia="Calibri" w:hAnsi="Arial" w:cs="Arial"/>
        </w:rPr>
        <w:br/>
        <w:t xml:space="preserve">z uwzględnieniem stawki i na zasadach określonych w odpowiednich przepisach. </w:t>
      </w:r>
      <w:r w:rsidRPr="00D2303F">
        <w:rPr>
          <w:rFonts w:ascii="Arial" w:eastAsia="Calibri" w:hAnsi="Arial" w:cs="Arial"/>
        </w:rPr>
        <w:br/>
        <w:t>O wysokości stawki podatku u źródła oraz o zasadach poboru podatku u źródła Zamawiający poinformuje Wykonawcę przed upływem terminu płatności wynagrodzenia lub jego odpowiedniej części</w:t>
      </w:r>
      <w:r w:rsidRPr="00D2303F">
        <w:rPr>
          <w:rFonts w:ascii="Arial" w:eastAsia="Calibri" w:hAnsi="Arial" w:cs="Arial"/>
          <w:vertAlign w:val="superscript"/>
        </w:rPr>
        <w:footnoteReference w:id="3"/>
      </w:r>
      <w:r w:rsidRPr="00D2303F">
        <w:rPr>
          <w:rFonts w:ascii="Arial" w:eastAsia="Calibri" w:hAnsi="Arial" w:cs="Arial"/>
        </w:rPr>
        <w:t>.</w:t>
      </w:r>
    </w:p>
    <w:p w14:paraId="3A1B6D27" w14:textId="77777777" w:rsidR="00D2303F" w:rsidRPr="00D2303F" w:rsidRDefault="00D2303F" w:rsidP="00D2303F">
      <w:pPr>
        <w:suppressAutoHyphens/>
        <w:ind w:left="284" w:hanging="426"/>
        <w:jc w:val="both"/>
        <w:rPr>
          <w:rFonts w:ascii="Arial" w:eastAsia="Calibri" w:hAnsi="Arial" w:cs="Arial"/>
        </w:rPr>
      </w:pPr>
      <w:r w:rsidRPr="00D2303F">
        <w:rPr>
          <w:rFonts w:ascii="Arial" w:eastAsia="Calibri" w:hAnsi="Arial" w:cs="Arial"/>
        </w:rPr>
        <w:t xml:space="preserve">19. Wykonawca po podpisaniu umowy, nie później jednak niż do 5 dnia przed upływem terminu płatności wynagrodzenia lub jego części, zobowiązany jest dostarczyć do siedziby </w:t>
      </w:r>
      <w:r w:rsidRPr="00D2303F">
        <w:rPr>
          <w:rFonts w:ascii="Arial" w:eastAsia="Calibri" w:hAnsi="Arial" w:cs="Arial"/>
        </w:rPr>
        <w:lastRenderedPageBreak/>
        <w:t xml:space="preserve">Zamawiającego oryginał lub poświadczoną przez notariusza kopię albo odpis aktualnego certyfikatu rezydencji podatkowej wystawiony przez właściwe władze podatkowe kraju siedziby Wykonawcy. W przypadku niewywiązania się z obowiązku, o którym mowa w zdaniu poprzednim Wykonawca potwierdza, że jest świadomy obowiązku pomniejszenia przez Zamawiającego wynagrodzenia należnego Wykonawcy, o kwotę odpowiadającą wartości podatku u źródła należnego w Polsce </w:t>
      </w:r>
      <w:r w:rsidRPr="00D2303F">
        <w:rPr>
          <w:rFonts w:ascii="Arial" w:eastAsia="Calibri" w:hAnsi="Arial" w:cs="Arial"/>
        </w:rPr>
        <w:br/>
        <w:t>w przypadku gdy do pobrania którego zobowiązany będzie Zamawiający i na to Wykonawca wyraża niniejszym zgodę</w:t>
      </w:r>
      <w:r w:rsidRPr="00D2303F">
        <w:rPr>
          <w:rFonts w:ascii="Arial" w:eastAsia="Calibri" w:hAnsi="Arial" w:cs="Arial"/>
          <w:vertAlign w:val="superscript"/>
        </w:rPr>
        <w:footnoteReference w:id="4"/>
      </w:r>
      <w:r w:rsidRPr="00D2303F">
        <w:rPr>
          <w:rFonts w:ascii="Arial" w:eastAsia="Calibri" w:hAnsi="Arial" w:cs="Arial"/>
        </w:rPr>
        <w:t>.</w:t>
      </w:r>
    </w:p>
    <w:p w14:paraId="69A71900" w14:textId="0AC28413" w:rsidR="00D2303F" w:rsidRPr="00D2303F" w:rsidRDefault="00D2303F" w:rsidP="00D2303F">
      <w:pPr>
        <w:suppressAutoHyphens/>
        <w:ind w:left="284" w:hanging="426"/>
        <w:jc w:val="both"/>
        <w:rPr>
          <w:rFonts w:ascii="Arial" w:eastAsia="Calibri" w:hAnsi="Arial" w:cs="Arial"/>
        </w:rPr>
      </w:pPr>
      <w:r w:rsidRPr="00D2303F">
        <w:rPr>
          <w:rFonts w:ascii="Arial" w:eastAsia="Calibri" w:hAnsi="Arial" w:cs="Arial"/>
        </w:rPr>
        <w:t xml:space="preserve">20.  Poświadczeniem dostawy urządzenia jest podpisany przez Zamawiającego protokół odbioru usługi </w:t>
      </w:r>
      <w:r w:rsidRPr="00D2303F">
        <w:rPr>
          <w:rFonts w:ascii="Arial" w:eastAsia="Calibri" w:hAnsi="Arial" w:cs="Arial"/>
          <w:b/>
          <w:bCs/>
        </w:rPr>
        <w:t>Załącznik nr 3</w:t>
      </w:r>
      <w:r w:rsidRPr="00D2303F">
        <w:rPr>
          <w:rFonts w:ascii="Arial" w:eastAsia="Calibri" w:hAnsi="Arial" w:cs="Arial"/>
        </w:rPr>
        <w:t xml:space="preserve"> do umowy. Datą wykonania częściowej usługi jest data podpisania protokołu przez Zamawiającego.</w:t>
      </w:r>
    </w:p>
    <w:p w14:paraId="4A76FBBA" w14:textId="77777777" w:rsidR="00D2303F" w:rsidRPr="00D2303F" w:rsidRDefault="00D2303F" w:rsidP="00C74D29">
      <w:pPr>
        <w:spacing w:after="0"/>
        <w:jc w:val="center"/>
        <w:rPr>
          <w:rFonts w:ascii="Arial" w:eastAsia="Calibri" w:hAnsi="Arial" w:cs="Arial"/>
          <w:b/>
          <w:bCs/>
        </w:rPr>
      </w:pPr>
      <w:r w:rsidRPr="00D2303F">
        <w:rPr>
          <w:rFonts w:ascii="Arial" w:eastAsia="Calibri" w:hAnsi="Arial" w:cs="Arial"/>
          <w:b/>
          <w:bCs/>
        </w:rPr>
        <w:t>§ 3</w:t>
      </w:r>
    </w:p>
    <w:p w14:paraId="51A3E988" w14:textId="77777777" w:rsidR="00D2303F" w:rsidRPr="00D2303F" w:rsidRDefault="00D2303F" w:rsidP="00C74D29">
      <w:pPr>
        <w:spacing w:line="360" w:lineRule="auto"/>
        <w:jc w:val="center"/>
        <w:rPr>
          <w:rFonts w:ascii="Arial" w:eastAsia="Calibri" w:hAnsi="Arial" w:cs="Arial"/>
          <w:b/>
          <w:bCs/>
        </w:rPr>
      </w:pPr>
      <w:r w:rsidRPr="00D2303F">
        <w:rPr>
          <w:rFonts w:ascii="Arial" w:eastAsia="Calibri" w:hAnsi="Arial" w:cs="Arial"/>
          <w:b/>
          <w:bCs/>
        </w:rPr>
        <w:t xml:space="preserve">Termin i miejsce realizacji </w:t>
      </w:r>
    </w:p>
    <w:p w14:paraId="1842F3E1" w14:textId="77777777" w:rsidR="00D2303F" w:rsidRPr="00D2303F" w:rsidRDefault="00D2303F" w:rsidP="00D2303F">
      <w:pPr>
        <w:pStyle w:val="Akapitzlist"/>
        <w:widowControl w:val="0"/>
        <w:numPr>
          <w:ilvl w:val="0"/>
          <w:numId w:val="120"/>
        </w:numPr>
        <w:autoSpaceDE w:val="0"/>
        <w:autoSpaceDN w:val="0"/>
        <w:adjustRightInd w:val="0"/>
        <w:spacing w:after="0" w:line="240" w:lineRule="auto"/>
        <w:ind w:left="426" w:hanging="426"/>
        <w:contextualSpacing w:val="0"/>
        <w:jc w:val="both"/>
        <w:rPr>
          <w:rFonts w:ascii="Arial" w:hAnsi="Arial" w:cs="Arial"/>
          <w:spacing w:val="-10"/>
        </w:rPr>
      </w:pPr>
      <w:r w:rsidRPr="00D2303F">
        <w:rPr>
          <w:rFonts w:ascii="Arial" w:eastAsia="Calibri" w:hAnsi="Arial" w:cs="Arial"/>
        </w:rPr>
        <w:t>Wykonawca zobowiązuje się do realizacji przedmiotu zamówienia, o którym mowa w §1 w terminie:</w:t>
      </w:r>
    </w:p>
    <w:p w14:paraId="5B92C0AC" w14:textId="77777777" w:rsidR="00D2303F" w:rsidRPr="00D2303F" w:rsidRDefault="00D2303F" w:rsidP="00D2303F">
      <w:pPr>
        <w:pStyle w:val="Akapitzlist"/>
        <w:widowControl w:val="0"/>
        <w:numPr>
          <w:ilvl w:val="0"/>
          <w:numId w:val="127"/>
        </w:numPr>
        <w:autoSpaceDE w:val="0"/>
        <w:autoSpaceDN w:val="0"/>
        <w:adjustRightInd w:val="0"/>
        <w:spacing w:after="0" w:line="240" w:lineRule="auto"/>
        <w:contextualSpacing w:val="0"/>
        <w:jc w:val="both"/>
        <w:rPr>
          <w:rFonts w:ascii="Arial" w:hAnsi="Arial" w:cs="Arial"/>
          <w:spacing w:val="-10"/>
          <w:u w:val="single"/>
        </w:rPr>
      </w:pPr>
      <w:r w:rsidRPr="00D2303F">
        <w:rPr>
          <w:rFonts w:ascii="Arial" w:hAnsi="Arial" w:cs="Arial"/>
          <w:spacing w:val="-10"/>
          <w:u w:val="single"/>
        </w:rPr>
        <w:t>w zakresie zamówienia gwarantowanego:</w:t>
      </w:r>
    </w:p>
    <w:p w14:paraId="27F680B2" w14:textId="77777777" w:rsidR="00D2303F" w:rsidRPr="00D2303F" w:rsidRDefault="00D2303F" w:rsidP="00D2303F">
      <w:pPr>
        <w:pStyle w:val="Akapitzlist"/>
        <w:widowControl w:val="0"/>
        <w:autoSpaceDE w:val="0"/>
        <w:autoSpaceDN w:val="0"/>
        <w:adjustRightInd w:val="0"/>
        <w:ind w:left="1146"/>
        <w:contextualSpacing w:val="0"/>
        <w:jc w:val="both"/>
        <w:rPr>
          <w:rFonts w:ascii="Arial" w:hAnsi="Arial" w:cs="Arial"/>
          <w:spacing w:val="-10"/>
        </w:rPr>
      </w:pPr>
      <w:r w:rsidRPr="00D2303F">
        <w:rPr>
          <w:rFonts w:ascii="Arial" w:hAnsi="Arial" w:cs="Arial"/>
          <w:spacing w:val="-10"/>
        </w:rPr>
        <w:t xml:space="preserve">najem na 120 dni kalendarzowych od dnia dostawy sprzętu </w:t>
      </w:r>
    </w:p>
    <w:p w14:paraId="36B3E9F5" w14:textId="77777777" w:rsidR="00D2303F" w:rsidRPr="00D2303F" w:rsidRDefault="00D2303F" w:rsidP="00D2303F">
      <w:pPr>
        <w:pStyle w:val="Akapitzlist"/>
        <w:widowControl w:val="0"/>
        <w:numPr>
          <w:ilvl w:val="0"/>
          <w:numId w:val="127"/>
        </w:numPr>
        <w:autoSpaceDE w:val="0"/>
        <w:autoSpaceDN w:val="0"/>
        <w:adjustRightInd w:val="0"/>
        <w:spacing w:after="0" w:line="240" w:lineRule="auto"/>
        <w:contextualSpacing w:val="0"/>
        <w:jc w:val="both"/>
        <w:rPr>
          <w:rFonts w:ascii="Arial" w:hAnsi="Arial" w:cs="Arial"/>
          <w:spacing w:val="-10"/>
          <w:u w:val="single"/>
        </w:rPr>
      </w:pPr>
      <w:r w:rsidRPr="00D2303F">
        <w:rPr>
          <w:rFonts w:ascii="Arial" w:hAnsi="Arial" w:cs="Arial"/>
          <w:spacing w:val="-10"/>
          <w:u w:val="single"/>
        </w:rPr>
        <w:t>w zakresie zamówienia opcjonalnego:</w:t>
      </w:r>
    </w:p>
    <w:p w14:paraId="2F2325CF" w14:textId="77777777" w:rsidR="00D2303F" w:rsidRPr="00D2303F" w:rsidRDefault="00D2303F" w:rsidP="003531C6">
      <w:pPr>
        <w:pStyle w:val="Akapitzlist"/>
        <w:widowControl w:val="0"/>
        <w:autoSpaceDE w:val="0"/>
        <w:autoSpaceDN w:val="0"/>
        <w:adjustRightInd w:val="0"/>
        <w:spacing w:after="0"/>
        <w:ind w:left="1146"/>
        <w:contextualSpacing w:val="0"/>
        <w:jc w:val="both"/>
        <w:rPr>
          <w:rFonts w:ascii="Arial" w:hAnsi="Arial" w:cs="Arial"/>
          <w:spacing w:val="-10"/>
        </w:rPr>
      </w:pPr>
      <w:r w:rsidRPr="00D2303F">
        <w:rPr>
          <w:rFonts w:ascii="Arial" w:hAnsi="Arial" w:cs="Arial"/>
          <w:spacing w:val="-10"/>
        </w:rPr>
        <w:t>najem na 120 dni kalendarzowych od dnia doręczenia Wykonawcy oświadczenia o skorzystaniu z prawa opcji.</w:t>
      </w:r>
    </w:p>
    <w:p w14:paraId="726E4CD0" w14:textId="77777777" w:rsidR="00D2303F" w:rsidRPr="00D2303F" w:rsidRDefault="00D2303F" w:rsidP="00D2303F">
      <w:pPr>
        <w:widowControl w:val="0"/>
        <w:autoSpaceDE w:val="0"/>
        <w:autoSpaceDN w:val="0"/>
        <w:adjustRightInd w:val="0"/>
        <w:jc w:val="both"/>
        <w:rPr>
          <w:rFonts w:ascii="Arial" w:hAnsi="Arial" w:cs="Arial"/>
          <w:spacing w:val="-10"/>
        </w:rPr>
      </w:pPr>
      <w:r w:rsidRPr="00D2303F">
        <w:rPr>
          <w:rFonts w:ascii="Arial" w:hAnsi="Arial" w:cs="Arial"/>
          <w:spacing w:val="-10"/>
        </w:rPr>
        <w:t>2.  Wykonawca dostarczy sprzęt w terminie 14 dni kalendarzowych od dnia podpisania umowy.</w:t>
      </w:r>
    </w:p>
    <w:p w14:paraId="0C85C6DE" w14:textId="77777777" w:rsidR="00D2303F" w:rsidRPr="00D2303F" w:rsidRDefault="00D2303F" w:rsidP="00D2303F">
      <w:pPr>
        <w:pStyle w:val="Tekstkomentarza"/>
        <w:ind w:left="284" w:hanging="284"/>
        <w:jc w:val="both"/>
        <w:rPr>
          <w:rFonts w:cs="Arial"/>
          <w:sz w:val="22"/>
          <w:szCs w:val="22"/>
        </w:rPr>
      </w:pPr>
      <w:r w:rsidRPr="00D2303F">
        <w:rPr>
          <w:rFonts w:cs="Arial"/>
          <w:spacing w:val="-10"/>
          <w:sz w:val="22"/>
          <w:szCs w:val="22"/>
        </w:rPr>
        <w:t xml:space="preserve">3.  </w:t>
      </w:r>
      <w:r w:rsidRPr="00D2303F">
        <w:rPr>
          <w:rFonts w:cs="Arial"/>
          <w:sz w:val="22"/>
          <w:szCs w:val="22"/>
        </w:rPr>
        <w:t>Zamawiający wyśle do Wykonawcy żądanie uruchomienia prawa opcji najpóźniej w  terminie do 210 dni kalendarzowych od dnia dostawy sprzętu.</w:t>
      </w:r>
    </w:p>
    <w:p w14:paraId="032AFD81" w14:textId="77777777" w:rsidR="00D2303F" w:rsidRPr="00D2303F" w:rsidRDefault="00D2303F" w:rsidP="00D2303F">
      <w:pPr>
        <w:pStyle w:val="Tekstkomentarza"/>
        <w:ind w:left="284" w:hanging="284"/>
        <w:jc w:val="both"/>
        <w:rPr>
          <w:rFonts w:cs="Arial"/>
          <w:sz w:val="22"/>
          <w:szCs w:val="22"/>
        </w:rPr>
      </w:pPr>
      <w:r w:rsidRPr="00D2303F">
        <w:rPr>
          <w:rFonts w:cs="Arial"/>
          <w:sz w:val="22"/>
          <w:szCs w:val="22"/>
        </w:rPr>
        <w:t xml:space="preserve">4. Maksymalny termin zakończenia umowy z uwzględnieniem terminu realizacji zamówienia objętego prawem opcji wynosi </w:t>
      </w:r>
      <w:r w:rsidRPr="00D2303F">
        <w:rPr>
          <w:rFonts w:cs="Arial"/>
          <w:b/>
          <w:bCs/>
          <w:sz w:val="22"/>
          <w:szCs w:val="22"/>
        </w:rPr>
        <w:t>240 dni</w:t>
      </w:r>
      <w:r w:rsidRPr="00D2303F">
        <w:rPr>
          <w:rFonts w:cs="Arial"/>
          <w:sz w:val="22"/>
          <w:szCs w:val="22"/>
        </w:rPr>
        <w:t xml:space="preserve"> kalendarzowych od dnia dostawy sprzętu.</w:t>
      </w:r>
    </w:p>
    <w:p w14:paraId="234C02F3" w14:textId="77777777" w:rsidR="00D2303F" w:rsidRPr="00D2303F" w:rsidRDefault="00D2303F" w:rsidP="00D2303F">
      <w:pPr>
        <w:widowControl w:val="0"/>
        <w:autoSpaceDE w:val="0"/>
        <w:autoSpaceDN w:val="0"/>
        <w:adjustRightInd w:val="0"/>
        <w:ind w:left="284" w:hanging="284"/>
        <w:jc w:val="both"/>
        <w:rPr>
          <w:rFonts w:ascii="Arial" w:eastAsia="Calibri" w:hAnsi="Arial" w:cs="Arial"/>
        </w:rPr>
      </w:pPr>
      <w:r w:rsidRPr="00D2303F">
        <w:rPr>
          <w:rFonts w:ascii="Arial" w:eastAsia="Calibri" w:hAnsi="Arial" w:cs="Arial"/>
        </w:rPr>
        <w:t xml:space="preserve">5.  Miejsce dostawy i montażu urządzenia: </w:t>
      </w:r>
    </w:p>
    <w:p w14:paraId="1B2E907E" w14:textId="635189F8" w:rsidR="00D2303F" w:rsidRPr="00D2303F" w:rsidRDefault="00D2303F" w:rsidP="00D2303F">
      <w:pPr>
        <w:widowControl w:val="0"/>
        <w:autoSpaceDE w:val="0"/>
        <w:autoSpaceDN w:val="0"/>
        <w:adjustRightInd w:val="0"/>
        <w:spacing w:after="240"/>
        <w:ind w:left="851" w:hanging="851"/>
        <w:jc w:val="both"/>
        <w:rPr>
          <w:rFonts w:ascii="Arial" w:hAnsi="Arial" w:cs="Arial"/>
        </w:rPr>
      </w:pPr>
      <w:r w:rsidRPr="00D2303F">
        <w:rPr>
          <w:rFonts w:ascii="Arial" w:eastAsia="Calibri" w:hAnsi="Arial" w:cs="Arial"/>
        </w:rPr>
        <w:t xml:space="preserve">    </w:t>
      </w:r>
      <w:r w:rsidRPr="00D2303F">
        <w:rPr>
          <w:rFonts w:ascii="Arial" w:hAnsi="Arial" w:cs="Arial"/>
        </w:rPr>
        <w:t>RWT Żwirki i Wigury 9/13, bud. nr 114, pom. nr 09</w:t>
      </w:r>
    </w:p>
    <w:p w14:paraId="646A023F" w14:textId="77777777" w:rsidR="00D2303F" w:rsidRPr="00D2303F" w:rsidRDefault="00D2303F" w:rsidP="00C74D29">
      <w:pPr>
        <w:spacing w:after="0"/>
        <w:jc w:val="center"/>
        <w:rPr>
          <w:rFonts w:ascii="Arial" w:hAnsi="Arial" w:cs="Arial"/>
          <w:b/>
        </w:rPr>
      </w:pPr>
      <w:r w:rsidRPr="00D2303F">
        <w:rPr>
          <w:rFonts w:ascii="Arial" w:hAnsi="Arial" w:cs="Arial"/>
          <w:b/>
        </w:rPr>
        <w:t>§4</w:t>
      </w:r>
    </w:p>
    <w:p w14:paraId="51E507DF" w14:textId="77777777" w:rsidR="00D2303F" w:rsidRPr="00D2303F" w:rsidRDefault="00D2303F" w:rsidP="00C74D29">
      <w:pPr>
        <w:suppressAutoHyphens/>
        <w:ind w:left="284" w:hanging="284"/>
        <w:jc w:val="center"/>
        <w:rPr>
          <w:rFonts w:ascii="Arial" w:hAnsi="Arial" w:cs="Arial"/>
          <w:b/>
          <w:bCs/>
        </w:rPr>
      </w:pPr>
      <w:r w:rsidRPr="00D2303F">
        <w:rPr>
          <w:rFonts w:ascii="Arial" w:hAnsi="Arial" w:cs="Arial"/>
          <w:b/>
          <w:bCs/>
        </w:rPr>
        <w:t>Opcje (zamówienie opcjonalne)</w:t>
      </w:r>
    </w:p>
    <w:p w14:paraId="28B88C4E" w14:textId="31A278CE" w:rsidR="003531C6" w:rsidRDefault="00D2303F" w:rsidP="003531C6">
      <w:pPr>
        <w:pStyle w:val="Akapitzlist"/>
        <w:numPr>
          <w:ilvl w:val="0"/>
          <w:numId w:val="128"/>
        </w:numPr>
        <w:suppressAutoHyphens/>
        <w:spacing w:before="120" w:after="360" w:line="240" w:lineRule="auto"/>
        <w:ind w:left="425" w:hanging="357"/>
        <w:jc w:val="both"/>
        <w:rPr>
          <w:rFonts w:ascii="Arial" w:hAnsi="Arial" w:cs="Arial"/>
        </w:rPr>
      </w:pPr>
      <w:r w:rsidRPr="00D2303F">
        <w:rPr>
          <w:rFonts w:ascii="Arial" w:hAnsi="Arial" w:cs="Arial"/>
        </w:rPr>
        <w:t xml:space="preserve">W trakcie trwania umowy Zamawiający ma prawo do skorzystania z prawa opcji na warunkach i zasadach określonych w niniejszej umowie. Wysokość opłat za zamówienie opcjonalne określa </w:t>
      </w:r>
      <w:r w:rsidRPr="00D2303F">
        <w:rPr>
          <w:rFonts w:ascii="Arial" w:hAnsi="Arial" w:cs="Arial"/>
          <w:b/>
          <w:bCs/>
        </w:rPr>
        <w:t>Załącznik nr 2</w:t>
      </w:r>
      <w:r w:rsidRPr="00D2303F">
        <w:rPr>
          <w:rFonts w:ascii="Arial" w:hAnsi="Arial" w:cs="Arial"/>
        </w:rPr>
        <w:t xml:space="preserve"> do umowy. Zakres przedmiotu umowy i zasady realizacji zamówień objętych opcją wskazane są w </w:t>
      </w:r>
      <w:r w:rsidRPr="00D2303F">
        <w:rPr>
          <w:rFonts w:ascii="Arial" w:hAnsi="Arial" w:cs="Arial"/>
          <w:b/>
          <w:bCs/>
        </w:rPr>
        <w:t>Załączniku nr 1</w:t>
      </w:r>
      <w:r w:rsidRPr="00D2303F">
        <w:rPr>
          <w:rFonts w:ascii="Arial" w:hAnsi="Arial" w:cs="Arial"/>
        </w:rPr>
        <w:t xml:space="preserve"> do umowy.</w:t>
      </w:r>
    </w:p>
    <w:p w14:paraId="69335D85" w14:textId="77777777" w:rsidR="003531C6" w:rsidRPr="003531C6" w:rsidRDefault="003531C6" w:rsidP="003531C6">
      <w:pPr>
        <w:pStyle w:val="Akapitzlist"/>
        <w:suppressAutoHyphens/>
        <w:spacing w:before="120" w:after="360" w:line="240" w:lineRule="auto"/>
        <w:ind w:left="425"/>
        <w:jc w:val="both"/>
        <w:rPr>
          <w:rFonts w:ascii="Arial" w:hAnsi="Arial" w:cs="Arial"/>
        </w:rPr>
      </w:pPr>
    </w:p>
    <w:p w14:paraId="3E3D9F75" w14:textId="5D7056FC" w:rsidR="003531C6" w:rsidRDefault="00D2303F" w:rsidP="003531C6">
      <w:pPr>
        <w:pStyle w:val="Akapitzlist"/>
        <w:numPr>
          <w:ilvl w:val="0"/>
          <w:numId w:val="128"/>
        </w:numPr>
        <w:suppressAutoHyphens/>
        <w:spacing w:before="240" w:after="0" w:line="240" w:lineRule="auto"/>
        <w:ind w:left="426"/>
        <w:jc w:val="both"/>
        <w:rPr>
          <w:rFonts w:ascii="Arial" w:hAnsi="Arial" w:cs="Arial"/>
        </w:rPr>
      </w:pPr>
      <w:r w:rsidRPr="00D2303F">
        <w:rPr>
          <w:rFonts w:ascii="Arial" w:hAnsi="Arial" w:cs="Arial"/>
        </w:rPr>
        <w:t>W przypadku skorzystania z prawa opcji wynagrodzenie płatne będzie w wysokości wynikającej z wartości dokonanej opcji, za zasadach przewidzianych w niniejszej umowie.</w:t>
      </w:r>
    </w:p>
    <w:p w14:paraId="75EB9D3B" w14:textId="77777777" w:rsidR="003531C6" w:rsidRPr="003531C6" w:rsidRDefault="003531C6" w:rsidP="003531C6">
      <w:pPr>
        <w:pStyle w:val="Akapitzlist"/>
        <w:suppressAutoHyphens/>
        <w:spacing w:before="240" w:after="0" w:line="240" w:lineRule="auto"/>
        <w:ind w:left="426"/>
        <w:jc w:val="both"/>
        <w:rPr>
          <w:rFonts w:ascii="Arial" w:hAnsi="Arial" w:cs="Arial"/>
        </w:rPr>
      </w:pPr>
    </w:p>
    <w:p w14:paraId="032ACBC1" w14:textId="77777777" w:rsidR="00D2303F" w:rsidRDefault="00D2303F" w:rsidP="003531C6">
      <w:pPr>
        <w:pStyle w:val="Akapitzlist"/>
        <w:numPr>
          <w:ilvl w:val="0"/>
          <w:numId w:val="128"/>
        </w:numPr>
        <w:suppressAutoHyphens/>
        <w:spacing w:after="0" w:line="240" w:lineRule="auto"/>
        <w:ind w:left="426"/>
        <w:jc w:val="both"/>
        <w:rPr>
          <w:rFonts w:ascii="Arial" w:hAnsi="Arial" w:cs="Arial"/>
        </w:rPr>
      </w:pPr>
      <w:r w:rsidRPr="00D2303F">
        <w:rPr>
          <w:rFonts w:ascii="Arial" w:hAnsi="Arial" w:cs="Arial"/>
        </w:rPr>
        <w:t>Zamawiający zastrzega sobie możliwość skorzystania z prawa opcji, w niepełnym zakresie, w zależności od potrzeb i posiadanych środków finansowych Zamawiającego. Wykonawca nie ma roszczenia o wykonanie prawa opcji.</w:t>
      </w:r>
    </w:p>
    <w:p w14:paraId="58D4E257" w14:textId="77777777" w:rsidR="003531C6" w:rsidRPr="00D2303F" w:rsidRDefault="003531C6" w:rsidP="003531C6">
      <w:pPr>
        <w:pStyle w:val="Akapitzlist"/>
        <w:suppressAutoHyphens/>
        <w:spacing w:after="0" w:line="240" w:lineRule="auto"/>
        <w:ind w:left="426"/>
        <w:jc w:val="both"/>
        <w:rPr>
          <w:rFonts w:ascii="Arial" w:hAnsi="Arial" w:cs="Arial"/>
        </w:rPr>
      </w:pPr>
    </w:p>
    <w:p w14:paraId="1BD75633" w14:textId="77777777" w:rsidR="00D2303F" w:rsidRDefault="00D2303F" w:rsidP="003531C6">
      <w:pPr>
        <w:pStyle w:val="Akapitzlist"/>
        <w:numPr>
          <w:ilvl w:val="0"/>
          <w:numId w:val="128"/>
        </w:numPr>
        <w:suppressAutoHyphens/>
        <w:spacing w:after="0" w:line="240" w:lineRule="auto"/>
        <w:ind w:left="426"/>
        <w:jc w:val="both"/>
        <w:rPr>
          <w:rFonts w:ascii="Arial" w:hAnsi="Arial" w:cs="Arial"/>
        </w:rPr>
      </w:pPr>
      <w:r w:rsidRPr="00D2303F">
        <w:rPr>
          <w:rFonts w:ascii="Arial" w:hAnsi="Arial" w:cs="Arial"/>
        </w:rPr>
        <w:t>Skorzystanie z prawa opcji może nastąpić jednokrotnie lub wielokrotnie w ramach maksymalnego limitu tj. 210 dni kalendarzowych.</w:t>
      </w:r>
    </w:p>
    <w:p w14:paraId="571F2314" w14:textId="77777777" w:rsidR="003531C6" w:rsidRPr="00D2303F" w:rsidRDefault="003531C6" w:rsidP="003531C6">
      <w:pPr>
        <w:pStyle w:val="Akapitzlist"/>
        <w:suppressAutoHyphens/>
        <w:spacing w:after="0" w:line="240" w:lineRule="auto"/>
        <w:ind w:left="426"/>
        <w:jc w:val="both"/>
        <w:rPr>
          <w:rFonts w:ascii="Arial" w:hAnsi="Arial" w:cs="Arial"/>
        </w:rPr>
      </w:pPr>
    </w:p>
    <w:p w14:paraId="2F12A704" w14:textId="77777777" w:rsidR="00D2303F" w:rsidRDefault="00D2303F" w:rsidP="003531C6">
      <w:pPr>
        <w:pStyle w:val="Akapitzlist"/>
        <w:numPr>
          <w:ilvl w:val="0"/>
          <w:numId w:val="128"/>
        </w:numPr>
        <w:suppressAutoHyphens/>
        <w:spacing w:after="0" w:line="240" w:lineRule="auto"/>
        <w:ind w:left="426"/>
        <w:jc w:val="both"/>
        <w:rPr>
          <w:rFonts w:ascii="Arial" w:hAnsi="Arial" w:cs="Arial"/>
        </w:rPr>
      </w:pPr>
      <w:r w:rsidRPr="00D2303F">
        <w:rPr>
          <w:rFonts w:ascii="Arial" w:hAnsi="Arial" w:cs="Arial"/>
        </w:rPr>
        <w:t>Warunkiem skorzystania z zamówienia w ramach prawa opcji jest złożenie pisemnego oświadczenia przez Zamawiającego o skorzystaniu z prawa opcji , w którym ustali maksymalny zakres usługi.</w:t>
      </w:r>
    </w:p>
    <w:p w14:paraId="4ED30521" w14:textId="77777777" w:rsidR="003531C6" w:rsidRPr="00D2303F" w:rsidRDefault="003531C6" w:rsidP="003531C6">
      <w:pPr>
        <w:pStyle w:val="Akapitzlist"/>
        <w:suppressAutoHyphens/>
        <w:spacing w:after="0" w:line="240" w:lineRule="auto"/>
        <w:ind w:left="426"/>
        <w:jc w:val="both"/>
        <w:rPr>
          <w:rFonts w:ascii="Arial" w:hAnsi="Arial" w:cs="Arial"/>
        </w:rPr>
      </w:pPr>
    </w:p>
    <w:p w14:paraId="799E0FAE" w14:textId="77777777" w:rsidR="00D2303F" w:rsidRDefault="00D2303F" w:rsidP="003531C6">
      <w:pPr>
        <w:pStyle w:val="Akapitzlist"/>
        <w:numPr>
          <w:ilvl w:val="0"/>
          <w:numId w:val="128"/>
        </w:numPr>
        <w:suppressAutoHyphens/>
        <w:spacing w:after="0" w:line="240" w:lineRule="auto"/>
        <w:ind w:left="426"/>
        <w:jc w:val="both"/>
        <w:rPr>
          <w:rFonts w:ascii="Arial" w:hAnsi="Arial" w:cs="Arial"/>
        </w:rPr>
      </w:pPr>
      <w:r w:rsidRPr="00D2303F">
        <w:rPr>
          <w:rFonts w:ascii="Arial" w:hAnsi="Arial" w:cs="Arial"/>
        </w:rPr>
        <w:t>Wykonawca niezwłocznie potwierdzi fakt otrzymania oświadczenia przez przesłanie pisemnej informacji o tym zleceniu.</w:t>
      </w:r>
    </w:p>
    <w:p w14:paraId="00DCE365" w14:textId="77777777" w:rsidR="003531C6" w:rsidRPr="00D2303F" w:rsidRDefault="003531C6" w:rsidP="003531C6">
      <w:pPr>
        <w:pStyle w:val="Akapitzlist"/>
        <w:suppressAutoHyphens/>
        <w:spacing w:after="0" w:line="240" w:lineRule="auto"/>
        <w:ind w:left="426"/>
        <w:jc w:val="both"/>
        <w:rPr>
          <w:rFonts w:ascii="Arial" w:hAnsi="Arial" w:cs="Arial"/>
        </w:rPr>
      </w:pPr>
    </w:p>
    <w:p w14:paraId="3FCC6E23" w14:textId="77777777" w:rsidR="00D2303F" w:rsidRPr="00D2303F" w:rsidRDefault="00D2303F" w:rsidP="003531C6">
      <w:pPr>
        <w:pStyle w:val="Akapitzlist"/>
        <w:numPr>
          <w:ilvl w:val="0"/>
          <w:numId w:val="128"/>
        </w:numPr>
        <w:suppressAutoHyphens/>
        <w:spacing w:after="0" w:line="240" w:lineRule="auto"/>
        <w:ind w:left="426"/>
        <w:jc w:val="both"/>
        <w:rPr>
          <w:rFonts w:ascii="Arial" w:hAnsi="Arial" w:cs="Arial"/>
        </w:rPr>
      </w:pPr>
      <w:r w:rsidRPr="00D2303F">
        <w:rPr>
          <w:rFonts w:ascii="Arial" w:hAnsi="Arial" w:cs="Arial"/>
        </w:rPr>
        <w:t>Brak pisemnego oświadczenia woli ze strony Zamawiającego o skorzystaniu z prawa opcji nie może stanowić podstaw do realizacji zamówienia opcjonalnego przez Wykonawcę.</w:t>
      </w:r>
    </w:p>
    <w:p w14:paraId="20AA0C29" w14:textId="77777777" w:rsidR="00D2303F" w:rsidRDefault="00D2303F" w:rsidP="003531C6">
      <w:pPr>
        <w:pStyle w:val="Akapitzlist"/>
        <w:numPr>
          <w:ilvl w:val="0"/>
          <w:numId w:val="128"/>
        </w:numPr>
        <w:suppressAutoHyphens/>
        <w:spacing w:after="0" w:line="240" w:lineRule="auto"/>
        <w:ind w:left="426"/>
        <w:jc w:val="both"/>
        <w:rPr>
          <w:rFonts w:ascii="Arial" w:hAnsi="Arial" w:cs="Arial"/>
        </w:rPr>
      </w:pPr>
      <w:r w:rsidRPr="00D2303F">
        <w:rPr>
          <w:rFonts w:ascii="Arial" w:hAnsi="Arial" w:cs="Arial"/>
        </w:rPr>
        <w:t>Stawki cenowe będą takie same jak te, które obwiązują przy realizacji podstawowego przedmiotu umowy.</w:t>
      </w:r>
    </w:p>
    <w:p w14:paraId="1D09890B" w14:textId="77777777" w:rsidR="003531C6" w:rsidRPr="00D2303F" w:rsidRDefault="003531C6" w:rsidP="003531C6">
      <w:pPr>
        <w:pStyle w:val="Akapitzlist"/>
        <w:suppressAutoHyphens/>
        <w:spacing w:after="0" w:line="240" w:lineRule="auto"/>
        <w:ind w:left="426"/>
        <w:jc w:val="both"/>
        <w:rPr>
          <w:rFonts w:ascii="Arial" w:hAnsi="Arial" w:cs="Arial"/>
        </w:rPr>
      </w:pPr>
    </w:p>
    <w:p w14:paraId="613D93DD" w14:textId="6897C950" w:rsidR="00D2303F" w:rsidRDefault="00D2303F" w:rsidP="003531C6">
      <w:pPr>
        <w:pStyle w:val="Akapitzlist"/>
        <w:numPr>
          <w:ilvl w:val="0"/>
          <w:numId w:val="128"/>
        </w:numPr>
        <w:suppressAutoHyphens/>
        <w:spacing w:after="0" w:line="240" w:lineRule="auto"/>
        <w:ind w:left="426"/>
        <w:jc w:val="both"/>
        <w:rPr>
          <w:rFonts w:ascii="Arial" w:hAnsi="Arial" w:cs="Arial"/>
        </w:rPr>
      </w:pPr>
      <w:r w:rsidRPr="00D2303F">
        <w:rPr>
          <w:rFonts w:ascii="Arial" w:hAnsi="Arial" w:cs="Arial"/>
        </w:rPr>
        <w:t>Zasady dotyczące realizacji przedmiotu umowy objętego prawem opcji będą takie same jak te, które obowiązują przy realizacji podstawowego przedmiotu umowy.</w:t>
      </w:r>
    </w:p>
    <w:p w14:paraId="5797FE72" w14:textId="77777777" w:rsidR="00DE0558" w:rsidRPr="00DE0558" w:rsidRDefault="00DE0558" w:rsidP="00DE0558">
      <w:pPr>
        <w:suppressAutoHyphens/>
        <w:spacing w:after="0" w:line="240" w:lineRule="auto"/>
        <w:jc w:val="both"/>
        <w:rPr>
          <w:rFonts w:ascii="Arial" w:hAnsi="Arial" w:cs="Arial"/>
        </w:rPr>
      </w:pPr>
    </w:p>
    <w:p w14:paraId="125E6DE3" w14:textId="77777777" w:rsidR="00D2303F" w:rsidRPr="00D2303F" w:rsidRDefault="00D2303F" w:rsidP="003531C6">
      <w:pPr>
        <w:spacing w:after="0"/>
        <w:jc w:val="center"/>
        <w:rPr>
          <w:rFonts w:ascii="Arial" w:eastAsia="Calibri" w:hAnsi="Arial" w:cs="Arial"/>
          <w:b/>
          <w:bCs/>
        </w:rPr>
      </w:pPr>
      <w:r w:rsidRPr="00D2303F">
        <w:rPr>
          <w:rFonts w:ascii="Arial" w:eastAsia="Calibri" w:hAnsi="Arial" w:cs="Arial"/>
          <w:b/>
          <w:bCs/>
        </w:rPr>
        <w:t>§ 5</w:t>
      </w:r>
    </w:p>
    <w:p w14:paraId="4BAA66D2" w14:textId="77777777" w:rsidR="00D2303F" w:rsidRPr="00D2303F" w:rsidRDefault="00D2303F" w:rsidP="00D2303F">
      <w:pPr>
        <w:spacing w:after="120" w:line="360" w:lineRule="auto"/>
        <w:jc w:val="center"/>
        <w:rPr>
          <w:rFonts w:ascii="Arial" w:eastAsia="Calibri" w:hAnsi="Arial" w:cs="Arial"/>
          <w:b/>
          <w:bCs/>
        </w:rPr>
      </w:pPr>
      <w:r w:rsidRPr="00D2303F">
        <w:rPr>
          <w:rFonts w:ascii="Arial" w:eastAsia="Calibri" w:hAnsi="Arial" w:cs="Arial"/>
          <w:b/>
          <w:bCs/>
        </w:rPr>
        <w:t>Obowiązki Wykonawcy</w:t>
      </w:r>
    </w:p>
    <w:p w14:paraId="63375975" w14:textId="77777777" w:rsidR="00D2303F" w:rsidRPr="00D2303F" w:rsidRDefault="00D2303F" w:rsidP="003531C6">
      <w:pPr>
        <w:numPr>
          <w:ilvl w:val="0"/>
          <w:numId w:val="130"/>
        </w:numPr>
        <w:tabs>
          <w:tab w:val="clear" w:pos="360"/>
        </w:tabs>
        <w:spacing w:before="120" w:after="0" w:line="240" w:lineRule="auto"/>
        <w:jc w:val="both"/>
        <w:rPr>
          <w:rFonts w:ascii="Arial" w:eastAsia="Calibri" w:hAnsi="Arial" w:cs="Arial"/>
        </w:rPr>
      </w:pPr>
      <w:r w:rsidRPr="00D2303F">
        <w:rPr>
          <w:rFonts w:ascii="Arial" w:eastAsia="Calibri" w:hAnsi="Arial" w:cs="Arial"/>
        </w:rPr>
        <w:t>Wykonawca jest zobowiązany do wykonania przedmiotu umowy zgodnie z obowiązującymi przepisami, opisem przedmiotu zamówienia/formularzem ofertowym, SWZ oraz złożoną ofertą.</w:t>
      </w:r>
    </w:p>
    <w:p w14:paraId="5D6FCF2B" w14:textId="77777777" w:rsidR="00D2303F" w:rsidRPr="00D2303F" w:rsidRDefault="00D2303F" w:rsidP="003531C6">
      <w:pPr>
        <w:numPr>
          <w:ilvl w:val="0"/>
          <w:numId w:val="130"/>
        </w:numPr>
        <w:tabs>
          <w:tab w:val="clear" w:pos="360"/>
        </w:tabs>
        <w:spacing w:before="120" w:after="0" w:line="240" w:lineRule="auto"/>
        <w:jc w:val="both"/>
        <w:rPr>
          <w:rFonts w:ascii="Arial" w:eastAsia="Calibri" w:hAnsi="Arial" w:cs="Arial"/>
        </w:rPr>
      </w:pPr>
      <w:r w:rsidRPr="00D2303F">
        <w:rPr>
          <w:rFonts w:ascii="Arial" w:eastAsia="Calibri" w:hAnsi="Arial" w:cs="Arial"/>
        </w:rPr>
        <w:t xml:space="preserve">Wykonawca zobowiązuje się do udzielania bez zbędnej zwłoki na piśmie lub mailowo Zamawiającemu oraz Odbiorcy wszelkich informacji i wyjaśnień dotyczących realizacji przedmiotu umowy i informowania o każdym zagrożeniu mającym wpływ na opóźnienie w wykonaniu przedmiotu umowy i przyczynach tych opóźnień, w tym także o okolicznościach leżących po stronie Zamawiającego lub Odbiorcy, które mogą mieć jakikolwiek wpływ na jakość, termin lub zakres objęty przedmiotem umowy. Zamawiający zobowiązany jest niezwłocznie podjąć działania mające na celu usunięcie wszelkich trudności lub przeszkód związanych z wykonaniem umowy, leżących po stronie Zamawiającego, a zgłoszonych przez Wykonawcę. Brak pisemnej lub mailowej informacji Wykonawcy o zagrożeniach, trudnościach lub przeszkodach związanych z wykonywaniem umowy, leżących po stronie Zamawiającego, zwalnia Zamawiającego od odpowiedzialności za wynikające stąd skutki. </w:t>
      </w:r>
    </w:p>
    <w:p w14:paraId="256B9384" w14:textId="77777777" w:rsidR="00D2303F" w:rsidRPr="00D2303F" w:rsidRDefault="00D2303F" w:rsidP="003531C6">
      <w:pPr>
        <w:numPr>
          <w:ilvl w:val="0"/>
          <w:numId w:val="130"/>
        </w:numPr>
        <w:spacing w:before="120" w:after="0" w:line="240" w:lineRule="auto"/>
        <w:jc w:val="both"/>
        <w:rPr>
          <w:rFonts w:ascii="Arial" w:eastAsia="Calibri" w:hAnsi="Arial" w:cs="Arial"/>
        </w:rPr>
      </w:pPr>
      <w:r w:rsidRPr="00D2303F">
        <w:rPr>
          <w:rFonts w:ascii="Arial" w:eastAsia="Calibri" w:hAnsi="Arial" w:cs="Arial"/>
        </w:rPr>
        <w:t>Wykonawca jest zobowiązany do każdorazowego poinformowania zamawiającego o bezpośredniej realizacji przedmiotu zamówienia przez obcokrajowców.</w:t>
      </w:r>
    </w:p>
    <w:p w14:paraId="2B070233" w14:textId="77777777" w:rsidR="00D2303F" w:rsidRPr="00D2303F" w:rsidRDefault="00D2303F" w:rsidP="003531C6">
      <w:pPr>
        <w:numPr>
          <w:ilvl w:val="0"/>
          <w:numId w:val="130"/>
        </w:numPr>
        <w:spacing w:before="120" w:after="0" w:line="240" w:lineRule="auto"/>
        <w:jc w:val="both"/>
        <w:rPr>
          <w:rFonts w:ascii="Arial" w:eastAsia="Calibri" w:hAnsi="Arial" w:cs="Arial"/>
        </w:rPr>
      </w:pPr>
      <w:r w:rsidRPr="00D2303F">
        <w:rPr>
          <w:rFonts w:ascii="Arial" w:eastAsia="Calibri" w:hAnsi="Arial" w:cs="Arial"/>
        </w:rPr>
        <w:t>Wykonawca oświadcza, że jest właścicielem oferowanego zasilacza UPS wraz z niezbędnym wyposażeniem.</w:t>
      </w:r>
    </w:p>
    <w:p w14:paraId="46EC30CC" w14:textId="77777777" w:rsidR="00D2303F" w:rsidRPr="00D2303F" w:rsidRDefault="00D2303F" w:rsidP="003531C6">
      <w:pPr>
        <w:numPr>
          <w:ilvl w:val="0"/>
          <w:numId w:val="130"/>
        </w:numPr>
        <w:spacing w:before="120" w:after="0" w:line="240" w:lineRule="auto"/>
        <w:jc w:val="both"/>
        <w:rPr>
          <w:rFonts w:ascii="Arial" w:eastAsia="Calibri" w:hAnsi="Arial" w:cs="Arial"/>
        </w:rPr>
      </w:pPr>
      <w:r w:rsidRPr="00D2303F">
        <w:rPr>
          <w:rFonts w:ascii="Arial" w:eastAsia="Calibri" w:hAnsi="Arial" w:cs="Arial"/>
        </w:rPr>
        <w:t>Urządzenie będzie kompletne i sprawne technicznie, nie posiadające uszkodzeń i braków.</w:t>
      </w:r>
    </w:p>
    <w:p w14:paraId="6E18ECE1" w14:textId="77777777" w:rsidR="00D2303F" w:rsidRPr="00D2303F" w:rsidRDefault="00D2303F" w:rsidP="003531C6">
      <w:pPr>
        <w:numPr>
          <w:ilvl w:val="0"/>
          <w:numId w:val="130"/>
        </w:numPr>
        <w:spacing w:before="120" w:after="0" w:line="240" w:lineRule="auto"/>
        <w:jc w:val="both"/>
        <w:rPr>
          <w:rFonts w:ascii="Arial" w:eastAsia="Calibri" w:hAnsi="Arial" w:cs="Arial"/>
        </w:rPr>
      </w:pPr>
      <w:r w:rsidRPr="00D2303F">
        <w:rPr>
          <w:rFonts w:ascii="Arial" w:eastAsia="Calibri" w:hAnsi="Arial" w:cs="Arial"/>
        </w:rPr>
        <w:t>Wykonawca zapewni prawidłowe działanie urządzenia w okresie najmu.</w:t>
      </w:r>
    </w:p>
    <w:p w14:paraId="4D446DB9" w14:textId="77777777" w:rsidR="00D2303F" w:rsidRPr="00D2303F" w:rsidRDefault="00D2303F" w:rsidP="003531C6">
      <w:pPr>
        <w:numPr>
          <w:ilvl w:val="0"/>
          <w:numId w:val="130"/>
        </w:numPr>
        <w:spacing w:before="120" w:after="0" w:line="240" w:lineRule="auto"/>
        <w:jc w:val="both"/>
        <w:rPr>
          <w:rFonts w:ascii="Arial" w:eastAsia="Calibri" w:hAnsi="Arial" w:cs="Arial"/>
        </w:rPr>
      </w:pPr>
      <w:r w:rsidRPr="00D2303F">
        <w:rPr>
          <w:rFonts w:ascii="Arial" w:eastAsia="Calibri" w:hAnsi="Arial" w:cs="Arial"/>
        </w:rPr>
        <w:t>Wykonawca zapewni bezpłatny serwis urządzenia i jego konserwację.</w:t>
      </w:r>
    </w:p>
    <w:p w14:paraId="553220F5" w14:textId="77777777" w:rsidR="00D2303F" w:rsidRPr="00D2303F" w:rsidRDefault="00D2303F" w:rsidP="003531C6">
      <w:pPr>
        <w:numPr>
          <w:ilvl w:val="0"/>
          <w:numId w:val="130"/>
        </w:numPr>
        <w:spacing w:before="120" w:after="0" w:line="240" w:lineRule="auto"/>
        <w:jc w:val="both"/>
        <w:rPr>
          <w:rFonts w:ascii="Arial" w:eastAsia="Calibri" w:hAnsi="Arial" w:cs="Arial"/>
        </w:rPr>
      </w:pPr>
      <w:r w:rsidRPr="00D2303F">
        <w:rPr>
          <w:rFonts w:ascii="Arial" w:eastAsia="Calibri" w:hAnsi="Arial" w:cs="Arial"/>
        </w:rPr>
        <w:t>Urządzenie zostanie zainstalowane w miejscu określonym przez Zamawiającego w opisie przedmiotu zamówienia. Po okresie najmu, zasilacz UPS zostanie odinstalowany i odebrany przez Wynajmującego na jego koszt.</w:t>
      </w:r>
    </w:p>
    <w:p w14:paraId="7F272D2B" w14:textId="77777777" w:rsidR="00D2303F" w:rsidRPr="00D2303F" w:rsidRDefault="00D2303F" w:rsidP="00D2303F">
      <w:pPr>
        <w:widowControl w:val="0"/>
        <w:autoSpaceDE w:val="0"/>
        <w:autoSpaceDN w:val="0"/>
        <w:adjustRightInd w:val="0"/>
        <w:spacing w:after="120"/>
        <w:jc w:val="both"/>
        <w:rPr>
          <w:rStyle w:val="FontStyle24"/>
          <w:rFonts w:ascii="Arial" w:hAnsi="Arial" w:cs="Arial"/>
          <w:sz w:val="22"/>
          <w:szCs w:val="22"/>
        </w:rPr>
      </w:pPr>
    </w:p>
    <w:p w14:paraId="1CFCC67B" w14:textId="77777777" w:rsidR="00D2303F" w:rsidRPr="00D2303F" w:rsidRDefault="00D2303F" w:rsidP="00C74D29">
      <w:pPr>
        <w:spacing w:after="0"/>
        <w:jc w:val="center"/>
        <w:rPr>
          <w:rFonts w:ascii="Arial" w:eastAsia="Calibri" w:hAnsi="Arial" w:cs="Arial"/>
          <w:b/>
          <w:bCs/>
        </w:rPr>
      </w:pPr>
      <w:r w:rsidRPr="00D2303F">
        <w:rPr>
          <w:rFonts w:ascii="Arial" w:eastAsia="Calibri" w:hAnsi="Arial" w:cs="Arial"/>
          <w:b/>
          <w:bCs/>
        </w:rPr>
        <w:t>§ 6</w:t>
      </w:r>
    </w:p>
    <w:p w14:paraId="285719E7" w14:textId="77777777" w:rsidR="00D2303F" w:rsidRPr="00D2303F" w:rsidRDefault="00D2303F" w:rsidP="00C74D29">
      <w:pPr>
        <w:spacing w:after="0" w:line="360" w:lineRule="auto"/>
        <w:jc w:val="center"/>
        <w:rPr>
          <w:rFonts w:ascii="Arial" w:eastAsia="Calibri" w:hAnsi="Arial" w:cs="Arial"/>
          <w:b/>
          <w:bCs/>
        </w:rPr>
      </w:pPr>
      <w:r w:rsidRPr="00D2303F">
        <w:rPr>
          <w:rFonts w:ascii="Arial" w:eastAsia="Calibri" w:hAnsi="Arial" w:cs="Arial"/>
          <w:b/>
          <w:bCs/>
        </w:rPr>
        <w:t xml:space="preserve">Obowiązki Zamawiającego </w:t>
      </w:r>
    </w:p>
    <w:p w14:paraId="308975C1" w14:textId="77777777" w:rsidR="00D2303F" w:rsidRPr="00D2303F" w:rsidRDefault="00D2303F" w:rsidP="00D2303F">
      <w:pPr>
        <w:jc w:val="both"/>
        <w:rPr>
          <w:rFonts w:ascii="Arial" w:eastAsia="Calibri" w:hAnsi="Arial" w:cs="Arial"/>
        </w:rPr>
      </w:pPr>
      <w:r w:rsidRPr="00D2303F">
        <w:rPr>
          <w:rFonts w:ascii="Arial" w:eastAsia="Calibri" w:hAnsi="Arial" w:cs="Arial"/>
        </w:rPr>
        <w:t>Zamawiający zobowiązuje się do:</w:t>
      </w:r>
    </w:p>
    <w:p w14:paraId="247747DA" w14:textId="77777777" w:rsidR="00D2303F" w:rsidRPr="00D2303F" w:rsidRDefault="00D2303F" w:rsidP="003531C6">
      <w:pPr>
        <w:pStyle w:val="Akapitzlist"/>
        <w:numPr>
          <w:ilvl w:val="0"/>
          <w:numId w:val="129"/>
        </w:numPr>
        <w:spacing w:before="120" w:after="0" w:line="240" w:lineRule="auto"/>
        <w:jc w:val="both"/>
        <w:rPr>
          <w:rFonts w:ascii="Arial" w:eastAsia="Calibri" w:hAnsi="Arial" w:cs="Arial"/>
        </w:rPr>
      </w:pPr>
      <w:r w:rsidRPr="00D2303F">
        <w:rPr>
          <w:rFonts w:ascii="Arial" w:eastAsia="Calibri" w:hAnsi="Arial" w:cs="Arial"/>
        </w:rPr>
        <w:t xml:space="preserve">odebrania i użytkowania przedmiotu umowy na zasadach i w terminach określonych w niniejszej umowie. </w:t>
      </w:r>
    </w:p>
    <w:p w14:paraId="0F0C4EC4" w14:textId="77777777" w:rsidR="00D2303F" w:rsidRPr="00D2303F" w:rsidRDefault="00D2303F" w:rsidP="003531C6">
      <w:pPr>
        <w:numPr>
          <w:ilvl w:val="0"/>
          <w:numId w:val="119"/>
        </w:numPr>
        <w:spacing w:before="120" w:after="0" w:line="240" w:lineRule="auto"/>
        <w:ind w:left="714" w:hanging="357"/>
        <w:jc w:val="both"/>
        <w:rPr>
          <w:rFonts w:ascii="Arial" w:eastAsia="Calibri" w:hAnsi="Arial" w:cs="Arial"/>
        </w:rPr>
      </w:pPr>
      <w:r w:rsidRPr="00D2303F">
        <w:rPr>
          <w:rFonts w:ascii="Arial" w:eastAsia="Calibri" w:hAnsi="Arial" w:cs="Arial"/>
        </w:rPr>
        <w:t>informowania Wykonawcy w formie pisemnej o usterkach i wadach przedmiotu umowy, niezwłocznie po ich ujawnieniu;</w:t>
      </w:r>
    </w:p>
    <w:p w14:paraId="66365D23" w14:textId="77777777" w:rsidR="00D2303F" w:rsidRPr="00D2303F" w:rsidRDefault="00D2303F" w:rsidP="003531C6">
      <w:pPr>
        <w:numPr>
          <w:ilvl w:val="0"/>
          <w:numId w:val="119"/>
        </w:numPr>
        <w:spacing w:before="120" w:after="0" w:line="240" w:lineRule="auto"/>
        <w:ind w:left="714" w:hanging="357"/>
        <w:jc w:val="both"/>
        <w:rPr>
          <w:rFonts w:ascii="Arial" w:eastAsia="Calibri" w:hAnsi="Arial" w:cs="Arial"/>
        </w:rPr>
      </w:pPr>
      <w:r w:rsidRPr="00D2303F">
        <w:rPr>
          <w:rFonts w:ascii="Arial" w:eastAsia="Calibri" w:hAnsi="Arial" w:cs="Arial"/>
        </w:rPr>
        <w:t xml:space="preserve">zapłaty wynagrodzenia należnego Wykonawcy za dostarczony i wynajmowany </w:t>
      </w:r>
      <w:r w:rsidRPr="00D2303F">
        <w:rPr>
          <w:rFonts w:ascii="Arial" w:hAnsi="Arial" w:cs="Arial"/>
        </w:rPr>
        <w:t>przedmiot umowy</w:t>
      </w:r>
      <w:r w:rsidRPr="00D2303F">
        <w:rPr>
          <w:rFonts w:ascii="Arial" w:eastAsia="Calibri" w:hAnsi="Arial" w:cs="Arial"/>
        </w:rPr>
        <w:t>;</w:t>
      </w:r>
    </w:p>
    <w:p w14:paraId="6B4B8054" w14:textId="6550B8CE" w:rsidR="00D2303F" w:rsidRPr="000B7984" w:rsidRDefault="00D2303F" w:rsidP="000B7984">
      <w:pPr>
        <w:numPr>
          <w:ilvl w:val="0"/>
          <w:numId w:val="119"/>
        </w:numPr>
        <w:spacing w:before="120" w:after="0" w:line="240" w:lineRule="auto"/>
        <w:ind w:left="714" w:hanging="357"/>
        <w:jc w:val="both"/>
        <w:rPr>
          <w:rFonts w:ascii="Arial" w:eastAsia="Calibri" w:hAnsi="Arial" w:cs="Arial"/>
        </w:rPr>
      </w:pPr>
      <w:r w:rsidRPr="00D2303F">
        <w:rPr>
          <w:rFonts w:ascii="Arial" w:eastAsia="Calibri" w:hAnsi="Arial" w:cs="Arial"/>
        </w:rPr>
        <w:lastRenderedPageBreak/>
        <w:t>współpracy z Wykonawcą celem należytej realizacji postanowień umowy.</w:t>
      </w:r>
    </w:p>
    <w:p w14:paraId="45382239" w14:textId="77777777" w:rsidR="003531C6" w:rsidRPr="00D2303F" w:rsidRDefault="003531C6" w:rsidP="00D2303F">
      <w:pPr>
        <w:widowControl w:val="0"/>
        <w:autoSpaceDE w:val="0"/>
        <w:autoSpaceDN w:val="0"/>
        <w:adjustRightInd w:val="0"/>
        <w:spacing w:after="120"/>
        <w:jc w:val="both"/>
        <w:rPr>
          <w:rFonts w:ascii="Arial" w:hAnsi="Arial" w:cs="Arial"/>
          <w:spacing w:val="-10"/>
        </w:rPr>
      </w:pPr>
    </w:p>
    <w:p w14:paraId="4A86F7C6" w14:textId="77777777" w:rsidR="00D2303F" w:rsidRPr="00D2303F" w:rsidRDefault="00D2303F" w:rsidP="00D2303F">
      <w:pPr>
        <w:pStyle w:val="Akapitzlist"/>
        <w:ind w:left="0"/>
        <w:jc w:val="center"/>
        <w:rPr>
          <w:rFonts w:ascii="Arial" w:eastAsia="Calibri" w:hAnsi="Arial" w:cs="Arial"/>
          <w:b/>
          <w:bCs/>
        </w:rPr>
      </w:pPr>
      <w:r w:rsidRPr="00D2303F">
        <w:rPr>
          <w:rFonts w:ascii="Arial" w:eastAsia="Calibri" w:hAnsi="Arial" w:cs="Arial"/>
          <w:b/>
          <w:bCs/>
        </w:rPr>
        <w:t>§ 7</w:t>
      </w:r>
    </w:p>
    <w:p w14:paraId="36DC3814" w14:textId="77777777" w:rsidR="00D2303F" w:rsidRPr="00D2303F" w:rsidRDefault="00D2303F" w:rsidP="00D2303F">
      <w:pPr>
        <w:pStyle w:val="Akapitzlist"/>
        <w:spacing w:after="120" w:line="360" w:lineRule="auto"/>
        <w:ind w:left="0"/>
        <w:contextualSpacing w:val="0"/>
        <w:jc w:val="center"/>
        <w:rPr>
          <w:rFonts w:ascii="Arial" w:eastAsia="Calibri" w:hAnsi="Arial" w:cs="Arial"/>
          <w:b/>
          <w:bCs/>
        </w:rPr>
      </w:pPr>
      <w:r w:rsidRPr="00D2303F">
        <w:rPr>
          <w:rFonts w:ascii="Arial" w:eastAsia="Calibri" w:hAnsi="Arial" w:cs="Arial"/>
          <w:b/>
          <w:bCs/>
        </w:rPr>
        <w:t>Ogólne warunki gwarancyjne</w:t>
      </w:r>
    </w:p>
    <w:p w14:paraId="3960263E" w14:textId="77777777" w:rsidR="00D2303F" w:rsidRPr="00D2303F" w:rsidRDefault="00D2303F" w:rsidP="003531C6">
      <w:pPr>
        <w:pStyle w:val="ZALACZNIKTEKST"/>
        <w:numPr>
          <w:ilvl w:val="0"/>
          <w:numId w:val="117"/>
        </w:numPr>
        <w:spacing w:before="120" w:line="240" w:lineRule="auto"/>
        <w:rPr>
          <w:bCs/>
          <w:sz w:val="22"/>
          <w:szCs w:val="22"/>
        </w:rPr>
      </w:pPr>
      <w:r w:rsidRPr="00D2303F">
        <w:rPr>
          <w:bCs/>
          <w:sz w:val="22"/>
          <w:szCs w:val="22"/>
        </w:rPr>
        <w:t>W przypadku awarii urządzenia powodującej jego nieprzerwaną niesprawność powyżej 24 godzin, Wykonawca niezwłocznie zapewni serwis urządzenia w ciągu 48 godzin, lub wymieni sprzęt na inny o tych samych parametrach. W przeciwnym przypadku umowa ulegnie rozwiązaniu, a Najemca zostanie zwolniony z dalszego uiszczania czynszu.</w:t>
      </w:r>
    </w:p>
    <w:p w14:paraId="38A7DD3C" w14:textId="77777777" w:rsidR="00D2303F" w:rsidRPr="00D2303F" w:rsidRDefault="00D2303F" w:rsidP="003531C6">
      <w:pPr>
        <w:numPr>
          <w:ilvl w:val="0"/>
          <w:numId w:val="117"/>
        </w:numPr>
        <w:spacing w:before="120" w:after="0" w:line="240" w:lineRule="auto"/>
        <w:jc w:val="both"/>
        <w:rPr>
          <w:rFonts w:ascii="Arial" w:hAnsi="Arial" w:cs="Arial"/>
          <w:bCs/>
          <w:color w:val="000000" w:themeColor="text1"/>
        </w:rPr>
      </w:pPr>
      <w:r w:rsidRPr="00D2303F">
        <w:rPr>
          <w:rFonts w:ascii="Arial" w:eastAsia="Arial" w:hAnsi="Arial" w:cs="Arial"/>
          <w:color w:val="000000"/>
        </w:rPr>
        <w:t>Wszelkie uwagi i ewentualne reklamacje Zamawiający będzie przekazywał bezpośrednio do wskazanego przez Wykonawcę pracownika.</w:t>
      </w:r>
    </w:p>
    <w:p w14:paraId="1ADF0FEE" w14:textId="77777777" w:rsidR="00D2303F" w:rsidRPr="00D2303F" w:rsidRDefault="00D2303F" w:rsidP="003531C6">
      <w:pPr>
        <w:numPr>
          <w:ilvl w:val="0"/>
          <w:numId w:val="117"/>
        </w:numPr>
        <w:spacing w:before="120" w:after="0" w:line="240" w:lineRule="auto"/>
        <w:jc w:val="both"/>
        <w:rPr>
          <w:rFonts w:ascii="Arial" w:hAnsi="Arial" w:cs="Arial"/>
          <w:bCs/>
          <w:color w:val="000000" w:themeColor="text1"/>
        </w:rPr>
      </w:pPr>
      <w:r w:rsidRPr="00D2303F">
        <w:rPr>
          <w:rFonts w:ascii="Arial" w:hAnsi="Arial" w:cs="Arial"/>
          <w:bCs/>
          <w:color w:val="000000" w:themeColor="text1"/>
        </w:rPr>
        <w:t>Powiadomienie o stwierdzonych wadach i usterkach nastąpi poprzez udostępniony przez Wykonawcę serwis internetowy dla klienta, pocztą elektroniczną lub faksem.</w:t>
      </w:r>
    </w:p>
    <w:p w14:paraId="7A72DBB9" w14:textId="77777777" w:rsidR="00D2303F" w:rsidRPr="00D2303F" w:rsidRDefault="00D2303F" w:rsidP="003531C6">
      <w:pPr>
        <w:numPr>
          <w:ilvl w:val="0"/>
          <w:numId w:val="117"/>
        </w:numPr>
        <w:spacing w:before="120" w:after="0" w:line="240" w:lineRule="auto"/>
        <w:jc w:val="both"/>
        <w:rPr>
          <w:rFonts w:ascii="Arial" w:hAnsi="Arial" w:cs="Arial"/>
          <w:bCs/>
          <w:color w:val="000000" w:themeColor="text1"/>
        </w:rPr>
      </w:pPr>
      <w:r w:rsidRPr="00D2303F">
        <w:rPr>
          <w:rFonts w:ascii="Arial" w:hAnsi="Arial" w:cs="Arial"/>
          <w:bCs/>
          <w:color w:val="000000" w:themeColor="text1"/>
        </w:rPr>
        <w:t>Wykonawca nie ponosi odpowiedzialności za uszkodzenia powstałe w czasie eksploatacji, jeżeli są one spowodowane niezastosowaniem się do dostarczonej instrukcji obsługi.</w:t>
      </w:r>
    </w:p>
    <w:p w14:paraId="2364463D" w14:textId="77777777" w:rsidR="00D2303F" w:rsidRPr="00D2303F" w:rsidRDefault="00D2303F" w:rsidP="003531C6">
      <w:pPr>
        <w:numPr>
          <w:ilvl w:val="0"/>
          <w:numId w:val="117"/>
        </w:numPr>
        <w:spacing w:before="120" w:after="0" w:line="240" w:lineRule="auto"/>
        <w:rPr>
          <w:rFonts w:ascii="Arial" w:hAnsi="Arial" w:cs="Arial"/>
          <w:bCs/>
          <w:color w:val="000000" w:themeColor="text1"/>
        </w:rPr>
      </w:pPr>
      <w:r w:rsidRPr="00D2303F">
        <w:rPr>
          <w:rFonts w:ascii="Arial" w:hAnsi="Arial" w:cs="Arial"/>
          <w:bCs/>
          <w:color w:val="000000" w:themeColor="text1"/>
        </w:rPr>
        <w:t>W przypadku uszkodzenia, którego przyczyną było niewłaściwe użytkowanie (niezgodnie z instrukcją), koszty naprawy uszkodzonego elementu ponosi Zamawiający.</w:t>
      </w:r>
    </w:p>
    <w:p w14:paraId="3E69AD3A" w14:textId="408994A8" w:rsidR="00D2303F" w:rsidRPr="00D2303F" w:rsidRDefault="00D2303F" w:rsidP="003531C6">
      <w:pPr>
        <w:numPr>
          <w:ilvl w:val="0"/>
          <w:numId w:val="117"/>
        </w:numPr>
        <w:spacing w:before="120" w:after="0" w:line="240" w:lineRule="auto"/>
        <w:rPr>
          <w:rStyle w:val="FontStyle24"/>
          <w:rFonts w:ascii="Arial" w:hAnsi="Arial" w:cs="Arial"/>
          <w:bCs/>
          <w:color w:val="000000" w:themeColor="text1"/>
          <w:spacing w:val="0"/>
          <w:sz w:val="22"/>
          <w:szCs w:val="22"/>
        </w:rPr>
      </w:pPr>
      <w:r w:rsidRPr="00D2303F">
        <w:rPr>
          <w:rFonts w:ascii="Arial" w:hAnsi="Arial" w:cs="Arial"/>
          <w:bCs/>
          <w:color w:val="000000" w:themeColor="text1"/>
        </w:rPr>
        <w:t>Wszelkie koszty związane z awaria i przywróceniem systemu do pracy w czasie najmu ponosi Wynajmujący.</w:t>
      </w:r>
    </w:p>
    <w:p w14:paraId="77276B8D" w14:textId="77777777" w:rsidR="00D2303F" w:rsidRPr="00D2303F" w:rsidRDefault="00D2303F" w:rsidP="000B7984">
      <w:pPr>
        <w:widowControl w:val="0"/>
        <w:autoSpaceDE w:val="0"/>
        <w:autoSpaceDN w:val="0"/>
        <w:adjustRightInd w:val="0"/>
        <w:spacing w:before="120" w:after="0"/>
        <w:jc w:val="both"/>
        <w:rPr>
          <w:rFonts w:ascii="Arial" w:eastAsia="Calibri" w:hAnsi="Arial" w:cs="Arial"/>
          <w:b/>
          <w:bCs/>
        </w:rPr>
      </w:pPr>
      <w:r w:rsidRPr="00D2303F">
        <w:rPr>
          <w:rFonts w:ascii="Arial" w:eastAsia="Calibri" w:hAnsi="Arial" w:cs="Arial"/>
          <w:b/>
          <w:bCs/>
        </w:rPr>
        <w:t xml:space="preserve">                                                                          § 8</w:t>
      </w:r>
    </w:p>
    <w:p w14:paraId="3E55E620" w14:textId="77777777" w:rsidR="00D2303F" w:rsidRPr="00D2303F" w:rsidRDefault="00D2303F" w:rsidP="000B7984">
      <w:pPr>
        <w:pStyle w:val="Akapitzlist"/>
        <w:spacing w:after="0" w:line="360" w:lineRule="auto"/>
        <w:ind w:left="360"/>
        <w:jc w:val="center"/>
        <w:rPr>
          <w:rFonts w:ascii="Arial" w:eastAsia="Calibri" w:hAnsi="Arial" w:cs="Arial"/>
          <w:b/>
          <w:bCs/>
        </w:rPr>
      </w:pPr>
      <w:r w:rsidRPr="00D2303F">
        <w:rPr>
          <w:rFonts w:ascii="Arial" w:eastAsia="Calibri" w:hAnsi="Arial" w:cs="Arial"/>
          <w:b/>
          <w:bCs/>
        </w:rPr>
        <w:t>Komunikacja</w:t>
      </w:r>
    </w:p>
    <w:p w14:paraId="006A34AB" w14:textId="77777777" w:rsidR="00D2303F" w:rsidRPr="00D2303F" w:rsidRDefault="00D2303F" w:rsidP="00D2303F">
      <w:pPr>
        <w:pStyle w:val="Akapitzlist"/>
        <w:widowControl w:val="0"/>
        <w:numPr>
          <w:ilvl w:val="3"/>
          <w:numId w:val="118"/>
        </w:numPr>
        <w:autoSpaceDE w:val="0"/>
        <w:autoSpaceDN w:val="0"/>
        <w:adjustRightInd w:val="0"/>
        <w:spacing w:after="120" w:line="240" w:lineRule="auto"/>
        <w:ind w:left="426" w:hanging="426"/>
        <w:contextualSpacing w:val="0"/>
        <w:jc w:val="both"/>
        <w:rPr>
          <w:rFonts w:ascii="Arial" w:hAnsi="Arial" w:cs="Arial"/>
          <w:spacing w:val="-10"/>
        </w:rPr>
      </w:pPr>
      <w:r w:rsidRPr="00D2303F">
        <w:rPr>
          <w:rFonts w:ascii="Arial" w:eastAsia="Calibri" w:hAnsi="Arial" w:cs="Arial"/>
        </w:rPr>
        <w:t>Wszelkie oświadczenia, zawiadomienia składane przez Zamawiającego, Odbiorcę lub jednostki resortu obrony narodowej i Wykonawcę mogą być dokonywane w formie pisemnej, faksem lub za pośrednictwem e-mail.</w:t>
      </w:r>
    </w:p>
    <w:p w14:paraId="05732BD6" w14:textId="77777777" w:rsidR="00D2303F" w:rsidRPr="00D2303F" w:rsidRDefault="00D2303F" w:rsidP="00D2303F">
      <w:pPr>
        <w:pStyle w:val="Akapitzlist"/>
        <w:widowControl w:val="0"/>
        <w:numPr>
          <w:ilvl w:val="3"/>
          <w:numId w:val="118"/>
        </w:numPr>
        <w:autoSpaceDE w:val="0"/>
        <w:autoSpaceDN w:val="0"/>
        <w:adjustRightInd w:val="0"/>
        <w:spacing w:after="120" w:line="240" w:lineRule="auto"/>
        <w:ind w:left="426" w:hanging="426"/>
        <w:contextualSpacing w:val="0"/>
        <w:jc w:val="both"/>
        <w:rPr>
          <w:rFonts w:ascii="Arial" w:hAnsi="Arial" w:cs="Arial"/>
          <w:spacing w:val="-10"/>
        </w:rPr>
      </w:pPr>
      <w:r w:rsidRPr="00D2303F">
        <w:rPr>
          <w:rFonts w:ascii="Arial" w:eastAsia="Calibri" w:hAnsi="Arial" w:cs="Arial"/>
        </w:rPr>
        <w:t>Wszelkie powiadomienia, zawiadomienia winny być składane:</w:t>
      </w:r>
    </w:p>
    <w:p w14:paraId="2E656E90" w14:textId="77777777" w:rsidR="00D2303F" w:rsidRPr="00D2303F" w:rsidRDefault="00D2303F" w:rsidP="00D2303F">
      <w:pPr>
        <w:pStyle w:val="Akapitzlist"/>
        <w:widowControl w:val="0"/>
        <w:numPr>
          <w:ilvl w:val="0"/>
          <w:numId w:val="121"/>
        </w:numPr>
        <w:autoSpaceDE w:val="0"/>
        <w:autoSpaceDN w:val="0"/>
        <w:adjustRightInd w:val="0"/>
        <w:spacing w:after="120" w:line="240" w:lineRule="auto"/>
        <w:contextualSpacing w:val="0"/>
        <w:jc w:val="both"/>
        <w:rPr>
          <w:rFonts w:ascii="Arial" w:hAnsi="Arial" w:cs="Arial"/>
          <w:spacing w:val="-10"/>
        </w:rPr>
      </w:pPr>
      <w:r w:rsidRPr="00D2303F">
        <w:rPr>
          <w:rFonts w:ascii="Arial" w:eastAsia="Calibri" w:hAnsi="Arial" w:cs="Arial"/>
        </w:rPr>
        <w:t xml:space="preserve">do Zamawiającego: </w:t>
      </w:r>
    </w:p>
    <w:p w14:paraId="044F43AB" w14:textId="77777777" w:rsidR="00D2303F" w:rsidRPr="00D2303F" w:rsidRDefault="00D2303F" w:rsidP="00D2303F">
      <w:pPr>
        <w:pStyle w:val="Akapitzlist"/>
        <w:widowControl w:val="0"/>
        <w:autoSpaceDE w:val="0"/>
        <w:autoSpaceDN w:val="0"/>
        <w:adjustRightInd w:val="0"/>
        <w:spacing w:after="120"/>
        <w:ind w:left="786"/>
        <w:contextualSpacing w:val="0"/>
        <w:jc w:val="both"/>
        <w:rPr>
          <w:rFonts w:ascii="Arial" w:hAnsi="Arial" w:cs="Arial"/>
        </w:rPr>
      </w:pPr>
      <w:r w:rsidRPr="00D2303F">
        <w:rPr>
          <w:rFonts w:ascii="Arial" w:eastAsia="Calibri" w:hAnsi="Arial" w:cs="Arial"/>
        </w:rPr>
        <w:t xml:space="preserve">Centrum Zasobów Cyberprzestrzeni Sił Zbrojnych, ul. Żwirki </w:t>
      </w:r>
      <w:r w:rsidRPr="00D2303F">
        <w:rPr>
          <w:rFonts w:ascii="Arial" w:eastAsia="Calibri" w:hAnsi="Arial" w:cs="Arial"/>
        </w:rPr>
        <w:br/>
        <w:t xml:space="preserve">i Wigury 9/13, 00-909 Warszawa, fax 261 847 145; email: </w:t>
      </w:r>
      <w:hyperlink r:id="rId27" w:history="1">
        <w:r w:rsidRPr="00D2303F">
          <w:rPr>
            <w:rFonts w:ascii="Arial" w:eastAsia="Calibri" w:hAnsi="Arial" w:cs="Arial"/>
            <w:u w:val="single"/>
          </w:rPr>
          <w:t>czcsz.logistyka.sp@ron.mil.pl</w:t>
        </w:r>
      </w:hyperlink>
    </w:p>
    <w:p w14:paraId="6FE3B7E5" w14:textId="77777777" w:rsidR="00D2303F" w:rsidRPr="00D2303F" w:rsidRDefault="00D2303F" w:rsidP="00D2303F">
      <w:pPr>
        <w:pStyle w:val="Akapitzlist"/>
        <w:widowControl w:val="0"/>
        <w:numPr>
          <w:ilvl w:val="0"/>
          <w:numId w:val="121"/>
        </w:numPr>
        <w:autoSpaceDE w:val="0"/>
        <w:autoSpaceDN w:val="0"/>
        <w:adjustRightInd w:val="0"/>
        <w:spacing w:after="120" w:line="240" w:lineRule="auto"/>
        <w:contextualSpacing w:val="0"/>
        <w:jc w:val="both"/>
        <w:rPr>
          <w:rFonts w:ascii="Arial" w:hAnsi="Arial" w:cs="Arial"/>
          <w:spacing w:val="-10"/>
        </w:rPr>
      </w:pPr>
      <w:r w:rsidRPr="00D2303F">
        <w:rPr>
          <w:rFonts w:ascii="Arial" w:eastAsia="Calibri" w:hAnsi="Arial" w:cs="Arial"/>
        </w:rPr>
        <w:t>Osobą odpowiedzialną za koordynację umowy z ramienia Najemcy jest:</w:t>
      </w:r>
    </w:p>
    <w:p w14:paraId="0E12BA4D" w14:textId="77777777" w:rsidR="00D2303F" w:rsidRPr="00D2303F" w:rsidRDefault="00D2303F" w:rsidP="00D2303F">
      <w:pPr>
        <w:pStyle w:val="Akapitzlist"/>
        <w:widowControl w:val="0"/>
        <w:autoSpaceDE w:val="0"/>
        <w:autoSpaceDN w:val="0"/>
        <w:adjustRightInd w:val="0"/>
        <w:spacing w:after="120"/>
        <w:ind w:left="786"/>
        <w:contextualSpacing w:val="0"/>
        <w:jc w:val="both"/>
        <w:rPr>
          <w:rFonts w:ascii="Arial" w:hAnsi="Arial" w:cs="Arial"/>
          <w:spacing w:val="-10"/>
        </w:rPr>
      </w:pPr>
      <w:r w:rsidRPr="00D2303F">
        <w:rPr>
          <w:rFonts w:ascii="Arial" w:eastAsia="Calibri" w:hAnsi="Arial" w:cs="Arial"/>
        </w:rPr>
        <w:br/>
        <w:t>............................, tel.................., e-mail:................................</w:t>
      </w:r>
    </w:p>
    <w:p w14:paraId="7F81DFA1" w14:textId="77777777" w:rsidR="00D2303F" w:rsidRPr="00D2303F" w:rsidRDefault="00D2303F" w:rsidP="00D2303F">
      <w:pPr>
        <w:pStyle w:val="Akapitzlist"/>
        <w:widowControl w:val="0"/>
        <w:numPr>
          <w:ilvl w:val="0"/>
          <w:numId w:val="121"/>
        </w:numPr>
        <w:autoSpaceDE w:val="0"/>
        <w:autoSpaceDN w:val="0"/>
        <w:adjustRightInd w:val="0"/>
        <w:spacing w:after="120" w:line="240" w:lineRule="auto"/>
        <w:contextualSpacing w:val="0"/>
        <w:jc w:val="both"/>
        <w:rPr>
          <w:rFonts w:ascii="Arial" w:hAnsi="Arial" w:cs="Arial"/>
          <w:spacing w:val="-10"/>
        </w:rPr>
      </w:pPr>
      <w:r w:rsidRPr="00D2303F">
        <w:rPr>
          <w:rFonts w:ascii="Arial" w:eastAsia="Calibri" w:hAnsi="Arial" w:cs="Arial"/>
        </w:rPr>
        <w:t>Do Wykonawcy:</w:t>
      </w:r>
    </w:p>
    <w:p w14:paraId="346D2484" w14:textId="77777777" w:rsidR="00D2303F" w:rsidRPr="00D2303F" w:rsidRDefault="00D2303F" w:rsidP="00D2303F">
      <w:pPr>
        <w:pStyle w:val="Akapitzlist"/>
        <w:spacing w:after="120"/>
        <w:ind w:left="786"/>
        <w:contextualSpacing w:val="0"/>
        <w:jc w:val="both"/>
        <w:rPr>
          <w:rFonts w:ascii="Arial" w:eastAsia="Calibri" w:hAnsi="Arial" w:cs="Arial"/>
        </w:rPr>
      </w:pPr>
      <w:r w:rsidRPr="00D2303F">
        <w:rPr>
          <w:rFonts w:ascii="Arial" w:eastAsia="Calibri" w:hAnsi="Arial" w:cs="Arial"/>
        </w:rPr>
        <w:t>........................................, tel........................, e-mail:..................................</w:t>
      </w:r>
    </w:p>
    <w:p w14:paraId="5A1EADB3" w14:textId="77777777" w:rsidR="00D2303F" w:rsidRPr="00D2303F" w:rsidRDefault="00D2303F" w:rsidP="003531C6">
      <w:pPr>
        <w:numPr>
          <w:ilvl w:val="0"/>
          <w:numId w:val="133"/>
        </w:numPr>
        <w:tabs>
          <w:tab w:val="left" w:pos="426"/>
        </w:tabs>
        <w:spacing w:before="120" w:after="0" w:line="240" w:lineRule="auto"/>
        <w:ind w:left="426" w:hanging="426"/>
        <w:jc w:val="both"/>
        <w:rPr>
          <w:rFonts w:ascii="Arial" w:eastAsia="Calibri" w:hAnsi="Arial" w:cs="Arial"/>
        </w:rPr>
      </w:pPr>
      <w:r w:rsidRPr="00D2303F">
        <w:rPr>
          <w:rFonts w:ascii="Arial" w:eastAsia="Calibri" w:hAnsi="Arial" w:cs="Arial"/>
        </w:rPr>
        <w:t>Zmiana danych wskazanych w ust. 2 nie stanowi zmiany umowy, a jedynie wymaga poinformowania drugiej strony umowy listem poleconym wysłanym na adres Zamawiającego lub Wykonawcy lub wiadomością elektroniczną wysłaną na adres e-mail.</w:t>
      </w:r>
    </w:p>
    <w:p w14:paraId="65FA8C62" w14:textId="77777777" w:rsidR="00D2303F" w:rsidRPr="00D2303F" w:rsidRDefault="00D2303F" w:rsidP="003531C6">
      <w:pPr>
        <w:numPr>
          <w:ilvl w:val="0"/>
          <w:numId w:val="133"/>
        </w:numPr>
        <w:tabs>
          <w:tab w:val="left" w:pos="426"/>
        </w:tabs>
        <w:spacing w:before="120" w:after="0" w:line="240" w:lineRule="auto"/>
        <w:ind w:left="425" w:hanging="425"/>
        <w:jc w:val="both"/>
        <w:rPr>
          <w:rFonts w:ascii="Arial" w:eastAsia="Calibri" w:hAnsi="Arial" w:cs="Arial"/>
        </w:rPr>
      </w:pPr>
      <w:r w:rsidRPr="00D2303F">
        <w:rPr>
          <w:rFonts w:ascii="Arial" w:eastAsia="Calibri" w:hAnsi="Arial" w:cs="Arial"/>
        </w:rPr>
        <w:t>Każdy z podmiotów ma obowiązek informowania o zmianach adresów poczty elektronicznej w terminie 2 dni od dokonania zmiany oraz o zmianach adresów siedziby lub adresów korespondencyjnych w terminie 7 dni od dokonania zmiany pod rygorem uznania, że wiadomość wysłana na adres dotychczasowy jest doręczona skutecznie.</w:t>
      </w:r>
    </w:p>
    <w:p w14:paraId="57E87C11" w14:textId="77777777" w:rsidR="00D2303F" w:rsidRPr="00D2303F" w:rsidRDefault="00D2303F" w:rsidP="003531C6">
      <w:pPr>
        <w:numPr>
          <w:ilvl w:val="0"/>
          <w:numId w:val="133"/>
        </w:numPr>
        <w:tabs>
          <w:tab w:val="left" w:pos="426"/>
        </w:tabs>
        <w:spacing w:before="120" w:after="120" w:line="240" w:lineRule="auto"/>
        <w:ind w:left="425" w:hanging="425"/>
        <w:jc w:val="both"/>
        <w:rPr>
          <w:rFonts w:ascii="Arial" w:eastAsia="Calibri" w:hAnsi="Arial" w:cs="Arial"/>
        </w:rPr>
      </w:pPr>
      <w:r w:rsidRPr="00D2303F">
        <w:rPr>
          <w:rFonts w:ascii="Arial" w:eastAsia="Calibri" w:hAnsi="Arial" w:cs="Arial"/>
        </w:rPr>
        <w:t>W celu uniknięcia wątpliwości, Strony potwierdzają, że wskazani powyżej przedstawiciele Stron, o których mowa w ust. 2 powyżej nie są władni do podejmowania decyzji skutkujących modyfikacją warunków określonych w umowie.</w:t>
      </w:r>
    </w:p>
    <w:p w14:paraId="01BE6F0C" w14:textId="77777777" w:rsidR="003531C6" w:rsidRDefault="003531C6" w:rsidP="000B7984">
      <w:pPr>
        <w:jc w:val="both"/>
        <w:rPr>
          <w:rFonts w:ascii="Arial" w:eastAsia="Calibri" w:hAnsi="Arial" w:cs="Arial"/>
        </w:rPr>
      </w:pPr>
    </w:p>
    <w:p w14:paraId="192AA37A" w14:textId="77777777" w:rsidR="00C74D29" w:rsidRPr="000B7984" w:rsidRDefault="00C74D29" w:rsidP="000B7984">
      <w:pPr>
        <w:jc w:val="both"/>
        <w:rPr>
          <w:rFonts w:ascii="Arial" w:eastAsia="Calibri" w:hAnsi="Arial" w:cs="Arial"/>
        </w:rPr>
      </w:pPr>
    </w:p>
    <w:p w14:paraId="69908A93" w14:textId="77777777" w:rsidR="00D2303F" w:rsidRPr="00D2303F" w:rsidRDefault="00D2303F" w:rsidP="000B7984">
      <w:pPr>
        <w:spacing w:after="0"/>
        <w:jc w:val="center"/>
        <w:rPr>
          <w:rFonts w:ascii="Arial" w:hAnsi="Arial" w:cs="Arial"/>
          <w:b/>
          <w:bCs/>
        </w:rPr>
      </w:pPr>
      <w:r w:rsidRPr="00D2303F">
        <w:rPr>
          <w:rFonts w:ascii="Arial" w:hAnsi="Arial" w:cs="Arial"/>
          <w:b/>
          <w:bCs/>
        </w:rPr>
        <w:lastRenderedPageBreak/>
        <w:t>§ 9</w:t>
      </w:r>
    </w:p>
    <w:p w14:paraId="69211C0A" w14:textId="77777777" w:rsidR="00D2303F" w:rsidRPr="00D2303F" w:rsidRDefault="00D2303F" w:rsidP="000B7984">
      <w:pPr>
        <w:jc w:val="center"/>
        <w:rPr>
          <w:rFonts w:ascii="Arial" w:hAnsi="Arial" w:cs="Arial"/>
        </w:rPr>
      </w:pPr>
      <w:r w:rsidRPr="00D2303F">
        <w:rPr>
          <w:rFonts w:ascii="Arial" w:hAnsi="Arial" w:cs="Arial"/>
          <w:b/>
          <w:bCs/>
        </w:rPr>
        <w:t>Podwykonawcy</w:t>
      </w:r>
    </w:p>
    <w:p w14:paraId="363DA864" w14:textId="77777777" w:rsidR="00D2303F" w:rsidRPr="00D2303F" w:rsidRDefault="00D2303F" w:rsidP="003531C6">
      <w:pPr>
        <w:numPr>
          <w:ilvl w:val="0"/>
          <w:numId w:val="134"/>
        </w:numPr>
        <w:shd w:val="clear" w:color="auto" w:fill="FFFFFF"/>
        <w:spacing w:before="120" w:after="0" w:line="240" w:lineRule="auto"/>
        <w:ind w:left="357" w:hanging="357"/>
        <w:jc w:val="both"/>
        <w:textAlignment w:val="baseline"/>
        <w:rPr>
          <w:rFonts w:ascii="Arial" w:hAnsi="Arial" w:cs="Arial"/>
        </w:rPr>
      </w:pPr>
      <w:r w:rsidRPr="00D2303F">
        <w:rPr>
          <w:rFonts w:ascii="Arial" w:hAnsi="Arial" w:cs="Arial"/>
        </w:rPr>
        <w:t>Wykonawca ma prawo korzystania z usług Podwykonawców w trakcie realizacji niniejszej umowy. W takim przypadku Wykonawca będzie korzystał z następujących Podwykonawców: </w:t>
      </w:r>
    </w:p>
    <w:p w14:paraId="7671C85C" w14:textId="77777777" w:rsidR="00D2303F" w:rsidRPr="00D2303F" w:rsidRDefault="00D2303F" w:rsidP="003531C6">
      <w:pPr>
        <w:numPr>
          <w:ilvl w:val="0"/>
          <w:numId w:val="62"/>
        </w:numPr>
        <w:shd w:val="clear" w:color="auto" w:fill="FFFFFF"/>
        <w:spacing w:before="120" w:after="0" w:line="240" w:lineRule="auto"/>
        <w:ind w:left="658" w:hanging="284"/>
        <w:jc w:val="both"/>
        <w:textAlignment w:val="baseline"/>
        <w:rPr>
          <w:rFonts w:ascii="Arial" w:hAnsi="Arial" w:cs="Arial"/>
        </w:rPr>
      </w:pPr>
      <w:r w:rsidRPr="00D2303F">
        <w:rPr>
          <w:rFonts w:ascii="Arial" w:hAnsi="Arial" w:cs="Arial"/>
        </w:rPr>
        <w:t>…………………………………………….. w zakresie …………………………., </w:t>
      </w:r>
    </w:p>
    <w:p w14:paraId="06206EEE" w14:textId="77777777" w:rsidR="00D2303F" w:rsidRPr="00D2303F" w:rsidRDefault="00D2303F" w:rsidP="003531C6">
      <w:pPr>
        <w:numPr>
          <w:ilvl w:val="0"/>
          <w:numId w:val="62"/>
        </w:numPr>
        <w:shd w:val="clear" w:color="auto" w:fill="FFFFFF"/>
        <w:spacing w:before="120" w:after="0" w:line="240" w:lineRule="auto"/>
        <w:ind w:left="658" w:hanging="284"/>
        <w:jc w:val="both"/>
        <w:textAlignment w:val="baseline"/>
        <w:rPr>
          <w:rFonts w:ascii="Arial" w:hAnsi="Arial" w:cs="Arial"/>
        </w:rPr>
      </w:pPr>
      <w:r w:rsidRPr="00D2303F">
        <w:rPr>
          <w:rFonts w:ascii="Arial" w:hAnsi="Arial" w:cs="Arial"/>
        </w:rPr>
        <w:t>…………………………………………........w zakresie…………………………... </w:t>
      </w:r>
    </w:p>
    <w:p w14:paraId="254C5D88" w14:textId="77777777" w:rsidR="00D2303F" w:rsidRPr="00D2303F" w:rsidRDefault="00D2303F" w:rsidP="003531C6">
      <w:pPr>
        <w:numPr>
          <w:ilvl w:val="0"/>
          <w:numId w:val="134"/>
        </w:numPr>
        <w:shd w:val="clear" w:color="auto" w:fill="FFFFFF"/>
        <w:spacing w:before="120" w:after="0" w:line="240" w:lineRule="auto"/>
        <w:ind w:left="357" w:hanging="357"/>
        <w:jc w:val="both"/>
        <w:textAlignment w:val="baseline"/>
        <w:rPr>
          <w:rFonts w:ascii="Arial" w:hAnsi="Arial" w:cs="Arial"/>
        </w:rPr>
      </w:pPr>
      <w:r w:rsidRPr="00D2303F">
        <w:rPr>
          <w:rFonts w:ascii="Arial" w:hAnsi="Arial" w:cs="Arial"/>
        </w:rPr>
        <w:t xml:space="preserve">Jeżeli w trakcie realizacji umowy nastąpi zmiana albo rezygnacja z podwykonawcy, </w:t>
      </w:r>
      <w:r w:rsidRPr="00D2303F">
        <w:rPr>
          <w:rFonts w:ascii="Arial" w:hAnsi="Arial" w:cs="Arial"/>
        </w:rPr>
        <w:br/>
        <w:t xml:space="preserve">na którego zasoby Wykonawca powoływał się, na zasadach określonych w art. 118 ust. 1 ustawy Pzp, w celu wykazania spełniania warunków udziału w postępowaniu, </w:t>
      </w:r>
      <w:r w:rsidRPr="00D2303F">
        <w:rPr>
          <w:rFonts w:ascii="Arial" w:hAnsi="Arial" w:cs="Arial"/>
        </w:rPr>
        <w:br/>
        <w:t xml:space="preserve">o których mowa w SWZ, Wykonawca jest obowiązany wykazać Zamawiającemu, </w:t>
      </w:r>
      <w:r w:rsidRPr="00D2303F">
        <w:rPr>
          <w:rFonts w:ascii="Arial" w:hAnsi="Arial" w:cs="Arial"/>
        </w:rPr>
        <w:br/>
        <w:t>iż proponowany inny podwykonawca lub wykonawca samodzielnie spełnia je w stopniu nie mniejszym niż wymagany w trakcie postępowania o udzielenie zamówienia. </w:t>
      </w:r>
    </w:p>
    <w:p w14:paraId="7DACDF4D" w14:textId="77777777" w:rsidR="00D2303F" w:rsidRPr="00D2303F" w:rsidRDefault="00D2303F" w:rsidP="003531C6">
      <w:pPr>
        <w:numPr>
          <w:ilvl w:val="0"/>
          <w:numId w:val="134"/>
        </w:numPr>
        <w:shd w:val="clear" w:color="auto" w:fill="FFFFFF"/>
        <w:spacing w:before="120" w:after="0" w:line="240" w:lineRule="auto"/>
        <w:ind w:left="357" w:hanging="357"/>
        <w:jc w:val="both"/>
        <w:textAlignment w:val="baseline"/>
        <w:rPr>
          <w:rFonts w:ascii="Arial" w:hAnsi="Arial" w:cs="Arial"/>
        </w:rPr>
      </w:pPr>
      <w:r w:rsidRPr="00D2303F">
        <w:rPr>
          <w:rFonts w:ascii="Arial" w:hAnsi="Arial" w:cs="Arial"/>
        </w:rPr>
        <w:t>W przypadku powierzenia przez Wykonawcę podwykonawcom części zamówienia, Wykonawca bierze na siebie odpowiedzialność za wykonanie prac powierzonych podwykonawcy, za które będzie odpowiadał przed Zamawiającym jak za działania własne, niezależnie od osobistej odpowiedzialności podwykonawcy wobec Zamawiającego. Nie narusza to uprawnienia Zamawiającego do skorzystania z wniesionego zabezpieczenia należytego wykonania umowy, służącego pokryciu roszczeń Zamawiającego, z tytułu niewykonania lub nienależytego wykonania umowy. </w:t>
      </w:r>
    </w:p>
    <w:p w14:paraId="6BFF9650" w14:textId="77777777" w:rsidR="00D2303F" w:rsidRPr="00D2303F" w:rsidRDefault="00D2303F" w:rsidP="003531C6">
      <w:pPr>
        <w:numPr>
          <w:ilvl w:val="0"/>
          <w:numId w:val="134"/>
        </w:numPr>
        <w:shd w:val="clear" w:color="auto" w:fill="FFFFFF"/>
        <w:spacing w:before="120" w:after="0" w:line="240" w:lineRule="auto"/>
        <w:ind w:left="357" w:hanging="357"/>
        <w:jc w:val="both"/>
        <w:textAlignment w:val="baseline"/>
        <w:rPr>
          <w:rFonts w:ascii="Arial" w:hAnsi="Arial" w:cs="Arial"/>
        </w:rPr>
      </w:pPr>
      <w:r w:rsidRPr="00D2303F">
        <w:rPr>
          <w:rFonts w:ascii="Arial" w:hAnsi="Arial" w:cs="Arial"/>
        </w:rPr>
        <w:t xml:space="preserve">Przed dokonaniem zmiany podwykonawcy lub wprowadzeniem podwykonawcy </w:t>
      </w:r>
      <w:r w:rsidRPr="00D2303F">
        <w:rPr>
          <w:rFonts w:ascii="Arial" w:hAnsi="Arial" w:cs="Arial"/>
        </w:rPr>
        <w:br/>
        <w:t>w trakcie realizowania przedmiotu umowy, Wykonawca zobowiązany jest poinformować o tym Zamawiającego i uzyskać jego zgodę na zmianę/wprowadzenie podwykonawcy.</w:t>
      </w:r>
    </w:p>
    <w:p w14:paraId="47367951" w14:textId="77777777" w:rsidR="00D2303F" w:rsidRPr="00D2303F" w:rsidRDefault="00D2303F" w:rsidP="003531C6">
      <w:pPr>
        <w:shd w:val="clear" w:color="auto" w:fill="FFFFFF"/>
        <w:spacing w:before="120"/>
        <w:ind w:left="284" w:hanging="284"/>
        <w:jc w:val="both"/>
        <w:textAlignment w:val="baseline"/>
        <w:rPr>
          <w:rFonts w:ascii="Arial" w:hAnsi="Arial" w:cs="Arial"/>
        </w:rPr>
      </w:pPr>
      <w:r w:rsidRPr="00D2303F">
        <w:rPr>
          <w:rFonts w:ascii="Arial" w:hAnsi="Arial" w:cs="Arial"/>
          <w:i/>
          <w:iCs/>
        </w:rPr>
        <w:t xml:space="preserve">      (dotyczy przypadku, gdy Wykonawca nie korzysta z Podwykonawców)</w:t>
      </w:r>
      <w:r w:rsidRPr="00D2303F">
        <w:rPr>
          <w:rFonts w:ascii="Arial" w:hAnsi="Arial" w:cs="Arial"/>
        </w:rPr>
        <w:t xml:space="preserve">.  </w:t>
      </w:r>
    </w:p>
    <w:p w14:paraId="0FD8F4D1" w14:textId="77777777" w:rsidR="00D2303F" w:rsidRPr="00D2303F" w:rsidRDefault="00D2303F" w:rsidP="00D2303F">
      <w:pPr>
        <w:shd w:val="clear" w:color="auto" w:fill="FFFFFF"/>
        <w:ind w:left="284" w:hanging="284"/>
        <w:jc w:val="both"/>
        <w:textAlignment w:val="baseline"/>
        <w:rPr>
          <w:rFonts w:ascii="Arial" w:hAnsi="Arial" w:cs="Arial"/>
        </w:rPr>
      </w:pPr>
    </w:p>
    <w:p w14:paraId="2C1D088C" w14:textId="12208921" w:rsidR="00D2303F" w:rsidRPr="00D2303F" w:rsidRDefault="00D2303F" w:rsidP="00D2303F">
      <w:pPr>
        <w:shd w:val="clear" w:color="auto" w:fill="FFFFFF"/>
        <w:ind w:left="284"/>
        <w:jc w:val="both"/>
        <w:textAlignment w:val="baseline"/>
        <w:rPr>
          <w:rFonts w:ascii="Arial" w:hAnsi="Arial" w:cs="Arial"/>
        </w:rPr>
      </w:pPr>
      <w:r w:rsidRPr="00D2303F">
        <w:rPr>
          <w:rFonts w:ascii="Arial" w:hAnsi="Arial" w:cs="Arial"/>
        </w:rPr>
        <w:t>Zgodnie z oświadczeniem złożonym przez Wykonawcę, nie będzie on korzystał z Podwykonawców.</w:t>
      </w:r>
    </w:p>
    <w:p w14:paraId="70DDBDD2" w14:textId="77777777" w:rsidR="00D2303F" w:rsidRPr="00D2303F" w:rsidRDefault="00D2303F" w:rsidP="00D2303F">
      <w:pPr>
        <w:pStyle w:val="Akapitzlist"/>
        <w:ind w:left="0"/>
        <w:jc w:val="center"/>
        <w:rPr>
          <w:rFonts w:ascii="Arial" w:eastAsia="Calibri" w:hAnsi="Arial" w:cs="Arial"/>
          <w:b/>
          <w:bCs/>
        </w:rPr>
      </w:pPr>
      <w:r w:rsidRPr="00D2303F">
        <w:rPr>
          <w:rFonts w:ascii="Arial" w:eastAsia="Calibri" w:hAnsi="Arial" w:cs="Arial"/>
          <w:b/>
          <w:bCs/>
        </w:rPr>
        <w:t>§ 10</w:t>
      </w:r>
    </w:p>
    <w:p w14:paraId="05C80EC3" w14:textId="77777777" w:rsidR="00D2303F" w:rsidRPr="00D2303F" w:rsidRDefault="00D2303F" w:rsidP="00D2303F">
      <w:pPr>
        <w:pStyle w:val="Akapitzlist"/>
        <w:spacing w:after="240"/>
        <w:ind w:left="0"/>
        <w:contextualSpacing w:val="0"/>
        <w:jc w:val="center"/>
        <w:rPr>
          <w:rFonts w:ascii="Arial" w:eastAsia="Calibri" w:hAnsi="Arial" w:cs="Arial"/>
          <w:b/>
          <w:bCs/>
        </w:rPr>
      </w:pPr>
      <w:r w:rsidRPr="00D2303F">
        <w:rPr>
          <w:rFonts w:ascii="Arial" w:eastAsia="Calibri" w:hAnsi="Arial" w:cs="Arial"/>
          <w:b/>
          <w:bCs/>
        </w:rPr>
        <w:t>Kary umowne</w:t>
      </w:r>
    </w:p>
    <w:p w14:paraId="66EB10DA" w14:textId="77777777" w:rsidR="00D2303F" w:rsidRPr="00D2303F" w:rsidRDefault="00D2303F" w:rsidP="003531C6">
      <w:pPr>
        <w:pStyle w:val="Akapitzlist"/>
        <w:widowControl w:val="0"/>
        <w:numPr>
          <w:ilvl w:val="6"/>
          <w:numId w:val="118"/>
        </w:numPr>
        <w:autoSpaceDE w:val="0"/>
        <w:autoSpaceDN w:val="0"/>
        <w:adjustRightInd w:val="0"/>
        <w:spacing w:before="120" w:after="0" w:line="240" w:lineRule="auto"/>
        <w:ind w:left="426" w:hanging="426"/>
        <w:contextualSpacing w:val="0"/>
        <w:jc w:val="both"/>
        <w:rPr>
          <w:rFonts w:ascii="Arial" w:eastAsia="Calibri" w:hAnsi="Arial" w:cs="Arial"/>
        </w:rPr>
      </w:pPr>
      <w:r w:rsidRPr="00D2303F">
        <w:rPr>
          <w:rFonts w:ascii="Arial" w:eastAsia="Calibri" w:hAnsi="Arial" w:cs="Arial"/>
        </w:rPr>
        <w:t>Wykonawca zapłaci Zamawiającemu następujące kary umowne:</w:t>
      </w:r>
    </w:p>
    <w:p w14:paraId="62F25602" w14:textId="77777777" w:rsidR="00D2303F" w:rsidRPr="00D2303F" w:rsidRDefault="00D2303F" w:rsidP="003531C6">
      <w:pPr>
        <w:pStyle w:val="Akapitzlist"/>
        <w:widowControl w:val="0"/>
        <w:numPr>
          <w:ilvl w:val="0"/>
          <w:numId w:val="131"/>
        </w:numPr>
        <w:autoSpaceDE w:val="0"/>
        <w:autoSpaceDN w:val="0"/>
        <w:adjustRightInd w:val="0"/>
        <w:spacing w:before="120" w:after="0" w:line="240" w:lineRule="auto"/>
        <w:ind w:left="851"/>
        <w:contextualSpacing w:val="0"/>
        <w:jc w:val="both"/>
        <w:rPr>
          <w:rFonts w:ascii="Arial" w:eastAsia="Calibri" w:hAnsi="Arial" w:cs="Arial"/>
        </w:rPr>
      </w:pPr>
      <w:r w:rsidRPr="00D2303F">
        <w:rPr>
          <w:rFonts w:ascii="Arial" w:eastAsia="Calibri" w:hAnsi="Arial" w:cs="Arial"/>
          <w:spacing w:val="-4"/>
        </w:rPr>
        <w:t xml:space="preserve">w przypadku odstąpienia od niniejszej umowy w zakresie zamówienia gwarantowanego w całości lub w części z przyczyn leżących po stronie Wykonawcy, w wysokości 20% wynagrodzenia (z VAT) przysługującego odpowiednio za realizację całości zamówienia gwarantowanego (tj. wskazanego w </w:t>
      </w:r>
      <w:r w:rsidRPr="00D2303F">
        <w:rPr>
          <w:rFonts w:ascii="Arial" w:eastAsia="Calibri" w:hAnsi="Arial" w:cs="Arial"/>
          <w:bCs/>
        </w:rPr>
        <w:t>§2 ust. 1 lit a) lub jego niezrealizowanej części;</w:t>
      </w:r>
    </w:p>
    <w:p w14:paraId="05DA6A44" w14:textId="77777777" w:rsidR="00D2303F" w:rsidRPr="00D2303F" w:rsidRDefault="00D2303F" w:rsidP="003531C6">
      <w:pPr>
        <w:pStyle w:val="Akapitzlist"/>
        <w:widowControl w:val="0"/>
        <w:numPr>
          <w:ilvl w:val="0"/>
          <w:numId w:val="131"/>
        </w:numPr>
        <w:autoSpaceDE w:val="0"/>
        <w:autoSpaceDN w:val="0"/>
        <w:adjustRightInd w:val="0"/>
        <w:spacing w:before="120" w:after="0" w:line="240" w:lineRule="auto"/>
        <w:ind w:left="851"/>
        <w:contextualSpacing w:val="0"/>
        <w:jc w:val="both"/>
        <w:rPr>
          <w:rFonts w:ascii="Arial" w:eastAsia="Calibri" w:hAnsi="Arial" w:cs="Arial"/>
        </w:rPr>
      </w:pPr>
      <w:r w:rsidRPr="00D2303F">
        <w:rPr>
          <w:rFonts w:ascii="Arial" w:eastAsia="Calibri" w:hAnsi="Arial" w:cs="Arial"/>
          <w:spacing w:val="-4"/>
        </w:rPr>
        <w:t xml:space="preserve">w przypadku odstąpienia od niniejszej umowy w całości lub w części z przyczyn leżących po stronie Wykonawcy, w wysokości 20% wynagrodzenia (z VAT) należnego odpowiednio za realizację całości zamówienia objętego prawem opcji (tj. wskazanego w </w:t>
      </w:r>
      <w:r w:rsidRPr="00D2303F">
        <w:rPr>
          <w:rFonts w:ascii="Arial" w:eastAsia="Calibri" w:hAnsi="Arial" w:cs="Arial"/>
          <w:bCs/>
        </w:rPr>
        <w:t>§2 ust. 1 lit b) lub jego niezrealizowanej części;</w:t>
      </w:r>
    </w:p>
    <w:p w14:paraId="272B5685" w14:textId="77777777" w:rsidR="00D2303F" w:rsidRPr="00D2303F" w:rsidRDefault="00D2303F" w:rsidP="003531C6">
      <w:pPr>
        <w:pStyle w:val="Akapitzlist"/>
        <w:widowControl w:val="0"/>
        <w:numPr>
          <w:ilvl w:val="0"/>
          <w:numId w:val="131"/>
        </w:numPr>
        <w:autoSpaceDE w:val="0"/>
        <w:autoSpaceDN w:val="0"/>
        <w:adjustRightInd w:val="0"/>
        <w:spacing w:before="120" w:after="0" w:line="240" w:lineRule="auto"/>
        <w:ind w:left="851"/>
        <w:contextualSpacing w:val="0"/>
        <w:jc w:val="both"/>
        <w:rPr>
          <w:rFonts w:ascii="Arial" w:eastAsia="Calibri" w:hAnsi="Arial" w:cs="Arial"/>
        </w:rPr>
      </w:pPr>
      <w:r w:rsidRPr="00D2303F">
        <w:rPr>
          <w:rFonts w:ascii="Arial" w:eastAsia="Calibri" w:hAnsi="Arial" w:cs="Arial"/>
        </w:rPr>
        <w:t>za zwłokę dostawy i montażu w terminie określonym w § 3 niniejszej umowy w wysokości 100 zł za każdy rozpoczęty dzień zwłoki;</w:t>
      </w:r>
    </w:p>
    <w:p w14:paraId="44A2FF69" w14:textId="77777777" w:rsidR="00D2303F" w:rsidRPr="00D2303F" w:rsidRDefault="00D2303F" w:rsidP="003531C6">
      <w:pPr>
        <w:pStyle w:val="Akapitzlist"/>
        <w:widowControl w:val="0"/>
        <w:numPr>
          <w:ilvl w:val="0"/>
          <w:numId w:val="131"/>
        </w:numPr>
        <w:autoSpaceDE w:val="0"/>
        <w:autoSpaceDN w:val="0"/>
        <w:adjustRightInd w:val="0"/>
        <w:spacing w:before="120" w:after="0" w:line="240" w:lineRule="auto"/>
        <w:ind w:left="851"/>
        <w:contextualSpacing w:val="0"/>
        <w:jc w:val="both"/>
        <w:rPr>
          <w:rFonts w:ascii="Arial" w:eastAsia="Calibri" w:hAnsi="Arial" w:cs="Arial"/>
        </w:rPr>
      </w:pPr>
      <w:r w:rsidRPr="00D2303F">
        <w:rPr>
          <w:rFonts w:ascii="Arial" w:eastAsia="Calibri" w:hAnsi="Arial" w:cs="Arial"/>
        </w:rPr>
        <w:t>za zwłokę w usunięciu usterek w terminie określonym w §7 niniejszej umowy w wysokości 50 zł za każdy rozpoczęty dzień zwłoki;</w:t>
      </w:r>
    </w:p>
    <w:p w14:paraId="3C2D49D8" w14:textId="77777777" w:rsidR="00D2303F" w:rsidRPr="00D2303F" w:rsidRDefault="00D2303F" w:rsidP="003531C6">
      <w:pPr>
        <w:numPr>
          <w:ilvl w:val="0"/>
          <w:numId w:val="131"/>
        </w:numPr>
        <w:suppressAutoHyphens/>
        <w:spacing w:before="120" w:after="0" w:line="240" w:lineRule="auto"/>
        <w:ind w:left="851"/>
        <w:jc w:val="both"/>
        <w:rPr>
          <w:rFonts w:ascii="Arial" w:eastAsia="Calibri" w:hAnsi="Arial" w:cs="Arial"/>
        </w:rPr>
      </w:pPr>
      <w:r w:rsidRPr="00D2303F">
        <w:rPr>
          <w:rFonts w:ascii="Arial" w:eastAsia="Calibri" w:hAnsi="Arial" w:cs="Arial"/>
        </w:rPr>
        <w:t>w przypadku niewykonania zobowiązania wynikającego z §12 ust. 1 Wykonawca zapłaci Zamawiającemu karę umowną w wysokości 5 000,00 zł (słownie: pięć tysięcy złotych) za każdy przypadek naruszenia.</w:t>
      </w:r>
    </w:p>
    <w:p w14:paraId="3076B01F" w14:textId="77777777" w:rsidR="00D2303F" w:rsidRPr="00D2303F" w:rsidRDefault="00D2303F" w:rsidP="00D2303F">
      <w:pPr>
        <w:ind w:left="425" w:hanging="425"/>
        <w:jc w:val="both"/>
        <w:rPr>
          <w:rFonts w:ascii="Arial" w:eastAsia="Calibri" w:hAnsi="Arial" w:cs="Arial"/>
        </w:rPr>
      </w:pPr>
      <w:r w:rsidRPr="00D2303F">
        <w:rPr>
          <w:rFonts w:ascii="Arial" w:eastAsia="Calibri" w:hAnsi="Arial" w:cs="Arial"/>
        </w:rPr>
        <w:t xml:space="preserve">2.  W przypadku zaistnienia okoliczności, o których mowa w ust. 1, Wykonawca wyraża zgodę na potrącenie przez Zamawiającego niewymagalnych kar umownych </w:t>
      </w:r>
      <w:r w:rsidRPr="00D2303F">
        <w:rPr>
          <w:rFonts w:ascii="Arial" w:eastAsia="Calibri" w:hAnsi="Arial" w:cs="Arial"/>
        </w:rPr>
        <w:br/>
        <w:t>z przysługującego Wykonawcy wynagrodzenia umownego.</w:t>
      </w:r>
    </w:p>
    <w:p w14:paraId="544F6822" w14:textId="77777777" w:rsidR="00D2303F" w:rsidRPr="00D2303F" w:rsidRDefault="00D2303F" w:rsidP="00D2303F">
      <w:pPr>
        <w:autoSpaceDE w:val="0"/>
        <w:autoSpaceDN w:val="0"/>
        <w:adjustRightInd w:val="0"/>
        <w:ind w:left="426" w:hanging="426"/>
        <w:jc w:val="both"/>
        <w:rPr>
          <w:rFonts w:ascii="Arial" w:eastAsia="Calibri" w:hAnsi="Arial" w:cs="Arial"/>
        </w:rPr>
      </w:pPr>
      <w:r w:rsidRPr="00D2303F">
        <w:rPr>
          <w:rFonts w:ascii="Arial" w:eastAsia="Calibri" w:hAnsi="Arial" w:cs="Arial"/>
        </w:rPr>
        <w:lastRenderedPageBreak/>
        <w:t>3.   Kary umowne wskazane w niniejszej umowie, mogą być dochodzone z każdego tytułu odrębnie i mogą się kumulować.</w:t>
      </w:r>
      <w:r w:rsidRPr="00D2303F">
        <w:rPr>
          <w:rFonts w:ascii="Arial" w:hAnsi="Arial" w:cs="Arial"/>
        </w:rPr>
        <w:t> </w:t>
      </w:r>
    </w:p>
    <w:p w14:paraId="055AB626" w14:textId="77777777" w:rsidR="00D2303F" w:rsidRPr="00D2303F" w:rsidRDefault="00D2303F" w:rsidP="00D2303F">
      <w:pPr>
        <w:autoSpaceDE w:val="0"/>
        <w:autoSpaceDN w:val="0"/>
        <w:adjustRightInd w:val="0"/>
        <w:ind w:left="426" w:hanging="426"/>
        <w:jc w:val="both"/>
        <w:rPr>
          <w:rFonts w:ascii="Arial" w:eastAsia="Calibri" w:hAnsi="Arial" w:cs="Arial"/>
        </w:rPr>
      </w:pPr>
      <w:r w:rsidRPr="00D2303F">
        <w:rPr>
          <w:rFonts w:ascii="Arial" w:hAnsi="Arial" w:cs="Arial"/>
        </w:rPr>
        <w:t>4. Zamawiający ma prawo samodzielnego dokonania potrąceń należności niewymagalnych wynikających z kar umownych z faktury wystawionej przez Wykonawcę oraz innych wierzytelności.  </w:t>
      </w:r>
    </w:p>
    <w:p w14:paraId="040A8276" w14:textId="77777777" w:rsidR="00D2303F" w:rsidRPr="00D2303F" w:rsidRDefault="00D2303F" w:rsidP="00D2303F">
      <w:pPr>
        <w:autoSpaceDE w:val="0"/>
        <w:autoSpaceDN w:val="0"/>
        <w:adjustRightInd w:val="0"/>
        <w:ind w:left="284" w:hanging="284"/>
        <w:jc w:val="both"/>
        <w:rPr>
          <w:rFonts w:ascii="Arial" w:eastAsia="Calibri" w:hAnsi="Arial" w:cs="Arial"/>
        </w:rPr>
      </w:pPr>
      <w:r w:rsidRPr="00D2303F">
        <w:rPr>
          <w:rFonts w:ascii="Arial" w:hAnsi="Arial" w:cs="Arial"/>
        </w:rPr>
        <w:t xml:space="preserve">5. Łączna maksymalna wysokość kar umownych wynikających z niniejszej umowy nie może przekroczyć 20% wynagrodzenia brutto określonego w </w:t>
      </w:r>
      <w:r w:rsidRPr="00D2303F">
        <w:rPr>
          <w:rFonts w:ascii="Arial" w:hAnsi="Arial" w:cs="Arial"/>
          <w:bCs/>
        </w:rPr>
        <w:t>§ 2 ust. 1</w:t>
      </w:r>
      <w:r w:rsidRPr="00D2303F">
        <w:rPr>
          <w:rFonts w:ascii="Arial" w:hAnsi="Arial" w:cs="Arial"/>
        </w:rPr>
        <w:t xml:space="preserve"> z zastrzeżeniem, że jeżeli została naliczona kara umowna za odstąpienie od umowy z przyczyn leżących po stronie Wykonawcy, to łączna suma kar umownych nie przekroczy 30% wynagrodzenia brutto.</w:t>
      </w:r>
    </w:p>
    <w:p w14:paraId="223B9441" w14:textId="77777777" w:rsidR="00D2303F" w:rsidRPr="00D2303F" w:rsidRDefault="00D2303F" w:rsidP="00D2303F">
      <w:pPr>
        <w:autoSpaceDE w:val="0"/>
        <w:autoSpaceDN w:val="0"/>
        <w:adjustRightInd w:val="0"/>
        <w:ind w:left="284" w:hanging="284"/>
        <w:jc w:val="both"/>
        <w:rPr>
          <w:rFonts w:ascii="Arial" w:eastAsia="Calibri" w:hAnsi="Arial" w:cs="Arial"/>
        </w:rPr>
      </w:pPr>
      <w:r w:rsidRPr="00D2303F">
        <w:rPr>
          <w:rFonts w:ascii="Arial" w:eastAsia="Calibri" w:hAnsi="Arial" w:cs="Arial"/>
        </w:rPr>
        <w:t>6. W przypadku gdy szkoda spowodowana niewykonaniem obowiązków wynikających z niniejszej umowy przekracza wysokość kar umownych, Zamawiający może niezależnie od kar umownych dochodzić odszkodowania na zasadach ogólnych kodeksu cywilnego.</w:t>
      </w:r>
    </w:p>
    <w:p w14:paraId="62B33B9B" w14:textId="77777777" w:rsidR="00D2303F" w:rsidRPr="00D2303F" w:rsidRDefault="00D2303F" w:rsidP="00D2303F">
      <w:pPr>
        <w:autoSpaceDE w:val="0"/>
        <w:autoSpaceDN w:val="0"/>
        <w:adjustRightInd w:val="0"/>
        <w:ind w:left="284" w:hanging="284"/>
        <w:jc w:val="both"/>
        <w:rPr>
          <w:rFonts w:ascii="Arial" w:eastAsia="Calibri" w:hAnsi="Arial" w:cs="Arial"/>
        </w:rPr>
      </w:pPr>
      <w:r w:rsidRPr="00D2303F">
        <w:rPr>
          <w:rFonts w:ascii="Arial" w:eastAsia="Calibri" w:hAnsi="Arial" w:cs="Arial"/>
        </w:rPr>
        <w:t xml:space="preserve">7. W przypadku, gdy zamówienie udzielono wykonawcom wspólnie ubiegającym się o udzielenie zamówienia, ponoszą oni solidarną odpowiedzialność za wykonanie umowy. </w:t>
      </w:r>
    </w:p>
    <w:p w14:paraId="110299C7" w14:textId="77777777" w:rsidR="00D2303F" w:rsidRPr="00D2303F" w:rsidRDefault="00D2303F" w:rsidP="00D2303F">
      <w:pPr>
        <w:autoSpaceDE w:val="0"/>
        <w:autoSpaceDN w:val="0"/>
        <w:adjustRightInd w:val="0"/>
        <w:ind w:left="284" w:hanging="284"/>
        <w:jc w:val="both"/>
        <w:rPr>
          <w:rFonts w:ascii="Arial" w:eastAsia="Calibri" w:hAnsi="Arial" w:cs="Arial"/>
        </w:rPr>
      </w:pPr>
      <w:r w:rsidRPr="00D2303F">
        <w:rPr>
          <w:rFonts w:ascii="Arial" w:eastAsia="Calibri" w:hAnsi="Arial" w:cs="Arial"/>
        </w:rPr>
        <w:t>8. Kary umowne są płatne w terminie 14 dni od dnia od dnia otrzymania przez Wykonawcę noty obciążeniowej.</w:t>
      </w:r>
    </w:p>
    <w:p w14:paraId="270F565D" w14:textId="13CE4F92" w:rsidR="000B7984" w:rsidRPr="000B7984" w:rsidRDefault="00D2303F" w:rsidP="00C74D29">
      <w:pPr>
        <w:widowControl w:val="0"/>
        <w:autoSpaceDE w:val="0"/>
        <w:autoSpaceDN w:val="0"/>
        <w:adjustRightInd w:val="0"/>
        <w:ind w:left="284" w:hanging="284"/>
        <w:jc w:val="both"/>
        <w:rPr>
          <w:rFonts w:ascii="Arial" w:eastAsia="Calibri" w:hAnsi="Arial" w:cs="Arial"/>
        </w:rPr>
      </w:pPr>
      <w:r w:rsidRPr="00D2303F">
        <w:rPr>
          <w:rFonts w:ascii="Arial" w:eastAsia="Calibri" w:hAnsi="Arial" w:cs="Arial"/>
        </w:rPr>
        <w:t>9. Zamawiający, po udzieleniu zamówienia publicznego, zastrzega sobie możliwość odstąpienia od niniejszej umowy z 30-dniowym okresem wypowiedzenia.</w:t>
      </w:r>
    </w:p>
    <w:p w14:paraId="66081893" w14:textId="77777777" w:rsidR="00D2303F" w:rsidRPr="00D2303F" w:rsidRDefault="00D2303F" w:rsidP="00D2303F">
      <w:pPr>
        <w:suppressAutoHyphens/>
        <w:spacing w:after="120"/>
        <w:jc w:val="center"/>
        <w:rPr>
          <w:rFonts w:ascii="Arial" w:hAnsi="Arial" w:cs="Arial"/>
          <w:b/>
          <w:bCs/>
          <w:color w:val="000000"/>
        </w:rPr>
      </w:pPr>
      <w:r w:rsidRPr="00D2303F">
        <w:rPr>
          <w:rFonts w:ascii="Arial" w:hAnsi="Arial" w:cs="Arial"/>
          <w:b/>
          <w:bCs/>
          <w:color w:val="000000"/>
        </w:rPr>
        <w:t>§ 11</w:t>
      </w:r>
      <w:r w:rsidRPr="00D2303F">
        <w:rPr>
          <w:rFonts w:ascii="Arial" w:hAnsi="Arial" w:cs="Arial"/>
        </w:rPr>
        <w:br/>
      </w:r>
      <w:r w:rsidRPr="00D2303F">
        <w:rPr>
          <w:rFonts w:ascii="Arial" w:eastAsia="Calibri" w:hAnsi="Arial" w:cs="Arial"/>
          <w:b/>
          <w:bCs/>
        </w:rPr>
        <w:t>Warunki zmiany umowy</w:t>
      </w:r>
    </w:p>
    <w:p w14:paraId="5FA3BC28" w14:textId="77777777" w:rsidR="00D2303F" w:rsidRPr="00D2303F" w:rsidRDefault="00D2303F" w:rsidP="003531C6">
      <w:pPr>
        <w:numPr>
          <w:ilvl w:val="0"/>
          <w:numId w:val="136"/>
        </w:numPr>
        <w:suppressAutoHyphens/>
        <w:spacing w:before="120" w:after="0" w:line="240" w:lineRule="auto"/>
        <w:ind w:left="426" w:hanging="426"/>
        <w:jc w:val="both"/>
        <w:rPr>
          <w:rFonts w:ascii="Arial" w:eastAsia="Calibri" w:hAnsi="Arial" w:cs="Arial"/>
        </w:rPr>
      </w:pPr>
      <w:r w:rsidRPr="00D2303F">
        <w:rPr>
          <w:rFonts w:ascii="Arial" w:eastAsia="Calibri" w:hAnsi="Arial" w:cs="Arial"/>
        </w:rPr>
        <w:t>Wszelkie zmiany niniejszej umowy wymagają formy pisemnej pod rygorem nieważności.</w:t>
      </w:r>
    </w:p>
    <w:p w14:paraId="277634EE" w14:textId="77777777" w:rsidR="00D2303F" w:rsidRPr="00D2303F" w:rsidRDefault="00D2303F" w:rsidP="003531C6">
      <w:pPr>
        <w:numPr>
          <w:ilvl w:val="0"/>
          <w:numId w:val="136"/>
        </w:numPr>
        <w:suppressAutoHyphens/>
        <w:spacing w:before="120" w:after="0" w:line="240" w:lineRule="auto"/>
        <w:ind w:left="426" w:hanging="426"/>
        <w:jc w:val="both"/>
        <w:rPr>
          <w:rFonts w:ascii="Arial" w:eastAsia="Calibri" w:hAnsi="Arial" w:cs="Arial"/>
        </w:rPr>
      </w:pPr>
      <w:r w:rsidRPr="00D2303F">
        <w:rPr>
          <w:rFonts w:ascii="Arial" w:eastAsia="Calibri" w:hAnsi="Arial" w:cs="Arial"/>
        </w:rPr>
        <w:t>Zamawiający przewiduje, na wniosek Wykonawcy, możliwość dokonania zmiany umowy w stosunku do treści oferty, polegającej na zmianie wynagrodzenia należnego Wykonawcy w przypadku zmiany stawki podatku od towarów i usług (VAT). Zmiany umowy będą zgodne z postanowieniami aktów prawnych w przedmiotowym zakresie, w szczególności dotyczących wysokości nowych stawek oraz terminów początkowych ich obowiązywania.</w:t>
      </w:r>
    </w:p>
    <w:p w14:paraId="7CD96599" w14:textId="77777777" w:rsidR="00D2303F" w:rsidRPr="00D2303F" w:rsidRDefault="00D2303F" w:rsidP="003531C6">
      <w:pPr>
        <w:numPr>
          <w:ilvl w:val="0"/>
          <w:numId w:val="136"/>
        </w:numPr>
        <w:suppressAutoHyphens/>
        <w:spacing w:before="120" w:after="0" w:line="240" w:lineRule="auto"/>
        <w:ind w:left="426" w:hanging="426"/>
        <w:jc w:val="both"/>
        <w:rPr>
          <w:rFonts w:ascii="Arial" w:eastAsia="Calibri" w:hAnsi="Arial" w:cs="Arial"/>
        </w:rPr>
      </w:pPr>
      <w:r w:rsidRPr="00D2303F">
        <w:rPr>
          <w:rFonts w:ascii="Arial" w:eastAsia="Calibri" w:hAnsi="Arial" w:cs="Arial"/>
        </w:rPr>
        <w:t>Strony dopuszczają możliwość dokonywania istotnych zmian umowy w stosunku do treści oferty, na podstawie której dokonano wyboru Wykonawcy w przypadku wycofania z rynku przez producenta lub wstrzymania, zakończenia produkcji (której nie można było przewidzieć) zaoferowanego przez Wykonawcę materiału pod warunkiem, że Wykonawca dostarczy materiał o parametrach nie gorszych niż ten, który został wskazany w ofercie oraz pod warunkiem, że cena materiału o nowych parametrach nie ulegnie zwiększeniu.</w:t>
      </w:r>
    </w:p>
    <w:p w14:paraId="3B1BA84D" w14:textId="77777777" w:rsidR="00D2303F" w:rsidRPr="00D2303F" w:rsidRDefault="00D2303F" w:rsidP="003531C6">
      <w:pPr>
        <w:numPr>
          <w:ilvl w:val="0"/>
          <w:numId w:val="136"/>
        </w:numPr>
        <w:suppressAutoHyphens/>
        <w:spacing w:before="120" w:after="0" w:line="240" w:lineRule="auto"/>
        <w:ind w:left="426" w:hanging="426"/>
        <w:jc w:val="both"/>
        <w:rPr>
          <w:rFonts w:ascii="Arial" w:eastAsia="Calibri" w:hAnsi="Arial" w:cs="Arial"/>
        </w:rPr>
      </w:pPr>
      <w:r w:rsidRPr="00D2303F">
        <w:rPr>
          <w:rFonts w:ascii="Arial" w:eastAsia="Calibri" w:hAnsi="Arial" w:cs="Arial"/>
        </w:rPr>
        <w:t>Warunkiem udzielenia przez Zamawiającego zgody o której mowa w ust. 3 jest wykazanie przez Wykonawcę, że zaproponowany przedmiot umowy posiada parametry nie gorsze niż te będące przedmiotem Umowy, poprzez dostarczenie do Zamawiającego wraz z wnioskiem o wyrażenie zgody na zamianę przedmiotu zamówienia dokumentów potwierdzających spełnianie przez zaproponowany materiał wymagań postawionych na etapie postępowania przetargowego.</w:t>
      </w:r>
    </w:p>
    <w:p w14:paraId="2F14666B" w14:textId="77777777" w:rsidR="00D2303F" w:rsidRPr="00D2303F" w:rsidRDefault="00D2303F" w:rsidP="003531C6">
      <w:pPr>
        <w:numPr>
          <w:ilvl w:val="0"/>
          <w:numId w:val="136"/>
        </w:numPr>
        <w:suppressAutoHyphens/>
        <w:spacing w:before="120" w:after="0" w:line="240" w:lineRule="auto"/>
        <w:ind w:left="426" w:hanging="426"/>
        <w:jc w:val="both"/>
        <w:rPr>
          <w:rFonts w:ascii="Arial" w:eastAsia="Calibri" w:hAnsi="Arial" w:cs="Arial"/>
        </w:rPr>
      </w:pPr>
      <w:r w:rsidRPr="00D2303F">
        <w:rPr>
          <w:rFonts w:ascii="Arial" w:hAnsi="Arial" w:cs="Arial"/>
        </w:rPr>
        <w:t>Dopuszcza się wprowadzenie zmian do umowy w następującym zakresie </w:t>
      </w:r>
      <w:r w:rsidRPr="00D2303F">
        <w:rPr>
          <w:rFonts w:ascii="Arial" w:hAnsi="Arial" w:cs="Arial"/>
        </w:rPr>
        <w:br/>
        <w:t>i w następujących przypadkach (zgodnie z art. 455 ust. 1 pkt 1 ustawy Pzp):  </w:t>
      </w:r>
    </w:p>
    <w:p w14:paraId="3CA9E58C" w14:textId="77777777" w:rsidR="00D2303F" w:rsidRPr="00D2303F" w:rsidRDefault="00D2303F" w:rsidP="003531C6">
      <w:pPr>
        <w:numPr>
          <w:ilvl w:val="0"/>
          <w:numId w:val="140"/>
        </w:numPr>
        <w:spacing w:before="120" w:after="0" w:line="240" w:lineRule="auto"/>
        <w:ind w:left="1134" w:hanging="425"/>
        <w:contextualSpacing/>
        <w:jc w:val="both"/>
        <w:textAlignment w:val="baseline"/>
        <w:rPr>
          <w:rFonts w:ascii="Arial" w:hAnsi="Arial" w:cs="Arial"/>
        </w:rPr>
      </w:pPr>
      <w:r w:rsidRPr="00D2303F">
        <w:rPr>
          <w:rFonts w:ascii="Arial" w:hAnsi="Arial" w:cs="Arial"/>
        </w:rPr>
        <w:t>zaistnienia omyłki pisarskiej lub rachunkowej bądź innej omyłki polegającej </w:t>
      </w:r>
      <w:r w:rsidRPr="00D2303F">
        <w:rPr>
          <w:rFonts w:ascii="Arial" w:hAnsi="Arial" w:cs="Arial"/>
        </w:rPr>
        <w:br/>
        <w:t>na niezgodności treści umowy z Ofertą – poprzez ustalenie treści umowy do zgodności z treścią Oferty; </w:t>
      </w:r>
    </w:p>
    <w:p w14:paraId="5CD7FB0F" w14:textId="77777777" w:rsidR="00D2303F" w:rsidRPr="00D2303F" w:rsidRDefault="00D2303F" w:rsidP="003531C6">
      <w:pPr>
        <w:numPr>
          <w:ilvl w:val="0"/>
          <w:numId w:val="140"/>
        </w:numPr>
        <w:spacing w:before="120" w:after="0" w:line="240" w:lineRule="auto"/>
        <w:ind w:left="1134" w:hanging="425"/>
        <w:contextualSpacing/>
        <w:jc w:val="both"/>
        <w:textAlignment w:val="baseline"/>
        <w:rPr>
          <w:rFonts w:ascii="Arial" w:hAnsi="Arial" w:cs="Arial"/>
        </w:rPr>
      </w:pPr>
      <w:r w:rsidRPr="00D2303F">
        <w:rPr>
          <w:rFonts w:ascii="Arial" w:hAnsi="Arial" w:cs="Arial"/>
        </w:rPr>
        <w:t>konieczności wprowadzenia innych zmian do umowy niż wyżej wymienione, spowodowanych zmianami w przepisach prawa, normach, dyrektywach </w:t>
      </w:r>
      <w:r w:rsidRPr="00D2303F">
        <w:rPr>
          <w:rFonts w:ascii="Arial" w:hAnsi="Arial" w:cs="Arial"/>
        </w:rPr>
        <w:br/>
        <w:t>lub standardach;  </w:t>
      </w:r>
    </w:p>
    <w:p w14:paraId="64C74810" w14:textId="77777777" w:rsidR="00D2303F" w:rsidRPr="00D2303F" w:rsidRDefault="00D2303F" w:rsidP="003531C6">
      <w:pPr>
        <w:numPr>
          <w:ilvl w:val="0"/>
          <w:numId w:val="140"/>
        </w:numPr>
        <w:spacing w:before="120" w:after="0" w:line="240" w:lineRule="auto"/>
        <w:ind w:left="1134" w:hanging="425"/>
        <w:contextualSpacing/>
        <w:jc w:val="both"/>
        <w:textAlignment w:val="baseline"/>
        <w:rPr>
          <w:rFonts w:ascii="Arial" w:hAnsi="Arial" w:cs="Arial"/>
        </w:rPr>
      </w:pPr>
      <w:r w:rsidRPr="00D2303F">
        <w:rPr>
          <w:rFonts w:ascii="Arial" w:hAnsi="Arial" w:cs="Arial"/>
        </w:rPr>
        <w:t xml:space="preserve">wprowadzenia przez producenta nowej wersji asortymentu lub zakończenia wytwarzania/produkcji asortymentu objętego Umową lub wycofania ich z produkcji </w:t>
      </w:r>
      <w:r w:rsidRPr="00D2303F">
        <w:rPr>
          <w:rFonts w:ascii="Arial" w:hAnsi="Arial" w:cs="Arial"/>
        </w:rPr>
        <w:lastRenderedPageBreak/>
        <w:t>lub/i wycofania z obrotu na terytorium Rzeczypospolitej Polskiej, ujawnienia się powszechnie występujących wad oferowanego asortymentu Zamawiający dopuszcza zmianę polegającą na dostarczeniu produktu zastępczego. Warunkiem wprowadzenia takiej zmiany jest:  </w:t>
      </w:r>
    </w:p>
    <w:p w14:paraId="4C2470F1" w14:textId="77777777" w:rsidR="00D2303F" w:rsidRPr="00D2303F" w:rsidRDefault="00D2303F" w:rsidP="003531C6">
      <w:pPr>
        <w:numPr>
          <w:ilvl w:val="0"/>
          <w:numId w:val="138"/>
        </w:numPr>
        <w:tabs>
          <w:tab w:val="left" w:pos="1276"/>
        </w:tabs>
        <w:spacing w:before="120" w:after="0" w:line="240" w:lineRule="auto"/>
        <w:ind w:left="1134" w:hanging="283"/>
        <w:contextualSpacing/>
        <w:jc w:val="both"/>
        <w:textAlignment w:val="baseline"/>
        <w:rPr>
          <w:rFonts w:ascii="Arial" w:hAnsi="Arial" w:cs="Arial"/>
        </w:rPr>
      </w:pPr>
      <w:r w:rsidRPr="00D2303F">
        <w:rPr>
          <w:rFonts w:ascii="Arial" w:hAnsi="Arial" w:cs="Arial"/>
        </w:rPr>
        <w:t>wykazanie przez Wykonawcę, że asortyment stanowiący zamiennik posiada właściwości nie gorsze niż asortyment będący przedmiotem zamówienia,</w:t>
      </w:r>
    </w:p>
    <w:p w14:paraId="2D0DB34E" w14:textId="77777777" w:rsidR="00D2303F" w:rsidRPr="00D2303F" w:rsidRDefault="00D2303F" w:rsidP="003531C6">
      <w:pPr>
        <w:numPr>
          <w:ilvl w:val="0"/>
          <w:numId w:val="138"/>
        </w:numPr>
        <w:tabs>
          <w:tab w:val="left" w:pos="1276"/>
        </w:tabs>
        <w:spacing w:before="120" w:after="0" w:line="240" w:lineRule="auto"/>
        <w:ind w:left="1134" w:hanging="283"/>
        <w:contextualSpacing/>
        <w:jc w:val="both"/>
        <w:textAlignment w:val="baseline"/>
        <w:rPr>
          <w:rFonts w:ascii="Arial" w:hAnsi="Arial" w:cs="Arial"/>
        </w:rPr>
      </w:pPr>
      <w:r w:rsidRPr="00D2303F">
        <w:rPr>
          <w:rFonts w:ascii="Arial" w:hAnsi="Arial" w:cs="Arial"/>
        </w:rPr>
        <w:t>dostarczenie do Zamawiającego dokumentów potwierdzających spełnianie przez zamienny asortyment wymagań postawionych na etapie postępowania przetargowego,</w:t>
      </w:r>
    </w:p>
    <w:p w14:paraId="01A48471" w14:textId="77777777" w:rsidR="00D2303F" w:rsidRPr="00D2303F" w:rsidRDefault="00D2303F" w:rsidP="003531C6">
      <w:pPr>
        <w:numPr>
          <w:ilvl w:val="0"/>
          <w:numId w:val="138"/>
        </w:numPr>
        <w:tabs>
          <w:tab w:val="left" w:pos="1276"/>
        </w:tabs>
        <w:spacing w:before="120" w:after="0" w:line="240" w:lineRule="auto"/>
        <w:ind w:left="1134" w:hanging="283"/>
        <w:contextualSpacing/>
        <w:jc w:val="both"/>
        <w:textAlignment w:val="baseline"/>
        <w:rPr>
          <w:rFonts w:ascii="Arial" w:hAnsi="Arial" w:cs="Arial"/>
        </w:rPr>
      </w:pPr>
      <w:r w:rsidRPr="00D2303F">
        <w:rPr>
          <w:rFonts w:ascii="Arial" w:eastAsia="Calibri" w:hAnsi="Arial" w:cs="Arial"/>
          <w:bCs/>
        </w:rPr>
        <w:t>na żądanie Zamawiającego dostarczenie asortymentu zamiennego w celu przeprowadzenia weryfikacji parametrów</w:t>
      </w:r>
      <w:r w:rsidRPr="00D2303F">
        <w:rPr>
          <w:rFonts w:ascii="Arial" w:hAnsi="Arial" w:cs="Arial"/>
        </w:rPr>
        <w:t>.   </w:t>
      </w:r>
    </w:p>
    <w:p w14:paraId="1F799302" w14:textId="77777777" w:rsidR="00D2303F" w:rsidRPr="00D2303F" w:rsidRDefault="00D2303F" w:rsidP="003531C6">
      <w:pPr>
        <w:numPr>
          <w:ilvl w:val="0"/>
          <w:numId w:val="140"/>
        </w:numPr>
        <w:spacing w:before="120" w:after="0" w:line="240" w:lineRule="auto"/>
        <w:ind w:left="1134" w:hanging="425"/>
        <w:contextualSpacing/>
        <w:jc w:val="both"/>
        <w:textAlignment w:val="baseline"/>
        <w:rPr>
          <w:rFonts w:ascii="Arial" w:hAnsi="Arial" w:cs="Arial"/>
        </w:rPr>
      </w:pPr>
      <w:r w:rsidRPr="00D2303F">
        <w:rPr>
          <w:rFonts w:ascii="Arial" w:hAnsi="Arial" w:cs="Arial"/>
        </w:rPr>
        <w:t>w przypadku zmiany obowiązujących przepisów prawa konieczne okaże się zastąpienie asortymentu, zaoferowanego przez Wykonawcę innym asortymentem pod warunkiem, że Wykonawca dostarczy asortyment o parametrach technicznych i użytkowych nie gorszych niż te, które zostały wskazane w ofercie oraz pod warunkiem, że jego cena nie ulegnie zwiększeniu  w stosunku do ceny określonej w ofercie Wykonawcy. Warunkiem wprowadzenia takiej zmiany jest:  </w:t>
      </w:r>
    </w:p>
    <w:p w14:paraId="160970CC" w14:textId="77777777" w:rsidR="00D2303F" w:rsidRPr="00D2303F" w:rsidRDefault="00D2303F" w:rsidP="003531C6">
      <w:pPr>
        <w:numPr>
          <w:ilvl w:val="0"/>
          <w:numId w:val="139"/>
        </w:numPr>
        <w:spacing w:before="120" w:after="0" w:line="240" w:lineRule="auto"/>
        <w:ind w:left="1134" w:hanging="283"/>
        <w:contextualSpacing/>
        <w:jc w:val="both"/>
        <w:textAlignment w:val="baseline"/>
        <w:rPr>
          <w:rFonts w:ascii="Arial" w:hAnsi="Arial" w:cs="Arial"/>
        </w:rPr>
      </w:pPr>
      <w:r w:rsidRPr="00D2303F">
        <w:rPr>
          <w:rFonts w:ascii="Arial" w:hAnsi="Arial" w:cs="Arial"/>
        </w:rPr>
        <w:t>wykazanie przez Wykonawcę, że asortyment stanowiący zamiennik posiada właściwości nie gorsze niż asortyment będący przedmiotem zamówienia,   </w:t>
      </w:r>
    </w:p>
    <w:p w14:paraId="03390284" w14:textId="77777777" w:rsidR="00D2303F" w:rsidRPr="00D2303F" w:rsidRDefault="00D2303F" w:rsidP="003531C6">
      <w:pPr>
        <w:numPr>
          <w:ilvl w:val="0"/>
          <w:numId w:val="139"/>
        </w:numPr>
        <w:spacing w:before="120" w:after="0" w:line="240" w:lineRule="auto"/>
        <w:ind w:left="1134" w:hanging="283"/>
        <w:contextualSpacing/>
        <w:jc w:val="both"/>
        <w:textAlignment w:val="baseline"/>
        <w:rPr>
          <w:rFonts w:ascii="Arial" w:hAnsi="Arial" w:cs="Arial"/>
        </w:rPr>
      </w:pPr>
      <w:r w:rsidRPr="00D2303F">
        <w:rPr>
          <w:rFonts w:ascii="Arial" w:hAnsi="Arial" w:cs="Arial"/>
        </w:rPr>
        <w:t>dostarczenie do Zamawiającego dokumentów potwierdzających spełnianie przez zamienny asortyment wymagań postawionych na etapie postepowania przetargowego,   </w:t>
      </w:r>
    </w:p>
    <w:p w14:paraId="3D2226DB" w14:textId="77777777" w:rsidR="00D2303F" w:rsidRPr="00D2303F" w:rsidRDefault="00D2303F" w:rsidP="003531C6">
      <w:pPr>
        <w:numPr>
          <w:ilvl w:val="0"/>
          <w:numId w:val="139"/>
        </w:numPr>
        <w:spacing w:before="120" w:after="0" w:line="240" w:lineRule="auto"/>
        <w:ind w:left="1134" w:hanging="283"/>
        <w:contextualSpacing/>
        <w:jc w:val="both"/>
        <w:textAlignment w:val="baseline"/>
        <w:rPr>
          <w:rFonts w:ascii="Arial" w:hAnsi="Arial" w:cs="Arial"/>
        </w:rPr>
      </w:pPr>
      <w:r w:rsidRPr="00D2303F">
        <w:rPr>
          <w:rFonts w:ascii="Arial" w:hAnsi="Arial" w:cs="Arial"/>
        </w:rPr>
        <w:t>na żądanie Zamawiającego dostarczenie asortymentu zamiennego w celu przeprowadzenia weryfikacji parametrów; </w:t>
      </w:r>
    </w:p>
    <w:p w14:paraId="623977CA" w14:textId="77777777" w:rsidR="00D2303F" w:rsidRPr="00D2303F" w:rsidRDefault="00D2303F" w:rsidP="003531C6">
      <w:pPr>
        <w:numPr>
          <w:ilvl w:val="0"/>
          <w:numId w:val="137"/>
        </w:numPr>
        <w:spacing w:before="120" w:after="0" w:line="240" w:lineRule="auto"/>
        <w:ind w:left="1134" w:hanging="425"/>
        <w:contextualSpacing/>
        <w:jc w:val="both"/>
        <w:textAlignment w:val="baseline"/>
        <w:rPr>
          <w:rFonts w:ascii="Arial" w:hAnsi="Arial" w:cs="Arial"/>
        </w:rPr>
      </w:pPr>
      <w:r w:rsidRPr="00D2303F">
        <w:rPr>
          <w:rFonts w:ascii="Arial" w:hAnsi="Arial" w:cs="Arial"/>
        </w:rPr>
        <w:t>Terminy ustalone w §3 mogą ulec przesunięciu w przypadku wystąpienia opóźnień wynikających z: </w:t>
      </w:r>
    </w:p>
    <w:p w14:paraId="51B55979" w14:textId="77777777" w:rsidR="00D2303F" w:rsidRPr="00D2303F" w:rsidRDefault="00D2303F" w:rsidP="003531C6">
      <w:pPr>
        <w:numPr>
          <w:ilvl w:val="0"/>
          <w:numId w:val="141"/>
        </w:numPr>
        <w:spacing w:before="120" w:after="0" w:line="240" w:lineRule="auto"/>
        <w:ind w:left="1134" w:hanging="283"/>
        <w:contextualSpacing/>
        <w:jc w:val="both"/>
        <w:textAlignment w:val="baseline"/>
        <w:rPr>
          <w:rFonts w:ascii="Arial" w:hAnsi="Arial" w:cs="Arial"/>
        </w:rPr>
      </w:pPr>
      <w:r w:rsidRPr="00D2303F">
        <w:rPr>
          <w:rFonts w:ascii="Arial" w:hAnsi="Arial" w:cs="Arial"/>
        </w:rPr>
        <w:t>organizacji pracy po stronie Zamawiającego – w tym zmianami kadrowymi lub strukturą organizacyjną, </w:t>
      </w:r>
    </w:p>
    <w:p w14:paraId="35364FAC" w14:textId="77777777" w:rsidR="00D2303F" w:rsidRPr="00D2303F" w:rsidRDefault="00D2303F" w:rsidP="003531C6">
      <w:pPr>
        <w:numPr>
          <w:ilvl w:val="0"/>
          <w:numId w:val="141"/>
        </w:numPr>
        <w:spacing w:before="120" w:after="0" w:line="240" w:lineRule="auto"/>
        <w:ind w:left="1134" w:hanging="283"/>
        <w:contextualSpacing/>
        <w:jc w:val="both"/>
        <w:textAlignment w:val="baseline"/>
        <w:rPr>
          <w:rFonts w:ascii="Arial" w:hAnsi="Arial" w:cs="Arial"/>
        </w:rPr>
      </w:pPr>
      <w:r w:rsidRPr="00D2303F">
        <w:rPr>
          <w:rFonts w:ascii="Arial" w:hAnsi="Arial" w:cs="Arial"/>
        </w:rPr>
        <w:t>przestojów i opóźnień z przyczyn leżących po stronie Zamawiającego; </w:t>
      </w:r>
    </w:p>
    <w:p w14:paraId="7F9B55B8" w14:textId="77777777" w:rsidR="00D2303F" w:rsidRPr="00D2303F" w:rsidRDefault="00D2303F" w:rsidP="003531C6">
      <w:pPr>
        <w:numPr>
          <w:ilvl w:val="0"/>
          <w:numId w:val="141"/>
        </w:numPr>
        <w:spacing w:before="120" w:after="0" w:line="240" w:lineRule="auto"/>
        <w:ind w:left="1134" w:hanging="283"/>
        <w:contextualSpacing/>
        <w:jc w:val="both"/>
        <w:textAlignment w:val="baseline"/>
        <w:rPr>
          <w:rFonts w:ascii="Arial" w:hAnsi="Arial" w:cs="Arial"/>
        </w:rPr>
      </w:pPr>
      <w:r w:rsidRPr="00D2303F">
        <w:rPr>
          <w:rFonts w:ascii="Arial" w:hAnsi="Arial" w:cs="Arial"/>
        </w:rPr>
        <w:t>braku możliwości przyjęcia Sprzętu do magazynu Zamawiającego, związanego  z realizacją innych dostaw;  </w:t>
      </w:r>
    </w:p>
    <w:p w14:paraId="053464B1" w14:textId="77777777" w:rsidR="00D2303F" w:rsidRPr="00D2303F" w:rsidRDefault="00D2303F" w:rsidP="003531C6">
      <w:pPr>
        <w:numPr>
          <w:ilvl w:val="0"/>
          <w:numId w:val="141"/>
        </w:numPr>
        <w:spacing w:before="120" w:after="0" w:line="240" w:lineRule="auto"/>
        <w:ind w:left="1134" w:hanging="283"/>
        <w:contextualSpacing/>
        <w:jc w:val="both"/>
        <w:textAlignment w:val="baseline"/>
        <w:rPr>
          <w:rFonts w:ascii="Arial" w:hAnsi="Arial" w:cs="Arial"/>
        </w:rPr>
      </w:pPr>
      <w:r w:rsidRPr="00D2303F">
        <w:rPr>
          <w:rFonts w:ascii="Arial" w:hAnsi="Arial" w:cs="Arial"/>
        </w:rPr>
        <w:t>działania siły wyższej mającej bezpośredni wpływ na terminowość wykonania prac; </w:t>
      </w:r>
    </w:p>
    <w:p w14:paraId="46077CB1" w14:textId="77777777" w:rsidR="00D2303F" w:rsidRPr="00D2303F" w:rsidRDefault="00D2303F" w:rsidP="003531C6">
      <w:pPr>
        <w:numPr>
          <w:ilvl w:val="0"/>
          <w:numId w:val="141"/>
        </w:numPr>
        <w:spacing w:before="120" w:after="0" w:line="240" w:lineRule="auto"/>
        <w:ind w:left="1134" w:hanging="283"/>
        <w:contextualSpacing/>
        <w:jc w:val="both"/>
        <w:textAlignment w:val="baseline"/>
        <w:rPr>
          <w:rFonts w:ascii="Arial" w:hAnsi="Arial" w:cs="Arial"/>
        </w:rPr>
      </w:pPr>
      <w:r w:rsidRPr="00D2303F">
        <w:rPr>
          <w:rFonts w:ascii="Arial" w:hAnsi="Arial" w:cs="Arial"/>
        </w:rPr>
        <w:t>w przypadku, gdy okoliczności siły wyższej uniemożliwią chwilowe wykonanie zobowiązań umownych którejkolwiek ze Stron Umowy, ustalone terminy zobowiązań umownych będą przesunięte o czas trwania okoliczności siły wyższej oraz odpowiednio, o czas trwania jej skutków, z uwzględnieniem następujących postanowień: </w:t>
      </w:r>
    </w:p>
    <w:p w14:paraId="28477A74" w14:textId="77777777" w:rsidR="00D2303F" w:rsidRPr="00D2303F" w:rsidRDefault="00D2303F" w:rsidP="003531C6">
      <w:pPr>
        <w:numPr>
          <w:ilvl w:val="0"/>
          <w:numId w:val="141"/>
        </w:numPr>
        <w:spacing w:before="120" w:after="0" w:line="240" w:lineRule="auto"/>
        <w:ind w:left="1134" w:hanging="283"/>
        <w:contextualSpacing/>
        <w:jc w:val="both"/>
        <w:textAlignment w:val="baseline"/>
        <w:rPr>
          <w:rFonts w:ascii="Arial" w:hAnsi="Arial" w:cs="Arial"/>
        </w:rPr>
      </w:pPr>
      <w:r w:rsidRPr="00D2303F">
        <w:rPr>
          <w:rFonts w:ascii="Arial" w:hAnsi="Arial" w:cs="Arial"/>
        </w:rPr>
        <w:t>w przypadku, gdy którakolwiek ze Stron nie jest w stanie wywiązać się </w:t>
      </w:r>
      <w:r w:rsidRPr="00D2303F">
        <w:rPr>
          <w:rFonts w:ascii="Arial" w:hAnsi="Arial" w:cs="Arial"/>
        </w:rPr>
        <w:br/>
        <w:t>ze swych zobowiązań umownych w związku z okolicznościami siły wyższej druga Strona musi być poinformowana w formie pisemnej w terminie 14 dni od momentu zaistnienia ww. okoliczności;</w:t>
      </w:r>
    </w:p>
    <w:p w14:paraId="59317A0C" w14:textId="77777777" w:rsidR="00D2303F" w:rsidRPr="00D2303F" w:rsidRDefault="00D2303F" w:rsidP="003531C6">
      <w:pPr>
        <w:numPr>
          <w:ilvl w:val="0"/>
          <w:numId w:val="142"/>
        </w:numPr>
        <w:spacing w:before="120" w:after="0" w:line="240" w:lineRule="auto"/>
        <w:ind w:left="1134" w:hanging="425"/>
        <w:contextualSpacing/>
        <w:jc w:val="both"/>
        <w:textAlignment w:val="baseline"/>
        <w:rPr>
          <w:rFonts w:ascii="Arial" w:hAnsi="Arial" w:cs="Arial"/>
        </w:rPr>
      </w:pPr>
      <w:r w:rsidRPr="00D2303F">
        <w:rPr>
          <w:rFonts w:ascii="Arial" w:hAnsi="Arial" w:cs="Arial"/>
        </w:rPr>
        <w:t>W przedstawionych w ust. 5 pkt 5 przypadkach wystąpienia opóźnień Strony ustalają nowe terminy realizacji (w formie pisemnej) z tym, że maksymalny okres przesunięcia terminu zakończenia realizacji umowy równy będzie okresowi przerwy lub przestoju.  </w:t>
      </w:r>
    </w:p>
    <w:p w14:paraId="5A240A41" w14:textId="77777777" w:rsidR="00D2303F" w:rsidRPr="00D2303F" w:rsidRDefault="00D2303F" w:rsidP="003531C6">
      <w:pPr>
        <w:numPr>
          <w:ilvl w:val="0"/>
          <w:numId w:val="136"/>
        </w:numPr>
        <w:spacing w:before="120" w:after="0" w:line="240" w:lineRule="auto"/>
        <w:ind w:left="426" w:hanging="426"/>
        <w:jc w:val="both"/>
        <w:rPr>
          <w:rFonts w:ascii="Arial" w:eastAsia="Calibri" w:hAnsi="Arial" w:cs="Arial"/>
        </w:rPr>
      </w:pPr>
      <w:r w:rsidRPr="00D2303F">
        <w:rPr>
          <w:rFonts w:ascii="Arial" w:eastAsia="Calibri" w:hAnsi="Arial" w:cs="Arial"/>
        </w:rPr>
        <w:t xml:space="preserve">Wszystkie zmiany umowy mogą nastąpić z inicjatywy którejkolwiek ze stron. W takiej sytuacji strona inicjująca zwraca się pisemnie z wnioskiem o zmianę umowy. </w:t>
      </w:r>
    </w:p>
    <w:p w14:paraId="33AA4F08" w14:textId="77777777" w:rsidR="00D2303F" w:rsidRPr="00D2303F" w:rsidRDefault="00D2303F" w:rsidP="003531C6">
      <w:pPr>
        <w:numPr>
          <w:ilvl w:val="0"/>
          <w:numId w:val="136"/>
        </w:numPr>
        <w:spacing w:before="120" w:after="0" w:line="240" w:lineRule="auto"/>
        <w:ind w:left="426" w:hanging="426"/>
        <w:jc w:val="both"/>
        <w:rPr>
          <w:rFonts w:ascii="Arial" w:eastAsia="Calibri" w:hAnsi="Arial" w:cs="Arial"/>
        </w:rPr>
      </w:pPr>
      <w:r w:rsidRPr="00D2303F">
        <w:rPr>
          <w:rFonts w:ascii="Arial" w:eastAsia="Calibri" w:hAnsi="Arial" w:cs="Arial"/>
        </w:rPr>
        <w:t xml:space="preserve">Wniosek o zmianę umowy powinien zawierać co najmniej: </w:t>
      </w:r>
    </w:p>
    <w:p w14:paraId="27A6C392" w14:textId="77777777" w:rsidR="00D2303F" w:rsidRPr="00D2303F" w:rsidRDefault="00D2303F" w:rsidP="003531C6">
      <w:pPr>
        <w:numPr>
          <w:ilvl w:val="0"/>
          <w:numId w:val="80"/>
        </w:numPr>
        <w:spacing w:before="120" w:after="0" w:line="240" w:lineRule="auto"/>
        <w:ind w:left="851" w:hanging="425"/>
        <w:jc w:val="both"/>
        <w:rPr>
          <w:rFonts w:ascii="Arial" w:eastAsia="Calibri" w:hAnsi="Arial" w:cs="Arial"/>
        </w:rPr>
      </w:pPr>
      <w:r w:rsidRPr="00D2303F">
        <w:rPr>
          <w:rFonts w:ascii="Arial" w:eastAsia="Calibri" w:hAnsi="Arial" w:cs="Arial"/>
        </w:rPr>
        <w:t xml:space="preserve">zakres proponowanej zmiany, </w:t>
      </w:r>
    </w:p>
    <w:p w14:paraId="43A96D77" w14:textId="77777777" w:rsidR="00D2303F" w:rsidRPr="00D2303F" w:rsidRDefault="00D2303F" w:rsidP="003531C6">
      <w:pPr>
        <w:numPr>
          <w:ilvl w:val="0"/>
          <w:numId w:val="80"/>
        </w:numPr>
        <w:spacing w:before="120" w:after="0" w:line="240" w:lineRule="auto"/>
        <w:ind w:left="851" w:hanging="425"/>
        <w:jc w:val="both"/>
        <w:rPr>
          <w:rFonts w:ascii="Arial" w:eastAsia="Calibri" w:hAnsi="Arial" w:cs="Arial"/>
        </w:rPr>
      </w:pPr>
      <w:r w:rsidRPr="00D2303F">
        <w:rPr>
          <w:rFonts w:ascii="Arial" w:eastAsia="Calibri" w:hAnsi="Arial" w:cs="Arial"/>
        </w:rPr>
        <w:t xml:space="preserve">opis okoliczności faktycznych uprawniających do dokonania zmiany, </w:t>
      </w:r>
    </w:p>
    <w:p w14:paraId="55D93543" w14:textId="77777777" w:rsidR="00D2303F" w:rsidRPr="00D2303F" w:rsidRDefault="00D2303F" w:rsidP="003531C6">
      <w:pPr>
        <w:numPr>
          <w:ilvl w:val="0"/>
          <w:numId w:val="80"/>
        </w:numPr>
        <w:spacing w:before="120" w:after="0" w:line="240" w:lineRule="auto"/>
        <w:ind w:left="851" w:hanging="425"/>
        <w:jc w:val="both"/>
        <w:rPr>
          <w:rFonts w:ascii="Arial" w:eastAsia="Calibri" w:hAnsi="Arial" w:cs="Arial"/>
        </w:rPr>
      </w:pPr>
      <w:r w:rsidRPr="00D2303F">
        <w:rPr>
          <w:rFonts w:ascii="Arial" w:eastAsia="Calibri" w:hAnsi="Arial" w:cs="Arial"/>
        </w:rPr>
        <w:t xml:space="preserve">podstawę dokonania zmiany, to jest podstawę prawną wynikającą z przepisów ustawy lub postanowień Umowy, </w:t>
      </w:r>
    </w:p>
    <w:p w14:paraId="08DD2CAD" w14:textId="77777777" w:rsidR="00D2303F" w:rsidRPr="00D2303F" w:rsidRDefault="00D2303F" w:rsidP="003531C6">
      <w:pPr>
        <w:numPr>
          <w:ilvl w:val="0"/>
          <w:numId w:val="80"/>
        </w:numPr>
        <w:spacing w:before="120" w:after="0" w:line="240" w:lineRule="auto"/>
        <w:ind w:left="851" w:hanging="425"/>
        <w:jc w:val="both"/>
        <w:rPr>
          <w:rFonts w:ascii="Arial" w:eastAsia="Calibri" w:hAnsi="Arial" w:cs="Arial"/>
        </w:rPr>
      </w:pPr>
      <w:r w:rsidRPr="00D2303F">
        <w:rPr>
          <w:rFonts w:ascii="Arial" w:eastAsia="Calibri" w:hAnsi="Arial" w:cs="Arial"/>
        </w:rPr>
        <w:lastRenderedPageBreak/>
        <w:t>informacje i dowody potwierdzające, że zostały spełnione okoliczności uzasadniające dokonanie zmiany Umowy.</w:t>
      </w:r>
    </w:p>
    <w:p w14:paraId="28079A74" w14:textId="77777777" w:rsidR="00D2303F" w:rsidRPr="00D2303F" w:rsidRDefault="00D2303F" w:rsidP="003531C6">
      <w:pPr>
        <w:numPr>
          <w:ilvl w:val="0"/>
          <w:numId w:val="136"/>
        </w:numPr>
        <w:spacing w:before="120" w:after="0" w:line="240" w:lineRule="auto"/>
        <w:ind w:left="426" w:hanging="426"/>
        <w:jc w:val="both"/>
        <w:rPr>
          <w:rFonts w:ascii="Arial" w:eastAsia="Calibri" w:hAnsi="Arial" w:cs="Arial"/>
        </w:rPr>
      </w:pPr>
      <w:r w:rsidRPr="00D2303F">
        <w:rPr>
          <w:rFonts w:ascii="Arial" w:eastAsia="Calibri" w:hAnsi="Arial" w:cs="Arial"/>
        </w:rPr>
        <w:t xml:space="preserve">W przypadku złożenia wniosku o zmianę druga Strona jest zobowiązana w terminie 5 dni od dnia otrzymania wniosku do ustosunkowania się do niego. Przede wszystkim druga Strona może: </w:t>
      </w:r>
    </w:p>
    <w:p w14:paraId="46BD110F" w14:textId="77777777" w:rsidR="00D2303F" w:rsidRPr="00D2303F" w:rsidRDefault="00D2303F" w:rsidP="003531C6">
      <w:pPr>
        <w:numPr>
          <w:ilvl w:val="0"/>
          <w:numId w:val="135"/>
        </w:numPr>
        <w:spacing w:before="120" w:after="0" w:line="240" w:lineRule="auto"/>
        <w:ind w:left="851" w:hanging="425"/>
        <w:jc w:val="both"/>
        <w:rPr>
          <w:rFonts w:ascii="Arial" w:eastAsia="Calibri" w:hAnsi="Arial" w:cs="Arial"/>
        </w:rPr>
      </w:pPr>
      <w:r w:rsidRPr="00D2303F">
        <w:rPr>
          <w:rFonts w:ascii="Arial" w:eastAsia="Calibri" w:hAnsi="Arial" w:cs="Arial"/>
        </w:rPr>
        <w:t xml:space="preserve">zaakceptować wniosek o zmianę, </w:t>
      </w:r>
    </w:p>
    <w:p w14:paraId="5E4439C6" w14:textId="77777777" w:rsidR="00D2303F" w:rsidRPr="00D2303F" w:rsidRDefault="00D2303F" w:rsidP="003531C6">
      <w:pPr>
        <w:numPr>
          <w:ilvl w:val="0"/>
          <w:numId w:val="135"/>
        </w:numPr>
        <w:spacing w:before="120" w:after="0" w:line="240" w:lineRule="auto"/>
        <w:ind w:left="851" w:hanging="425"/>
        <w:jc w:val="both"/>
        <w:rPr>
          <w:rFonts w:ascii="Arial" w:eastAsia="Calibri" w:hAnsi="Arial" w:cs="Arial"/>
        </w:rPr>
      </w:pPr>
      <w:r w:rsidRPr="00D2303F">
        <w:rPr>
          <w:rFonts w:ascii="Arial" w:eastAsia="Calibri" w:hAnsi="Arial" w:cs="Arial"/>
        </w:rPr>
        <w:t xml:space="preserve">wezwać Stronę wnioskującą o zmianę do uzupełnienia wniosku lub przedstawienia dodatkowych wyjaśnień wraz ze stosownym uzasadnieniem takiego wezwania, </w:t>
      </w:r>
    </w:p>
    <w:p w14:paraId="7A694C26" w14:textId="77777777" w:rsidR="00D2303F" w:rsidRPr="00D2303F" w:rsidRDefault="00D2303F" w:rsidP="003531C6">
      <w:pPr>
        <w:numPr>
          <w:ilvl w:val="0"/>
          <w:numId w:val="135"/>
        </w:numPr>
        <w:spacing w:before="120" w:after="0" w:line="240" w:lineRule="auto"/>
        <w:ind w:left="851" w:hanging="425"/>
        <w:jc w:val="both"/>
        <w:rPr>
          <w:rFonts w:ascii="Arial" w:eastAsia="Calibri" w:hAnsi="Arial" w:cs="Arial"/>
        </w:rPr>
      </w:pPr>
      <w:r w:rsidRPr="00D2303F">
        <w:rPr>
          <w:rFonts w:ascii="Arial" w:eastAsia="Calibri" w:hAnsi="Arial" w:cs="Arial"/>
        </w:rPr>
        <w:t xml:space="preserve">zaproponować podjęcie negocjacji treści umowy w zakresie wnioskowanej zmiany, </w:t>
      </w:r>
    </w:p>
    <w:p w14:paraId="349B4B3C" w14:textId="77777777" w:rsidR="00D2303F" w:rsidRPr="00D2303F" w:rsidRDefault="00D2303F" w:rsidP="003531C6">
      <w:pPr>
        <w:numPr>
          <w:ilvl w:val="0"/>
          <w:numId w:val="135"/>
        </w:numPr>
        <w:spacing w:before="120" w:after="0" w:line="240" w:lineRule="auto"/>
        <w:ind w:left="851" w:hanging="425"/>
        <w:jc w:val="both"/>
        <w:rPr>
          <w:rFonts w:ascii="Arial" w:eastAsia="Calibri" w:hAnsi="Arial" w:cs="Arial"/>
        </w:rPr>
      </w:pPr>
      <w:r w:rsidRPr="00D2303F">
        <w:rPr>
          <w:rFonts w:ascii="Arial" w:eastAsia="Calibri" w:hAnsi="Arial" w:cs="Arial"/>
        </w:rPr>
        <w:t>odrzucić wniosek o zmianę. Odrzucenie wniosku o zmianę powinno zawierać uzasadnienie.</w:t>
      </w:r>
    </w:p>
    <w:p w14:paraId="44A21955" w14:textId="77777777" w:rsidR="00D2303F" w:rsidRPr="00D2303F" w:rsidRDefault="00D2303F" w:rsidP="003531C6">
      <w:pPr>
        <w:numPr>
          <w:ilvl w:val="0"/>
          <w:numId w:val="136"/>
        </w:numPr>
        <w:spacing w:before="120" w:after="0" w:line="240" w:lineRule="auto"/>
        <w:ind w:left="357" w:hanging="357"/>
        <w:jc w:val="both"/>
        <w:rPr>
          <w:rFonts w:ascii="Arial" w:eastAsia="Calibri" w:hAnsi="Arial" w:cs="Arial"/>
        </w:rPr>
      </w:pPr>
      <w:r w:rsidRPr="00D2303F">
        <w:rPr>
          <w:rFonts w:ascii="Arial" w:eastAsia="Calibri" w:hAnsi="Arial" w:cs="Arial"/>
        </w:rPr>
        <w:t>Z negocjacji treści zmiany umowy Strony sporządzają notatkę przedstawiającą przebieg negocjacji i jej ustalenia.</w:t>
      </w:r>
    </w:p>
    <w:p w14:paraId="19B2B83C" w14:textId="77777777" w:rsidR="00D2303F" w:rsidRPr="00D2303F" w:rsidRDefault="00D2303F" w:rsidP="003531C6">
      <w:pPr>
        <w:numPr>
          <w:ilvl w:val="0"/>
          <w:numId w:val="136"/>
        </w:numPr>
        <w:spacing w:before="120" w:after="0" w:line="240" w:lineRule="auto"/>
        <w:ind w:left="357" w:hanging="357"/>
        <w:jc w:val="both"/>
        <w:rPr>
          <w:rFonts w:ascii="Arial" w:hAnsi="Arial" w:cs="Arial"/>
          <w:color w:val="000000" w:themeColor="text1"/>
        </w:rPr>
      </w:pPr>
      <w:r w:rsidRPr="00D2303F">
        <w:rPr>
          <w:rFonts w:ascii="Arial" w:eastAsia="Calibri" w:hAnsi="Arial" w:cs="Arial"/>
        </w:rPr>
        <w:t xml:space="preserve">Zamawiający może wezwać Wykonawcę do dostarczenia Zamawiającemu egzemplarza asortymentu (oprogramowania) stanowiącego zamiennik w celu przeprowadzenia weryfikacji pod względem zgodności z wymaganiami określonymi w toku postępowania o udzielenie zamówienia, których wynikiem stała się niniejsza umowa. </w:t>
      </w:r>
    </w:p>
    <w:p w14:paraId="38CB293B" w14:textId="02855098" w:rsidR="00D2303F" w:rsidRPr="000B7984" w:rsidRDefault="00D2303F" w:rsidP="00D2303F">
      <w:pPr>
        <w:numPr>
          <w:ilvl w:val="0"/>
          <w:numId w:val="136"/>
        </w:numPr>
        <w:spacing w:before="120" w:after="0" w:line="240" w:lineRule="auto"/>
        <w:ind w:left="357" w:hanging="357"/>
        <w:jc w:val="both"/>
        <w:rPr>
          <w:rFonts w:ascii="Arial" w:hAnsi="Arial" w:cs="Arial"/>
          <w:color w:val="000000" w:themeColor="text1"/>
        </w:rPr>
      </w:pPr>
      <w:r w:rsidRPr="00D2303F">
        <w:rPr>
          <w:rFonts w:ascii="Arial" w:hAnsi="Arial" w:cs="Arial"/>
        </w:rPr>
        <w:t>W przypadku gdyby zaszła konieczność zmiany terminu wykonania usługi (skrócenie lub przedłużenie), strony dopuszczają możliwość dokonania zmiany w formie aneksu do umowy.</w:t>
      </w:r>
    </w:p>
    <w:p w14:paraId="121B4C16" w14:textId="77777777" w:rsidR="00D2303F" w:rsidRPr="00D2303F" w:rsidRDefault="00D2303F" w:rsidP="00C74D29">
      <w:pPr>
        <w:spacing w:before="120" w:after="0"/>
        <w:jc w:val="center"/>
        <w:rPr>
          <w:rFonts w:ascii="Arial" w:hAnsi="Arial" w:cs="Arial"/>
          <w:b/>
        </w:rPr>
      </w:pPr>
      <w:r w:rsidRPr="00D2303F">
        <w:rPr>
          <w:rFonts w:ascii="Arial" w:hAnsi="Arial" w:cs="Arial"/>
          <w:b/>
        </w:rPr>
        <w:t>§ 12</w:t>
      </w:r>
    </w:p>
    <w:p w14:paraId="3C42A80E" w14:textId="77777777" w:rsidR="00D2303F" w:rsidRPr="00D2303F" w:rsidRDefault="00D2303F" w:rsidP="00C74D29">
      <w:pPr>
        <w:jc w:val="center"/>
        <w:rPr>
          <w:rFonts w:ascii="Arial" w:hAnsi="Arial" w:cs="Arial"/>
          <w:b/>
        </w:rPr>
      </w:pPr>
      <w:r w:rsidRPr="00D2303F">
        <w:rPr>
          <w:rFonts w:ascii="Arial" w:hAnsi="Arial" w:cs="Arial"/>
          <w:b/>
        </w:rPr>
        <w:t>Poufność informacji</w:t>
      </w:r>
    </w:p>
    <w:p w14:paraId="64360689" w14:textId="77777777" w:rsidR="00D2303F" w:rsidRPr="00D2303F" w:rsidRDefault="00D2303F" w:rsidP="00D2303F">
      <w:pPr>
        <w:pStyle w:val="Jasnasiatkaakcent31"/>
        <w:numPr>
          <w:ilvl w:val="0"/>
          <w:numId w:val="122"/>
        </w:numPr>
        <w:spacing w:after="120" w:line="240" w:lineRule="auto"/>
        <w:ind w:left="357" w:hanging="357"/>
        <w:contextualSpacing w:val="0"/>
        <w:jc w:val="both"/>
        <w:rPr>
          <w:rFonts w:ascii="Arial" w:hAnsi="Arial" w:cs="Arial"/>
          <w:szCs w:val="22"/>
        </w:rPr>
      </w:pPr>
      <w:r w:rsidRPr="00D2303F">
        <w:rPr>
          <w:rFonts w:ascii="Arial" w:hAnsi="Arial" w:cs="Arial"/>
          <w:szCs w:val="22"/>
        </w:rPr>
        <w:t>Wykonawca oświadcza, że informacje i dane dostarczone przez Zamawiającego oraz wszelkie inne dane dotyczące działalności Zamawiającego i nabyte przez Wykonawcę w trakcie realizacji umowy, które nie zostały uzgodnione jako przeznaczone do rozpowszechnienia, będą traktowane przez Wykonawcę poufnie, tzn. Wykonawca zobowiązuje się w trakcie trwania umowy, jak również po jej ustaniu, do zachowania tajemnicy w odniesieniu do wszelkich informacji uzyskanych w trakcie trwania współpracy na temat Zamawiającego oraz  instytucji z nim powiązanych.</w:t>
      </w:r>
    </w:p>
    <w:p w14:paraId="07A5B3BA" w14:textId="77777777" w:rsidR="00D2303F" w:rsidRPr="00D2303F" w:rsidRDefault="00D2303F" w:rsidP="00D2303F">
      <w:pPr>
        <w:pStyle w:val="Jasnasiatkaakcent31"/>
        <w:numPr>
          <w:ilvl w:val="0"/>
          <w:numId w:val="122"/>
        </w:numPr>
        <w:spacing w:after="120" w:line="240" w:lineRule="auto"/>
        <w:contextualSpacing w:val="0"/>
        <w:jc w:val="both"/>
        <w:rPr>
          <w:rFonts w:ascii="Arial" w:hAnsi="Arial" w:cs="Arial"/>
          <w:szCs w:val="22"/>
        </w:rPr>
      </w:pPr>
      <w:r w:rsidRPr="00D2303F">
        <w:rPr>
          <w:rFonts w:ascii="Arial" w:hAnsi="Arial" w:cs="Arial"/>
          <w:szCs w:val="22"/>
        </w:rPr>
        <w:t>Ujawnienie powyższych informacji przez Wykonawcę osobom trzecim jest możliwe tylko i wyłącznie po wyrażeniu pisemnej zgody przez Zamawiającego.</w:t>
      </w:r>
    </w:p>
    <w:p w14:paraId="7AECA701" w14:textId="77777777" w:rsidR="00D2303F" w:rsidRPr="00D2303F" w:rsidRDefault="00D2303F" w:rsidP="00D2303F">
      <w:pPr>
        <w:pStyle w:val="Jasnasiatkaakcent31"/>
        <w:numPr>
          <w:ilvl w:val="0"/>
          <w:numId w:val="122"/>
        </w:numPr>
        <w:spacing w:after="120" w:line="240" w:lineRule="auto"/>
        <w:contextualSpacing w:val="0"/>
        <w:jc w:val="both"/>
        <w:rPr>
          <w:rFonts w:ascii="Arial" w:hAnsi="Arial" w:cs="Arial"/>
          <w:szCs w:val="22"/>
        </w:rPr>
      </w:pPr>
      <w:r w:rsidRPr="00D2303F">
        <w:rPr>
          <w:rFonts w:ascii="Arial" w:hAnsi="Arial" w:cs="Arial"/>
          <w:szCs w:val="22"/>
        </w:rPr>
        <w:t>Wykonawca ponosi pełną odpowiedzialność za zachowanie poufności informacji (zdefiniowanych w tym paragrafie) przez swoich pracowników, podwykonawców i inne  osoby, z pomocy których korzystał przy wykonywaniu Umowy.</w:t>
      </w:r>
    </w:p>
    <w:p w14:paraId="579EB0C8" w14:textId="44CCFF8E" w:rsidR="00D2303F" w:rsidRPr="00D2303F" w:rsidRDefault="00D2303F" w:rsidP="00D2303F">
      <w:pPr>
        <w:pStyle w:val="Jasnasiatkaakcent31"/>
        <w:numPr>
          <w:ilvl w:val="0"/>
          <w:numId w:val="122"/>
        </w:numPr>
        <w:spacing w:after="120" w:line="240" w:lineRule="auto"/>
        <w:contextualSpacing w:val="0"/>
        <w:jc w:val="both"/>
        <w:rPr>
          <w:rFonts w:ascii="Arial" w:hAnsi="Arial" w:cs="Arial"/>
          <w:szCs w:val="22"/>
        </w:rPr>
      </w:pPr>
      <w:r w:rsidRPr="00D2303F">
        <w:rPr>
          <w:rFonts w:ascii="Arial" w:hAnsi="Arial" w:cs="Arial"/>
          <w:szCs w:val="22"/>
        </w:rPr>
        <w:t xml:space="preserve">Postanowienia o poufności zawarte powyżej nie będą stanowiły przeszkody dla Wykonawcy w ujawnianiu informacji, która jest mu już znana i nie została uznana </w:t>
      </w:r>
      <w:r w:rsidRPr="00D2303F">
        <w:rPr>
          <w:rFonts w:ascii="Arial" w:hAnsi="Arial" w:cs="Arial"/>
          <w:szCs w:val="22"/>
        </w:rPr>
        <w:br/>
        <w:t>za Informacje Chronioną, została zaaprobowana na piśmie przez Zamawiającego jako informacja, która może zostać ujawniona, należy do informacji powszechnie znanych oraz w sytuacji jeżeli z przepisów powszechnie obowiązujących wynika obowiązek ujawnienia danej informacji.</w:t>
      </w:r>
    </w:p>
    <w:p w14:paraId="7DF0DB38" w14:textId="77777777" w:rsidR="00D2303F" w:rsidRPr="00D2303F" w:rsidRDefault="00D2303F" w:rsidP="00C74D29">
      <w:pPr>
        <w:pStyle w:val="Akapitzlist"/>
        <w:spacing w:after="0"/>
        <w:ind w:left="0"/>
        <w:contextualSpacing w:val="0"/>
        <w:jc w:val="center"/>
        <w:rPr>
          <w:rFonts w:ascii="Arial" w:hAnsi="Arial" w:cs="Arial"/>
          <w:b/>
        </w:rPr>
      </w:pPr>
      <w:r w:rsidRPr="00D2303F">
        <w:rPr>
          <w:rFonts w:ascii="Arial" w:hAnsi="Arial" w:cs="Arial"/>
          <w:b/>
        </w:rPr>
        <w:t>§ 10</w:t>
      </w:r>
    </w:p>
    <w:p w14:paraId="1C16E922" w14:textId="77777777" w:rsidR="00D2303F" w:rsidRPr="00D2303F" w:rsidRDefault="00D2303F" w:rsidP="00C74D29">
      <w:pPr>
        <w:pStyle w:val="Akapitzlist"/>
        <w:ind w:left="0"/>
        <w:contextualSpacing w:val="0"/>
        <w:jc w:val="center"/>
        <w:rPr>
          <w:rFonts w:ascii="Arial" w:hAnsi="Arial" w:cs="Arial"/>
          <w:b/>
        </w:rPr>
      </w:pPr>
      <w:r w:rsidRPr="00D2303F">
        <w:rPr>
          <w:rFonts w:ascii="Arial" w:hAnsi="Arial" w:cs="Arial"/>
          <w:b/>
        </w:rPr>
        <w:t>Inne postanowienia</w:t>
      </w:r>
    </w:p>
    <w:p w14:paraId="35FA8582" w14:textId="77777777" w:rsidR="00D2303F" w:rsidRPr="00D2303F" w:rsidRDefault="00D2303F" w:rsidP="003531C6">
      <w:pPr>
        <w:numPr>
          <w:ilvl w:val="0"/>
          <w:numId w:val="132"/>
        </w:numPr>
        <w:autoSpaceDE w:val="0"/>
        <w:autoSpaceDN w:val="0"/>
        <w:adjustRightInd w:val="0"/>
        <w:spacing w:before="120" w:after="0" w:line="240" w:lineRule="auto"/>
        <w:ind w:left="425" w:hanging="425"/>
        <w:jc w:val="both"/>
        <w:rPr>
          <w:rFonts w:ascii="Arial" w:hAnsi="Arial" w:cs="Arial"/>
        </w:rPr>
      </w:pPr>
      <w:r w:rsidRPr="00D2303F">
        <w:rPr>
          <w:rFonts w:ascii="Arial" w:hAnsi="Arial" w:cs="Arial"/>
        </w:rPr>
        <w:t xml:space="preserve">Wszelkie zmiany umowy mogą być dokonywane w formie pisemnej pod rygorem nieważności. </w:t>
      </w:r>
    </w:p>
    <w:p w14:paraId="66E0A2FE" w14:textId="77777777" w:rsidR="00D2303F" w:rsidRPr="00D2303F" w:rsidRDefault="00D2303F" w:rsidP="003531C6">
      <w:pPr>
        <w:numPr>
          <w:ilvl w:val="0"/>
          <w:numId w:val="132"/>
        </w:numPr>
        <w:autoSpaceDE w:val="0"/>
        <w:autoSpaceDN w:val="0"/>
        <w:adjustRightInd w:val="0"/>
        <w:spacing w:before="120" w:after="0" w:line="240" w:lineRule="auto"/>
        <w:ind w:left="425" w:hanging="425"/>
        <w:jc w:val="both"/>
        <w:rPr>
          <w:rFonts w:ascii="Arial" w:hAnsi="Arial" w:cs="Arial"/>
        </w:rPr>
      </w:pPr>
      <w:r w:rsidRPr="00D2303F">
        <w:rPr>
          <w:rFonts w:ascii="Arial" w:hAnsi="Arial" w:cs="Arial"/>
        </w:rPr>
        <w:t xml:space="preserve">Wykonawca zobowiązany jest do zachowania tajemnicy w sprawach dotyczących informacji i wiadomości uzyskanych od Zamawiającego w związku z realizacją przedmiotu niniejszej umowy. </w:t>
      </w:r>
    </w:p>
    <w:p w14:paraId="52D9D126" w14:textId="77777777" w:rsidR="00D2303F" w:rsidRPr="00D2303F" w:rsidRDefault="00D2303F" w:rsidP="003531C6">
      <w:pPr>
        <w:numPr>
          <w:ilvl w:val="0"/>
          <w:numId w:val="132"/>
        </w:numPr>
        <w:tabs>
          <w:tab w:val="left" w:pos="426"/>
        </w:tabs>
        <w:spacing w:before="120" w:after="0" w:line="240" w:lineRule="auto"/>
        <w:ind w:left="425" w:hanging="425"/>
        <w:jc w:val="both"/>
        <w:rPr>
          <w:rFonts w:ascii="Arial" w:hAnsi="Arial" w:cs="Arial"/>
        </w:rPr>
      </w:pPr>
      <w:r w:rsidRPr="00D2303F">
        <w:rPr>
          <w:rFonts w:ascii="Arial" w:hAnsi="Arial" w:cs="Arial"/>
        </w:rPr>
        <w:lastRenderedPageBreak/>
        <w:t>Wierzytelności Wykonawcy z tytułu niniejszej umowy nie mogą być przeniesione na osobę trzecią bez zgody Zamawiającego.</w:t>
      </w:r>
    </w:p>
    <w:p w14:paraId="093987B5" w14:textId="77777777" w:rsidR="00D2303F" w:rsidRPr="00D2303F" w:rsidRDefault="00D2303F" w:rsidP="003531C6">
      <w:pPr>
        <w:numPr>
          <w:ilvl w:val="0"/>
          <w:numId w:val="132"/>
        </w:numPr>
        <w:tabs>
          <w:tab w:val="left" w:pos="426"/>
        </w:tabs>
        <w:spacing w:before="120" w:after="0" w:line="240" w:lineRule="auto"/>
        <w:ind w:left="425" w:hanging="425"/>
        <w:jc w:val="both"/>
        <w:rPr>
          <w:rFonts w:ascii="Arial" w:hAnsi="Arial" w:cs="Arial"/>
          <w:color w:val="000000" w:themeColor="text1"/>
        </w:rPr>
      </w:pPr>
      <w:r w:rsidRPr="00D2303F">
        <w:rPr>
          <w:rFonts w:ascii="Arial" w:hAnsi="Arial" w:cs="Arial"/>
          <w:color w:val="000000" w:themeColor="text1"/>
        </w:rPr>
        <w:t>Wykonawca ma obowiązek poinformowania Zamawiającego o zamiarze realizacji przedmiotu umowy na terenie obiektu wojskowego przez cudzoziemców. Do czasu uzyskania zgody od Zamawiającego, cudzoziemiec nie może wykonywać jakichkolwiek czynności związanych z realizacją niniejszej umowy na terenie obiektu wojskowego.</w:t>
      </w:r>
    </w:p>
    <w:p w14:paraId="7F17E99D" w14:textId="77777777" w:rsidR="00D2303F" w:rsidRPr="00D2303F" w:rsidRDefault="00D2303F" w:rsidP="003531C6">
      <w:pPr>
        <w:numPr>
          <w:ilvl w:val="0"/>
          <w:numId w:val="132"/>
        </w:numPr>
        <w:tabs>
          <w:tab w:val="left" w:pos="426"/>
        </w:tabs>
        <w:spacing w:before="120" w:after="0" w:line="240" w:lineRule="auto"/>
        <w:ind w:left="425" w:hanging="425"/>
        <w:jc w:val="both"/>
        <w:rPr>
          <w:rFonts w:ascii="Arial" w:hAnsi="Arial" w:cs="Arial"/>
          <w:color w:val="000000" w:themeColor="text1"/>
        </w:rPr>
      </w:pPr>
      <w:r w:rsidRPr="00D2303F">
        <w:rPr>
          <w:rFonts w:ascii="Arial" w:hAnsi="Arial" w:cs="Arial"/>
          <w:color w:val="000000" w:themeColor="text1"/>
        </w:rPr>
        <w:t>Ewentualne spory mogące wyniknąć na tle niniejszej umowy rozstrzygać będzie Sąd właściwy dla siedziby Zamawiającego.</w:t>
      </w:r>
    </w:p>
    <w:p w14:paraId="536A3B72" w14:textId="77777777" w:rsidR="00D2303F" w:rsidRPr="00D2303F" w:rsidRDefault="00D2303F" w:rsidP="003531C6">
      <w:pPr>
        <w:numPr>
          <w:ilvl w:val="0"/>
          <w:numId w:val="132"/>
        </w:numPr>
        <w:tabs>
          <w:tab w:val="left" w:pos="426"/>
        </w:tabs>
        <w:spacing w:before="120" w:after="0" w:line="240" w:lineRule="auto"/>
        <w:ind w:left="425" w:hanging="425"/>
        <w:jc w:val="both"/>
        <w:rPr>
          <w:rFonts w:ascii="Arial" w:hAnsi="Arial" w:cs="Arial"/>
          <w:color w:val="000000" w:themeColor="text1"/>
        </w:rPr>
      </w:pPr>
      <w:r w:rsidRPr="00D2303F">
        <w:rPr>
          <w:rFonts w:ascii="Arial" w:hAnsi="Arial" w:cs="Arial"/>
          <w:color w:val="000000" w:themeColor="text1"/>
        </w:rPr>
        <w:t>W sprawach nie uregulowanych niniejszą umową mają zastosowanie przepisy Kodeksu Cywilnego oraz ustawy Prawo zamówień publicznych wraz z aktami wykonawczymi do tych aktów.</w:t>
      </w:r>
    </w:p>
    <w:p w14:paraId="2D7777BB" w14:textId="77777777" w:rsidR="00D2303F" w:rsidRPr="00D2303F" w:rsidRDefault="00D2303F" w:rsidP="003531C6">
      <w:pPr>
        <w:numPr>
          <w:ilvl w:val="0"/>
          <w:numId w:val="132"/>
        </w:numPr>
        <w:tabs>
          <w:tab w:val="left" w:pos="426"/>
        </w:tabs>
        <w:spacing w:before="120" w:after="0" w:line="240" w:lineRule="auto"/>
        <w:ind w:left="425" w:hanging="425"/>
        <w:jc w:val="both"/>
        <w:rPr>
          <w:rFonts w:ascii="Arial" w:hAnsi="Arial" w:cs="Arial"/>
          <w:color w:val="000000" w:themeColor="text1"/>
        </w:rPr>
      </w:pPr>
      <w:r w:rsidRPr="00D2303F">
        <w:rPr>
          <w:rFonts w:ascii="Arial" w:hAnsi="Arial" w:cs="Arial"/>
          <w:color w:val="000000" w:themeColor="text1"/>
        </w:rPr>
        <w:t>Załączniki stanowią integralną część umowy.</w:t>
      </w:r>
    </w:p>
    <w:p w14:paraId="72D94EE9" w14:textId="77777777" w:rsidR="00D2303F" w:rsidRPr="00D2303F" w:rsidRDefault="00D2303F" w:rsidP="00D2303F">
      <w:pPr>
        <w:spacing w:after="120"/>
        <w:jc w:val="both"/>
        <w:rPr>
          <w:rFonts w:ascii="Arial" w:eastAsia="Calibri" w:hAnsi="Arial" w:cs="Arial"/>
          <w:bCs/>
        </w:rPr>
      </w:pPr>
    </w:p>
    <w:p w14:paraId="36272DBC" w14:textId="77777777" w:rsidR="00D2303F" w:rsidRPr="00D2303F" w:rsidRDefault="00D2303F" w:rsidP="00D2303F">
      <w:pPr>
        <w:spacing w:after="120"/>
        <w:jc w:val="both"/>
        <w:rPr>
          <w:rFonts w:ascii="Arial" w:eastAsia="Calibri" w:hAnsi="Arial" w:cs="Arial"/>
          <w:bCs/>
        </w:rPr>
      </w:pPr>
      <w:r w:rsidRPr="00D2303F">
        <w:rPr>
          <w:rFonts w:ascii="Arial" w:eastAsia="Calibri" w:hAnsi="Arial" w:cs="Arial"/>
          <w:bCs/>
        </w:rPr>
        <w:t>Załączniki:</w:t>
      </w:r>
    </w:p>
    <w:p w14:paraId="18125FD0" w14:textId="77777777" w:rsidR="00D2303F" w:rsidRPr="00D2303F" w:rsidRDefault="00D2303F" w:rsidP="00D2303F">
      <w:pPr>
        <w:spacing w:after="60"/>
        <w:rPr>
          <w:rFonts w:ascii="Arial" w:hAnsi="Arial" w:cs="Arial"/>
        </w:rPr>
      </w:pPr>
      <w:r w:rsidRPr="00D2303F">
        <w:rPr>
          <w:rFonts w:ascii="Arial" w:hAnsi="Arial" w:cs="Arial"/>
        </w:rPr>
        <w:t xml:space="preserve">Załącznik nr 1 – Opis przedmiotu zamówienia </w:t>
      </w:r>
    </w:p>
    <w:p w14:paraId="13F2723A" w14:textId="77777777" w:rsidR="00D2303F" w:rsidRPr="00D2303F" w:rsidRDefault="00D2303F" w:rsidP="00D2303F">
      <w:pPr>
        <w:spacing w:after="60"/>
        <w:rPr>
          <w:rFonts w:ascii="Arial" w:hAnsi="Arial" w:cs="Arial"/>
        </w:rPr>
      </w:pPr>
      <w:r w:rsidRPr="00D2303F">
        <w:rPr>
          <w:rFonts w:ascii="Arial" w:hAnsi="Arial" w:cs="Arial"/>
        </w:rPr>
        <w:t>Załącznik nr 2  – Formularz cenowy;</w:t>
      </w:r>
    </w:p>
    <w:p w14:paraId="5714CF5F" w14:textId="77777777" w:rsidR="00D2303F" w:rsidRPr="00D2303F" w:rsidRDefault="00D2303F" w:rsidP="00D2303F">
      <w:pPr>
        <w:spacing w:after="60"/>
        <w:rPr>
          <w:rFonts w:ascii="Arial" w:eastAsia="Calibri" w:hAnsi="Arial" w:cs="Arial"/>
        </w:rPr>
      </w:pPr>
      <w:r w:rsidRPr="00D2303F">
        <w:rPr>
          <w:rFonts w:ascii="Arial" w:hAnsi="Arial" w:cs="Arial"/>
        </w:rPr>
        <w:t xml:space="preserve">Załącznik nr 3 – </w:t>
      </w:r>
      <w:r w:rsidRPr="00D2303F">
        <w:rPr>
          <w:rFonts w:ascii="Arial" w:hAnsi="Arial" w:cs="Arial"/>
          <w:color w:val="000000" w:themeColor="text1"/>
        </w:rPr>
        <w:t>Protokół odbioru Usługi</w:t>
      </w:r>
    </w:p>
    <w:p w14:paraId="5464411C" w14:textId="77777777" w:rsidR="00D2303F" w:rsidRDefault="00D2303F" w:rsidP="00D2303F">
      <w:pPr>
        <w:spacing w:after="120"/>
        <w:jc w:val="both"/>
        <w:rPr>
          <w:rFonts w:ascii="Arial" w:hAnsi="Arial" w:cs="Arial"/>
        </w:rPr>
      </w:pPr>
      <w:r w:rsidRPr="00D2303F">
        <w:rPr>
          <w:rFonts w:ascii="Arial" w:hAnsi="Arial" w:cs="Arial"/>
        </w:rPr>
        <w:t>Załącznik nr 4 – KRS/Pełnomocnictwo.</w:t>
      </w:r>
    </w:p>
    <w:p w14:paraId="6543797A" w14:textId="77777777" w:rsidR="00D2303F" w:rsidRPr="00D2303F" w:rsidRDefault="00D2303F" w:rsidP="00D2303F">
      <w:pPr>
        <w:spacing w:after="120"/>
        <w:jc w:val="both"/>
        <w:rPr>
          <w:rFonts w:ascii="Arial" w:hAnsi="Arial" w:cs="Arial"/>
        </w:rPr>
      </w:pPr>
    </w:p>
    <w:p w14:paraId="2522A198" w14:textId="77777777" w:rsidR="00D2303F" w:rsidRPr="00D2303F" w:rsidRDefault="00D2303F" w:rsidP="00D2303F">
      <w:pPr>
        <w:rPr>
          <w:rFonts w:ascii="Arial" w:hAnsi="Arial" w:cs="Arial"/>
          <w:b/>
          <w:color w:val="000000" w:themeColor="text1"/>
        </w:rPr>
      </w:pPr>
      <w:r w:rsidRPr="00D2303F">
        <w:rPr>
          <w:rFonts w:ascii="Arial" w:hAnsi="Arial" w:cs="Arial"/>
          <w:b/>
          <w:color w:val="000000" w:themeColor="text1"/>
        </w:rPr>
        <w:t xml:space="preserve">WYKONAWCA </w:t>
      </w:r>
      <w:r w:rsidRPr="00D2303F">
        <w:rPr>
          <w:rFonts w:ascii="Arial" w:hAnsi="Arial" w:cs="Arial"/>
          <w:b/>
          <w:color w:val="000000" w:themeColor="text1"/>
        </w:rPr>
        <w:tab/>
      </w:r>
      <w:r w:rsidRPr="00D2303F">
        <w:rPr>
          <w:rFonts w:ascii="Arial" w:hAnsi="Arial" w:cs="Arial"/>
          <w:b/>
          <w:color w:val="000000" w:themeColor="text1"/>
        </w:rPr>
        <w:tab/>
      </w:r>
      <w:r w:rsidRPr="00D2303F">
        <w:rPr>
          <w:rFonts w:ascii="Arial" w:hAnsi="Arial" w:cs="Arial"/>
          <w:b/>
          <w:color w:val="000000" w:themeColor="text1"/>
        </w:rPr>
        <w:tab/>
      </w:r>
      <w:r w:rsidRPr="00D2303F">
        <w:rPr>
          <w:rFonts w:ascii="Arial" w:hAnsi="Arial" w:cs="Arial"/>
          <w:b/>
          <w:color w:val="000000" w:themeColor="text1"/>
        </w:rPr>
        <w:tab/>
      </w:r>
      <w:r w:rsidRPr="00D2303F">
        <w:rPr>
          <w:rFonts w:ascii="Arial" w:hAnsi="Arial" w:cs="Arial"/>
          <w:b/>
          <w:color w:val="000000" w:themeColor="text1"/>
        </w:rPr>
        <w:tab/>
      </w:r>
      <w:r w:rsidRPr="00D2303F">
        <w:rPr>
          <w:rFonts w:ascii="Arial" w:hAnsi="Arial" w:cs="Arial"/>
          <w:b/>
          <w:color w:val="000000" w:themeColor="text1"/>
        </w:rPr>
        <w:tab/>
        <w:t>ZAMAWIAJĄCY</w:t>
      </w:r>
    </w:p>
    <w:p w14:paraId="3C9E1691" w14:textId="77777777" w:rsidR="00D2303F" w:rsidRPr="00D2303F" w:rsidRDefault="00D2303F" w:rsidP="00D2303F">
      <w:pPr>
        <w:rPr>
          <w:rFonts w:ascii="Arial" w:hAnsi="Arial" w:cs="Arial"/>
        </w:rPr>
      </w:pPr>
    </w:p>
    <w:tbl>
      <w:tblPr>
        <w:tblStyle w:val="TableNormal1"/>
        <w:tblW w:w="8408" w:type="dxa"/>
        <w:tblInd w:w="1153" w:type="dxa"/>
        <w:tblLayout w:type="fixed"/>
        <w:tblLook w:val="01E0" w:firstRow="1" w:lastRow="1" w:firstColumn="1" w:lastColumn="1" w:noHBand="0" w:noVBand="0"/>
      </w:tblPr>
      <w:tblGrid>
        <w:gridCol w:w="8408"/>
      </w:tblGrid>
      <w:tr w:rsidR="00D2303F" w:rsidRPr="00D2303F" w14:paraId="54350A75" w14:textId="77777777" w:rsidTr="00D2303F">
        <w:trPr>
          <w:trHeight w:val="2647"/>
        </w:trPr>
        <w:tc>
          <w:tcPr>
            <w:tcW w:w="8408" w:type="dxa"/>
          </w:tcPr>
          <w:p w14:paraId="17D4840E" w14:textId="77777777" w:rsidR="00D2303F" w:rsidRPr="00D2303F" w:rsidRDefault="00D2303F" w:rsidP="00C41CB5">
            <w:pPr>
              <w:spacing w:before="157"/>
              <w:ind w:left="1893"/>
              <w:jc w:val="right"/>
              <w:rPr>
                <w:rFonts w:ascii="Arial" w:hAnsi="Arial" w:cs="Arial"/>
                <w:b/>
              </w:rPr>
            </w:pPr>
          </w:p>
          <w:p w14:paraId="4EDADC96" w14:textId="77777777" w:rsidR="00D2303F" w:rsidRPr="00D2303F" w:rsidRDefault="00D2303F" w:rsidP="00C41CB5">
            <w:pPr>
              <w:spacing w:before="157"/>
              <w:ind w:left="1893"/>
              <w:jc w:val="right"/>
              <w:rPr>
                <w:rFonts w:ascii="Arial" w:hAnsi="Arial" w:cs="Arial"/>
                <w:b/>
              </w:rPr>
            </w:pPr>
          </w:p>
          <w:p w14:paraId="3D4D359E" w14:textId="77777777" w:rsidR="00D2303F" w:rsidRPr="00D2303F" w:rsidRDefault="00D2303F" w:rsidP="00C41CB5">
            <w:pPr>
              <w:rPr>
                <w:rFonts w:ascii="Arial" w:hAnsi="Arial" w:cs="Arial"/>
                <w:b/>
              </w:rPr>
            </w:pPr>
          </w:p>
          <w:p w14:paraId="560EC10B" w14:textId="77777777" w:rsidR="00D2303F" w:rsidRPr="00D2303F" w:rsidRDefault="00D2303F" w:rsidP="00C41CB5">
            <w:pPr>
              <w:ind w:left="1894"/>
              <w:jc w:val="right"/>
              <w:rPr>
                <w:rFonts w:ascii="Arial" w:hAnsi="Arial" w:cs="Arial"/>
                <w:b/>
              </w:rPr>
            </w:pPr>
          </w:p>
          <w:p w14:paraId="0F10AA40" w14:textId="77777777" w:rsidR="00D2303F" w:rsidRPr="00D2303F" w:rsidRDefault="00D2303F" w:rsidP="00C41CB5">
            <w:pPr>
              <w:ind w:left="1894"/>
              <w:jc w:val="right"/>
              <w:rPr>
                <w:rFonts w:ascii="Arial" w:hAnsi="Arial" w:cs="Arial"/>
                <w:b/>
              </w:rPr>
            </w:pPr>
          </w:p>
          <w:p w14:paraId="0D601845" w14:textId="77777777" w:rsidR="00D2303F" w:rsidRPr="00D2303F" w:rsidRDefault="00D2303F" w:rsidP="00C41CB5">
            <w:pPr>
              <w:ind w:left="1894"/>
              <w:jc w:val="center"/>
              <w:rPr>
                <w:rFonts w:ascii="Arial" w:hAnsi="Arial" w:cs="Arial"/>
                <w:b/>
              </w:rPr>
            </w:pPr>
            <w:r w:rsidRPr="00D2303F">
              <w:rPr>
                <w:rFonts w:ascii="Arial" w:hAnsi="Arial" w:cs="Arial"/>
                <w:b/>
              </w:rPr>
              <w:t xml:space="preserve">                         UZGODNIONO:</w:t>
            </w:r>
          </w:p>
          <w:p w14:paraId="3A8FB954" w14:textId="77777777" w:rsidR="00D2303F" w:rsidRPr="00D2303F" w:rsidRDefault="00D2303F" w:rsidP="00C41CB5">
            <w:pPr>
              <w:rPr>
                <w:rFonts w:ascii="Arial" w:hAnsi="Arial" w:cs="Arial"/>
              </w:rPr>
            </w:pPr>
          </w:p>
          <w:p w14:paraId="36C59013" w14:textId="77777777" w:rsidR="00D2303F" w:rsidRPr="00D2303F" w:rsidRDefault="00D2303F" w:rsidP="00C41CB5">
            <w:pPr>
              <w:tabs>
                <w:tab w:val="left" w:pos="5730"/>
              </w:tabs>
              <w:rPr>
                <w:rFonts w:ascii="Arial" w:hAnsi="Arial" w:cs="Arial"/>
              </w:rPr>
            </w:pPr>
          </w:p>
        </w:tc>
      </w:tr>
      <w:tr w:rsidR="00D2303F" w:rsidRPr="00D2303F" w14:paraId="436DEA7E" w14:textId="77777777" w:rsidTr="00D2303F">
        <w:trPr>
          <w:trHeight w:val="2647"/>
        </w:trPr>
        <w:tc>
          <w:tcPr>
            <w:tcW w:w="8408" w:type="dxa"/>
          </w:tcPr>
          <w:p w14:paraId="11DF1761" w14:textId="77777777" w:rsidR="00D2303F" w:rsidRPr="00D2303F" w:rsidRDefault="00D2303F" w:rsidP="00C41CB5">
            <w:pPr>
              <w:ind w:left="493"/>
              <w:jc w:val="right"/>
              <w:rPr>
                <w:rFonts w:ascii="Arial" w:hAnsi="Arial" w:cs="Arial"/>
              </w:rPr>
            </w:pPr>
          </w:p>
          <w:p w14:paraId="369094CB" w14:textId="77777777" w:rsidR="00D2303F" w:rsidRPr="00D2303F" w:rsidRDefault="00D2303F" w:rsidP="00C41CB5">
            <w:pPr>
              <w:ind w:left="493"/>
              <w:jc w:val="right"/>
              <w:rPr>
                <w:rFonts w:ascii="Arial" w:hAnsi="Arial" w:cs="Arial"/>
              </w:rPr>
            </w:pPr>
          </w:p>
          <w:p w14:paraId="63A8FE32" w14:textId="77777777" w:rsidR="00D2303F" w:rsidRPr="00D2303F" w:rsidRDefault="00D2303F" w:rsidP="00C41CB5">
            <w:pPr>
              <w:ind w:left="493"/>
              <w:jc w:val="right"/>
              <w:rPr>
                <w:rFonts w:ascii="Arial" w:hAnsi="Arial" w:cs="Arial"/>
              </w:rPr>
            </w:pPr>
          </w:p>
          <w:p w14:paraId="652CA4D2" w14:textId="77777777" w:rsidR="00D2303F" w:rsidRPr="00D2303F" w:rsidRDefault="00D2303F" w:rsidP="00C41CB5">
            <w:pPr>
              <w:ind w:left="493"/>
              <w:jc w:val="right"/>
              <w:rPr>
                <w:rFonts w:ascii="Arial" w:hAnsi="Arial" w:cs="Arial"/>
              </w:rPr>
            </w:pPr>
          </w:p>
          <w:p w14:paraId="7CBBF243" w14:textId="77777777" w:rsidR="00D2303F" w:rsidRPr="00D2303F" w:rsidRDefault="00D2303F" w:rsidP="00C41CB5">
            <w:pPr>
              <w:ind w:left="493"/>
              <w:jc w:val="right"/>
              <w:rPr>
                <w:rFonts w:ascii="Arial" w:hAnsi="Arial" w:cs="Arial"/>
              </w:rPr>
            </w:pPr>
            <w:r w:rsidRPr="00D2303F">
              <w:rPr>
                <w:rFonts w:ascii="Arial" w:hAnsi="Arial" w:cs="Arial"/>
              </w:rPr>
              <w:t>……………………………………………</w:t>
            </w:r>
          </w:p>
          <w:p w14:paraId="5149FCB5" w14:textId="77777777" w:rsidR="00D2303F" w:rsidRPr="00D2303F" w:rsidRDefault="00D2303F" w:rsidP="00C41CB5">
            <w:pPr>
              <w:ind w:left="1985"/>
              <w:jc w:val="center"/>
              <w:rPr>
                <w:rFonts w:ascii="Arial" w:hAnsi="Arial" w:cs="Arial"/>
                <w:sz w:val="18"/>
                <w:szCs w:val="18"/>
              </w:rPr>
            </w:pPr>
            <w:r w:rsidRPr="00D2303F">
              <w:rPr>
                <w:rFonts w:ascii="Arial" w:hAnsi="Arial" w:cs="Arial"/>
                <w:sz w:val="18"/>
                <w:szCs w:val="18"/>
              </w:rPr>
              <w:t xml:space="preserve">                           Radca Prawny</w:t>
            </w:r>
          </w:p>
          <w:p w14:paraId="1E709C13" w14:textId="77777777" w:rsidR="00D2303F" w:rsidRPr="00D2303F" w:rsidRDefault="00D2303F" w:rsidP="00C41CB5">
            <w:pPr>
              <w:rPr>
                <w:rFonts w:ascii="Arial" w:hAnsi="Arial" w:cs="Arial"/>
                <w:sz w:val="18"/>
                <w:szCs w:val="18"/>
              </w:rPr>
            </w:pPr>
          </w:p>
          <w:p w14:paraId="61204317" w14:textId="77777777" w:rsidR="00D2303F" w:rsidRPr="00D2303F" w:rsidRDefault="00D2303F" w:rsidP="00C41CB5">
            <w:pPr>
              <w:rPr>
                <w:rFonts w:ascii="Arial" w:hAnsi="Arial" w:cs="Arial"/>
              </w:rPr>
            </w:pPr>
          </w:p>
          <w:p w14:paraId="2DBAC06B" w14:textId="77777777" w:rsidR="00D2303F" w:rsidRPr="00D2303F" w:rsidRDefault="00D2303F" w:rsidP="00C41CB5">
            <w:pPr>
              <w:rPr>
                <w:rFonts w:ascii="Arial" w:hAnsi="Arial" w:cs="Arial"/>
              </w:rPr>
            </w:pPr>
          </w:p>
          <w:p w14:paraId="70749465" w14:textId="77777777" w:rsidR="00D2303F" w:rsidRPr="00D2303F" w:rsidRDefault="00D2303F" w:rsidP="00C41CB5">
            <w:pPr>
              <w:tabs>
                <w:tab w:val="left" w:pos="5715"/>
              </w:tabs>
              <w:rPr>
                <w:rFonts w:ascii="Arial" w:hAnsi="Arial" w:cs="Arial"/>
              </w:rPr>
            </w:pPr>
            <w:r w:rsidRPr="00D2303F">
              <w:rPr>
                <w:rFonts w:ascii="Arial" w:hAnsi="Arial" w:cs="Arial"/>
              </w:rPr>
              <w:tab/>
            </w:r>
          </w:p>
        </w:tc>
      </w:tr>
      <w:tr w:rsidR="00D2303F" w:rsidRPr="00D2303F" w14:paraId="0AAB19AC" w14:textId="77777777" w:rsidTr="00D2303F">
        <w:trPr>
          <w:trHeight w:val="1864"/>
        </w:trPr>
        <w:tc>
          <w:tcPr>
            <w:tcW w:w="8408" w:type="dxa"/>
          </w:tcPr>
          <w:p w14:paraId="6AC9AABA" w14:textId="77777777" w:rsidR="00D2303F" w:rsidRPr="00D2303F" w:rsidRDefault="00D2303F" w:rsidP="00C41CB5">
            <w:pPr>
              <w:spacing w:before="181"/>
              <w:ind w:left="496"/>
              <w:jc w:val="right"/>
              <w:rPr>
                <w:rFonts w:ascii="Arial" w:hAnsi="Arial" w:cs="Arial"/>
              </w:rPr>
            </w:pPr>
          </w:p>
          <w:p w14:paraId="55A7A24C" w14:textId="77777777" w:rsidR="00D2303F" w:rsidRPr="00D2303F" w:rsidRDefault="00D2303F" w:rsidP="00C41CB5">
            <w:pPr>
              <w:spacing w:before="181"/>
              <w:rPr>
                <w:rFonts w:ascii="Arial" w:hAnsi="Arial" w:cs="Arial"/>
              </w:rPr>
            </w:pPr>
          </w:p>
          <w:p w14:paraId="1B0A19D9" w14:textId="77777777" w:rsidR="00D2303F" w:rsidRPr="00D2303F" w:rsidRDefault="00D2303F" w:rsidP="00C41CB5">
            <w:pPr>
              <w:spacing w:before="181"/>
              <w:ind w:left="496"/>
              <w:jc w:val="right"/>
              <w:rPr>
                <w:rFonts w:ascii="Arial" w:hAnsi="Arial" w:cs="Arial"/>
              </w:rPr>
            </w:pPr>
            <w:r w:rsidRPr="00D2303F">
              <w:rPr>
                <w:rFonts w:ascii="Arial" w:hAnsi="Arial" w:cs="Arial"/>
              </w:rPr>
              <w:t>……………………………………………</w:t>
            </w:r>
          </w:p>
          <w:p w14:paraId="6D8E644F" w14:textId="734953C2" w:rsidR="00D2303F" w:rsidRPr="00D2303F" w:rsidRDefault="00D2303F" w:rsidP="00C41CB5">
            <w:pPr>
              <w:ind w:left="1819"/>
              <w:rPr>
                <w:rFonts w:ascii="Arial" w:hAnsi="Arial" w:cs="Arial"/>
                <w:sz w:val="18"/>
                <w:szCs w:val="18"/>
              </w:rPr>
            </w:pPr>
            <w:r w:rsidRPr="00D2303F">
              <w:rPr>
                <w:rFonts w:ascii="Arial" w:hAnsi="Arial" w:cs="Arial"/>
                <w:sz w:val="18"/>
                <w:szCs w:val="18"/>
              </w:rPr>
              <w:t xml:space="preserve">                                                    </w:t>
            </w:r>
            <w:r>
              <w:rPr>
                <w:rFonts w:ascii="Arial" w:hAnsi="Arial" w:cs="Arial"/>
                <w:sz w:val="18"/>
                <w:szCs w:val="18"/>
              </w:rPr>
              <w:t xml:space="preserve">        </w:t>
            </w:r>
            <w:r w:rsidRPr="00D2303F">
              <w:rPr>
                <w:rFonts w:ascii="Arial" w:hAnsi="Arial" w:cs="Arial"/>
                <w:sz w:val="18"/>
                <w:szCs w:val="18"/>
              </w:rPr>
              <w:t xml:space="preserve">      Główny Księgowy</w:t>
            </w:r>
          </w:p>
        </w:tc>
      </w:tr>
    </w:tbl>
    <w:p w14:paraId="50191767" w14:textId="77777777" w:rsidR="00A25F01" w:rsidRPr="00D2303F" w:rsidRDefault="00A25F01" w:rsidP="00A25F01">
      <w:pPr>
        <w:spacing w:after="0" w:line="240" w:lineRule="auto"/>
        <w:rPr>
          <w:rFonts w:ascii="Arial" w:eastAsia="Times New Roman" w:hAnsi="Arial" w:cs="Arial"/>
          <w:lang w:eastAsia="pl-PL"/>
        </w:rPr>
      </w:pPr>
    </w:p>
    <w:p w14:paraId="0CF115A2" w14:textId="77777777" w:rsidR="00D2303F" w:rsidRDefault="00D2303F" w:rsidP="00C74D29"/>
    <w:p w14:paraId="17D7A944" w14:textId="77777777" w:rsidR="00D2303F" w:rsidRPr="00D2303F" w:rsidRDefault="00D2303F" w:rsidP="00D2303F">
      <w:pPr>
        <w:jc w:val="right"/>
        <w:rPr>
          <w:rFonts w:ascii="Arial" w:hAnsi="Arial" w:cs="Arial"/>
          <w:b/>
          <w:bCs/>
        </w:rPr>
      </w:pPr>
      <w:r w:rsidRPr="00D2303F">
        <w:rPr>
          <w:rFonts w:ascii="Arial" w:hAnsi="Arial" w:cs="Arial"/>
          <w:b/>
          <w:bCs/>
        </w:rPr>
        <w:t>Załącznik nr 1 do umowy</w:t>
      </w:r>
    </w:p>
    <w:p w14:paraId="47855F22" w14:textId="77777777" w:rsidR="00D2303F" w:rsidRPr="00D2303F" w:rsidRDefault="00D2303F" w:rsidP="00D2303F">
      <w:pPr>
        <w:jc w:val="right"/>
        <w:rPr>
          <w:rFonts w:ascii="Arial" w:hAnsi="Arial" w:cs="Arial"/>
          <w:b/>
          <w:bCs/>
        </w:rPr>
      </w:pPr>
    </w:p>
    <w:p w14:paraId="629F757D" w14:textId="77777777" w:rsidR="00D2303F" w:rsidRPr="00D2303F" w:rsidRDefault="00D2303F" w:rsidP="00D2303F">
      <w:pPr>
        <w:jc w:val="center"/>
        <w:rPr>
          <w:rFonts w:ascii="Arial" w:hAnsi="Arial" w:cs="Arial"/>
          <w:b/>
        </w:rPr>
      </w:pPr>
      <w:r w:rsidRPr="00D2303F">
        <w:rPr>
          <w:rFonts w:ascii="Arial" w:hAnsi="Arial" w:cs="Arial"/>
          <w:b/>
        </w:rPr>
        <w:t>OPIS PRZEDMIOTU ZAMÓWIENIA</w:t>
      </w:r>
    </w:p>
    <w:p w14:paraId="6B9D4F1E" w14:textId="77777777" w:rsidR="00D2303F" w:rsidRPr="00D2303F" w:rsidRDefault="00D2303F" w:rsidP="00A25F01">
      <w:pPr>
        <w:rPr>
          <w:rFonts w:ascii="Arial" w:hAnsi="Arial" w:cs="Arial"/>
        </w:rPr>
      </w:pPr>
    </w:p>
    <w:p w14:paraId="4ABA5E0A" w14:textId="77777777" w:rsidR="00D2303F" w:rsidRPr="00D2303F" w:rsidRDefault="00D2303F" w:rsidP="00D2303F">
      <w:pPr>
        <w:jc w:val="center"/>
        <w:rPr>
          <w:rFonts w:ascii="Arial" w:hAnsi="Arial" w:cs="Arial"/>
        </w:rPr>
      </w:pPr>
      <w:r w:rsidRPr="00D2303F">
        <w:rPr>
          <w:rFonts w:ascii="Arial" w:hAnsi="Arial" w:cs="Arial"/>
        </w:rPr>
        <w:t>Będzie dodany na etapie podpisywania umowy.</w:t>
      </w:r>
    </w:p>
    <w:p w14:paraId="46469A3D" w14:textId="1D97F672" w:rsidR="00A25F01" w:rsidRPr="00D2303F" w:rsidRDefault="00A25F01" w:rsidP="00A25F01">
      <w:pPr>
        <w:rPr>
          <w:rFonts w:ascii="Arial" w:hAnsi="Arial" w:cs="Arial"/>
        </w:rPr>
      </w:pPr>
    </w:p>
    <w:p w14:paraId="5D94938B" w14:textId="77777777" w:rsidR="00D2303F" w:rsidRPr="00D2303F" w:rsidRDefault="00D2303F" w:rsidP="00A25F01">
      <w:pPr>
        <w:rPr>
          <w:rFonts w:ascii="Arial" w:hAnsi="Arial" w:cs="Arial"/>
        </w:rPr>
      </w:pPr>
    </w:p>
    <w:p w14:paraId="505AB341" w14:textId="77777777" w:rsidR="00D2303F" w:rsidRPr="00D2303F" w:rsidRDefault="00D2303F" w:rsidP="00A25F01">
      <w:pPr>
        <w:rPr>
          <w:rFonts w:ascii="Arial" w:hAnsi="Arial" w:cs="Arial"/>
        </w:rPr>
      </w:pPr>
    </w:p>
    <w:p w14:paraId="683FCC9E" w14:textId="77777777" w:rsidR="00D2303F" w:rsidRPr="00D2303F" w:rsidRDefault="00D2303F" w:rsidP="00A25F01">
      <w:pPr>
        <w:rPr>
          <w:rFonts w:ascii="Arial" w:hAnsi="Arial" w:cs="Arial"/>
        </w:rPr>
      </w:pPr>
    </w:p>
    <w:p w14:paraId="1105E88D" w14:textId="77777777" w:rsidR="00D2303F" w:rsidRPr="00D2303F" w:rsidRDefault="00D2303F" w:rsidP="00A25F01">
      <w:pPr>
        <w:rPr>
          <w:rFonts w:ascii="Arial" w:hAnsi="Arial" w:cs="Arial"/>
        </w:rPr>
      </w:pPr>
    </w:p>
    <w:p w14:paraId="4F673E98" w14:textId="77777777" w:rsidR="00D2303F" w:rsidRPr="00D2303F" w:rsidRDefault="00D2303F" w:rsidP="00A25F01">
      <w:pPr>
        <w:rPr>
          <w:rFonts w:ascii="Arial" w:hAnsi="Arial" w:cs="Arial"/>
        </w:rPr>
      </w:pPr>
    </w:p>
    <w:p w14:paraId="13717F7D" w14:textId="77777777" w:rsidR="00D2303F" w:rsidRPr="00D2303F" w:rsidRDefault="00D2303F" w:rsidP="00A25F01">
      <w:pPr>
        <w:rPr>
          <w:rFonts w:ascii="Arial" w:hAnsi="Arial" w:cs="Arial"/>
        </w:rPr>
      </w:pPr>
    </w:p>
    <w:p w14:paraId="6E8B919E" w14:textId="77777777" w:rsidR="00D2303F" w:rsidRPr="00D2303F" w:rsidRDefault="00D2303F" w:rsidP="00A25F01">
      <w:pPr>
        <w:rPr>
          <w:rFonts w:ascii="Arial" w:hAnsi="Arial" w:cs="Arial"/>
        </w:rPr>
      </w:pPr>
    </w:p>
    <w:p w14:paraId="6DE35665" w14:textId="77777777" w:rsidR="00D2303F" w:rsidRPr="00D2303F" w:rsidRDefault="00D2303F" w:rsidP="00A25F01">
      <w:pPr>
        <w:rPr>
          <w:rFonts w:ascii="Arial" w:hAnsi="Arial" w:cs="Arial"/>
        </w:rPr>
      </w:pPr>
    </w:p>
    <w:p w14:paraId="69FFBC78" w14:textId="77777777" w:rsidR="00D2303F" w:rsidRPr="00D2303F" w:rsidRDefault="00D2303F" w:rsidP="00A25F01">
      <w:pPr>
        <w:rPr>
          <w:rFonts w:ascii="Arial" w:hAnsi="Arial" w:cs="Arial"/>
        </w:rPr>
      </w:pPr>
    </w:p>
    <w:p w14:paraId="591D1C1A" w14:textId="77777777" w:rsidR="00D2303F" w:rsidRPr="00D2303F" w:rsidRDefault="00D2303F" w:rsidP="00A25F01">
      <w:pPr>
        <w:rPr>
          <w:rFonts w:ascii="Arial" w:hAnsi="Arial" w:cs="Arial"/>
        </w:rPr>
      </w:pPr>
    </w:p>
    <w:p w14:paraId="465BBDB3" w14:textId="77777777" w:rsidR="00D2303F" w:rsidRPr="00D2303F" w:rsidRDefault="00D2303F" w:rsidP="00A25F01">
      <w:pPr>
        <w:rPr>
          <w:rFonts w:ascii="Arial" w:hAnsi="Arial" w:cs="Arial"/>
        </w:rPr>
      </w:pPr>
    </w:p>
    <w:p w14:paraId="58315180" w14:textId="77777777" w:rsidR="00D2303F" w:rsidRPr="00D2303F" w:rsidRDefault="00D2303F" w:rsidP="00A25F01">
      <w:pPr>
        <w:rPr>
          <w:rFonts w:ascii="Arial" w:hAnsi="Arial" w:cs="Arial"/>
        </w:rPr>
      </w:pPr>
    </w:p>
    <w:p w14:paraId="4E55720F" w14:textId="77777777" w:rsidR="00D2303F" w:rsidRPr="00D2303F" w:rsidRDefault="00D2303F" w:rsidP="00A25F01">
      <w:pPr>
        <w:rPr>
          <w:rFonts w:ascii="Arial" w:hAnsi="Arial" w:cs="Arial"/>
        </w:rPr>
      </w:pPr>
    </w:p>
    <w:p w14:paraId="54701E30" w14:textId="77777777" w:rsidR="00D2303F" w:rsidRPr="00D2303F" w:rsidRDefault="00D2303F" w:rsidP="00A25F01">
      <w:pPr>
        <w:rPr>
          <w:rFonts w:ascii="Arial" w:hAnsi="Arial" w:cs="Arial"/>
        </w:rPr>
      </w:pPr>
    </w:p>
    <w:p w14:paraId="60C1705C" w14:textId="77777777" w:rsidR="00D2303F" w:rsidRPr="00D2303F" w:rsidRDefault="00D2303F" w:rsidP="00A25F01">
      <w:pPr>
        <w:rPr>
          <w:rFonts w:ascii="Arial" w:hAnsi="Arial" w:cs="Arial"/>
        </w:rPr>
      </w:pPr>
    </w:p>
    <w:p w14:paraId="3F42061E" w14:textId="77777777" w:rsidR="00D2303F" w:rsidRPr="00D2303F" w:rsidRDefault="00D2303F" w:rsidP="00A25F01">
      <w:pPr>
        <w:rPr>
          <w:rFonts w:ascii="Arial" w:hAnsi="Arial" w:cs="Arial"/>
        </w:rPr>
      </w:pPr>
    </w:p>
    <w:p w14:paraId="64526EC8" w14:textId="77777777" w:rsidR="00D2303F" w:rsidRPr="00D2303F" w:rsidRDefault="00D2303F" w:rsidP="00A25F01">
      <w:pPr>
        <w:rPr>
          <w:rFonts w:ascii="Arial" w:hAnsi="Arial" w:cs="Arial"/>
        </w:rPr>
      </w:pPr>
    </w:p>
    <w:p w14:paraId="0A5A98B0" w14:textId="77777777" w:rsidR="00D2303F" w:rsidRPr="00D2303F" w:rsidRDefault="00D2303F" w:rsidP="00A25F01">
      <w:pPr>
        <w:rPr>
          <w:rFonts w:ascii="Arial" w:hAnsi="Arial" w:cs="Arial"/>
        </w:rPr>
      </w:pPr>
    </w:p>
    <w:p w14:paraId="2F7CFE90" w14:textId="77777777" w:rsidR="00D2303F" w:rsidRPr="00D2303F" w:rsidRDefault="00D2303F" w:rsidP="00A25F01">
      <w:pPr>
        <w:rPr>
          <w:rFonts w:ascii="Arial" w:hAnsi="Arial" w:cs="Arial"/>
        </w:rPr>
      </w:pPr>
    </w:p>
    <w:p w14:paraId="225BF2D4" w14:textId="77777777" w:rsidR="00D2303F" w:rsidRPr="00D2303F" w:rsidRDefault="00D2303F" w:rsidP="00A25F01">
      <w:pPr>
        <w:rPr>
          <w:rFonts w:ascii="Arial" w:hAnsi="Arial" w:cs="Arial"/>
        </w:rPr>
      </w:pPr>
    </w:p>
    <w:p w14:paraId="02089E60" w14:textId="77777777" w:rsidR="00D2303F" w:rsidRPr="00D2303F" w:rsidRDefault="00D2303F" w:rsidP="00A25F01">
      <w:pPr>
        <w:rPr>
          <w:rFonts w:ascii="Arial" w:hAnsi="Arial" w:cs="Arial"/>
        </w:rPr>
      </w:pPr>
    </w:p>
    <w:p w14:paraId="4FF8A1DF" w14:textId="77777777" w:rsidR="00D2303F" w:rsidRPr="00D2303F" w:rsidRDefault="00D2303F" w:rsidP="00A25F01">
      <w:pPr>
        <w:rPr>
          <w:rFonts w:ascii="Arial" w:hAnsi="Arial" w:cs="Arial"/>
        </w:rPr>
      </w:pPr>
    </w:p>
    <w:p w14:paraId="501C45E5" w14:textId="77777777" w:rsidR="00D2303F" w:rsidRPr="00D2303F" w:rsidRDefault="00D2303F" w:rsidP="00A25F01">
      <w:pPr>
        <w:rPr>
          <w:rFonts w:ascii="Arial" w:hAnsi="Arial" w:cs="Arial"/>
        </w:rPr>
      </w:pPr>
    </w:p>
    <w:p w14:paraId="3B963200" w14:textId="77777777" w:rsidR="00D2303F" w:rsidRPr="00D2303F" w:rsidRDefault="00D2303F" w:rsidP="00A25F01">
      <w:pPr>
        <w:rPr>
          <w:rFonts w:ascii="Arial" w:hAnsi="Arial" w:cs="Arial"/>
        </w:rPr>
      </w:pPr>
    </w:p>
    <w:p w14:paraId="51DF3586" w14:textId="77777777" w:rsidR="00D2303F" w:rsidRPr="00D2303F" w:rsidRDefault="00D2303F" w:rsidP="00A25F01">
      <w:pPr>
        <w:rPr>
          <w:rFonts w:ascii="Arial" w:hAnsi="Arial" w:cs="Arial"/>
        </w:rPr>
      </w:pPr>
    </w:p>
    <w:p w14:paraId="7A7E8870" w14:textId="77777777" w:rsidR="00D2303F" w:rsidRPr="00D2303F" w:rsidRDefault="00D2303F" w:rsidP="00A25F01">
      <w:pPr>
        <w:rPr>
          <w:rFonts w:ascii="Arial" w:hAnsi="Arial" w:cs="Arial"/>
        </w:rPr>
      </w:pPr>
    </w:p>
    <w:p w14:paraId="6E6C03DA" w14:textId="77777777" w:rsidR="00D2303F" w:rsidRPr="00D2303F" w:rsidRDefault="00D2303F" w:rsidP="00A25F01">
      <w:pPr>
        <w:rPr>
          <w:rFonts w:ascii="Arial" w:hAnsi="Arial" w:cs="Arial"/>
        </w:rPr>
      </w:pPr>
    </w:p>
    <w:p w14:paraId="24A81BB0" w14:textId="77777777" w:rsidR="00D2303F" w:rsidRPr="00D2303F" w:rsidRDefault="00D2303F" w:rsidP="00D2303F">
      <w:pPr>
        <w:jc w:val="right"/>
        <w:rPr>
          <w:rFonts w:ascii="Arial" w:hAnsi="Arial" w:cs="Arial"/>
          <w:b/>
          <w:bCs/>
        </w:rPr>
      </w:pPr>
      <w:r w:rsidRPr="00D2303F">
        <w:rPr>
          <w:rFonts w:ascii="Arial" w:hAnsi="Arial" w:cs="Arial"/>
          <w:b/>
          <w:bCs/>
        </w:rPr>
        <w:lastRenderedPageBreak/>
        <w:t>Załącznik nr 2 do umowy</w:t>
      </w:r>
    </w:p>
    <w:p w14:paraId="603AF4EB" w14:textId="77777777" w:rsidR="00D2303F" w:rsidRPr="00D2303F" w:rsidRDefault="00D2303F" w:rsidP="00D2303F">
      <w:pPr>
        <w:jc w:val="right"/>
        <w:rPr>
          <w:rFonts w:ascii="Arial" w:hAnsi="Arial" w:cs="Arial"/>
          <w:b/>
          <w:bCs/>
        </w:rPr>
      </w:pPr>
    </w:p>
    <w:p w14:paraId="50D2CE3C" w14:textId="77777777" w:rsidR="00D2303F" w:rsidRPr="00D2303F" w:rsidRDefault="00D2303F" w:rsidP="00D2303F">
      <w:pPr>
        <w:jc w:val="center"/>
        <w:rPr>
          <w:rFonts w:ascii="Arial" w:hAnsi="Arial" w:cs="Arial"/>
          <w:b/>
          <w:bCs/>
          <w:szCs w:val="24"/>
        </w:rPr>
      </w:pPr>
      <w:r w:rsidRPr="00D2303F">
        <w:rPr>
          <w:rFonts w:ascii="Arial" w:hAnsi="Arial" w:cs="Arial"/>
          <w:b/>
          <w:bCs/>
          <w:szCs w:val="24"/>
        </w:rPr>
        <w:t>FORMULARZ CENOWY</w:t>
      </w:r>
    </w:p>
    <w:p w14:paraId="423EBF18" w14:textId="77777777" w:rsidR="00D2303F" w:rsidRPr="00D2303F" w:rsidRDefault="00D2303F" w:rsidP="00D2303F">
      <w:pPr>
        <w:jc w:val="center"/>
        <w:rPr>
          <w:rFonts w:ascii="Arial" w:hAnsi="Arial" w:cs="Arial"/>
          <w:b/>
          <w:bCs/>
          <w:szCs w:val="24"/>
        </w:rPr>
      </w:pPr>
    </w:p>
    <w:p w14:paraId="7C35D9C0" w14:textId="77777777" w:rsidR="00D2303F" w:rsidRPr="00D2303F" w:rsidRDefault="00D2303F" w:rsidP="00D2303F">
      <w:pPr>
        <w:jc w:val="center"/>
        <w:rPr>
          <w:rFonts w:ascii="Arial" w:hAnsi="Arial" w:cs="Arial"/>
        </w:rPr>
      </w:pPr>
      <w:r w:rsidRPr="00D2303F">
        <w:rPr>
          <w:rFonts w:ascii="Arial" w:hAnsi="Arial" w:cs="Arial"/>
        </w:rPr>
        <w:t>Będzie dodany na etapie podpisywania umowy.</w:t>
      </w:r>
    </w:p>
    <w:p w14:paraId="69D6368C" w14:textId="59F78F78" w:rsidR="00A25F01" w:rsidRPr="00D2303F" w:rsidRDefault="00A25F01" w:rsidP="00A25F01">
      <w:pPr>
        <w:rPr>
          <w:rFonts w:ascii="Arial" w:hAnsi="Arial" w:cs="Arial"/>
        </w:rPr>
      </w:pPr>
    </w:p>
    <w:p w14:paraId="6D435598" w14:textId="77777777" w:rsidR="00D2303F" w:rsidRPr="00D2303F" w:rsidRDefault="00D2303F" w:rsidP="00A25F01">
      <w:pPr>
        <w:rPr>
          <w:rFonts w:ascii="Arial" w:hAnsi="Arial" w:cs="Arial"/>
        </w:rPr>
      </w:pPr>
    </w:p>
    <w:p w14:paraId="2E90483A" w14:textId="77777777" w:rsidR="00D2303F" w:rsidRPr="00D2303F" w:rsidRDefault="00D2303F" w:rsidP="00A25F01">
      <w:pPr>
        <w:rPr>
          <w:rFonts w:ascii="Arial" w:hAnsi="Arial" w:cs="Arial"/>
        </w:rPr>
      </w:pPr>
    </w:p>
    <w:p w14:paraId="6C91389F" w14:textId="77777777" w:rsidR="00D2303F" w:rsidRPr="00D2303F" w:rsidRDefault="00D2303F" w:rsidP="00A25F01">
      <w:pPr>
        <w:rPr>
          <w:rFonts w:ascii="Arial" w:hAnsi="Arial" w:cs="Arial"/>
        </w:rPr>
      </w:pPr>
    </w:p>
    <w:p w14:paraId="29F9C339" w14:textId="77777777" w:rsidR="00D2303F" w:rsidRPr="00D2303F" w:rsidRDefault="00D2303F" w:rsidP="00A25F01">
      <w:pPr>
        <w:rPr>
          <w:rFonts w:ascii="Arial" w:hAnsi="Arial" w:cs="Arial"/>
        </w:rPr>
      </w:pPr>
    </w:p>
    <w:p w14:paraId="7274C232" w14:textId="77777777" w:rsidR="00D2303F" w:rsidRPr="00D2303F" w:rsidRDefault="00D2303F" w:rsidP="00A25F01">
      <w:pPr>
        <w:rPr>
          <w:rFonts w:ascii="Arial" w:hAnsi="Arial" w:cs="Arial"/>
        </w:rPr>
      </w:pPr>
    </w:p>
    <w:p w14:paraId="4BC7F8A7" w14:textId="77777777" w:rsidR="00D2303F" w:rsidRPr="00D2303F" w:rsidRDefault="00D2303F" w:rsidP="00A25F01">
      <w:pPr>
        <w:rPr>
          <w:rFonts w:ascii="Arial" w:hAnsi="Arial" w:cs="Arial"/>
        </w:rPr>
      </w:pPr>
    </w:p>
    <w:p w14:paraId="421F7AAF" w14:textId="77777777" w:rsidR="00D2303F" w:rsidRPr="00D2303F" w:rsidRDefault="00D2303F" w:rsidP="00A25F01">
      <w:pPr>
        <w:rPr>
          <w:rFonts w:ascii="Arial" w:hAnsi="Arial" w:cs="Arial"/>
        </w:rPr>
      </w:pPr>
    </w:p>
    <w:p w14:paraId="700C6628" w14:textId="77777777" w:rsidR="00D2303F" w:rsidRPr="00D2303F" w:rsidRDefault="00D2303F" w:rsidP="00A25F01">
      <w:pPr>
        <w:rPr>
          <w:rFonts w:ascii="Arial" w:hAnsi="Arial" w:cs="Arial"/>
        </w:rPr>
      </w:pPr>
    </w:p>
    <w:p w14:paraId="7A3E231D" w14:textId="77777777" w:rsidR="00D2303F" w:rsidRPr="00D2303F" w:rsidRDefault="00D2303F" w:rsidP="00A25F01">
      <w:pPr>
        <w:rPr>
          <w:rFonts w:ascii="Arial" w:hAnsi="Arial" w:cs="Arial"/>
        </w:rPr>
      </w:pPr>
    </w:p>
    <w:p w14:paraId="77B9DEEC" w14:textId="77777777" w:rsidR="00D2303F" w:rsidRPr="00D2303F" w:rsidRDefault="00D2303F" w:rsidP="00A25F01">
      <w:pPr>
        <w:rPr>
          <w:rFonts w:ascii="Arial" w:hAnsi="Arial" w:cs="Arial"/>
        </w:rPr>
      </w:pPr>
    </w:p>
    <w:p w14:paraId="060F7862" w14:textId="77777777" w:rsidR="00D2303F" w:rsidRPr="00D2303F" w:rsidRDefault="00D2303F" w:rsidP="00A25F01">
      <w:pPr>
        <w:rPr>
          <w:rFonts w:ascii="Arial" w:hAnsi="Arial" w:cs="Arial"/>
        </w:rPr>
      </w:pPr>
    </w:p>
    <w:p w14:paraId="3A861F08" w14:textId="77777777" w:rsidR="00D2303F" w:rsidRPr="00D2303F" w:rsidRDefault="00D2303F" w:rsidP="00A25F01">
      <w:pPr>
        <w:rPr>
          <w:rFonts w:ascii="Arial" w:hAnsi="Arial" w:cs="Arial"/>
        </w:rPr>
      </w:pPr>
    </w:p>
    <w:p w14:paraId="1F98F46A" w14:textId="77777777" w:rsidR="00D2303F" w:rsidRPr="00D2303F" w:rsidRDefault="00D2303F" w:rsidP="00A25F01">
      <w:pPr>
        <w:rPr>
          <w:rFonts w:ascii="Arial" w:hAnsi="Arial" w:cs="Arial"/>
        </w:rPr>
      </w:pPr>
    </w:p>
    <w:p w14:paraId="79DFEADD" w14:textId="77777777" w:rsidR="00D2303F" w:rsidRPr="00D2303F" w:rsidRDefault="00D2303F" w:rsidP="00A25F01">
      <w:pPr>
        <w:rPr>
          <w:rFonts w:ascii="Arial" w:hAnsi="Arial" w:cs="Arial"/>
        </w:rPr>
      </w:pPr>
    </w:p>
    <w:p w14:paraId="672AAC82" w14:textId="77777777" w:rsidR="00D2303F" w:rsidRPr="00D2303F" w:rsidRDefault="00D2303F" w:rsidP="00A25F01">
      <w:pPr>
        <w:rPr>
          <w:rFonts w:ascii="Arial" w:hAnsi="Arial" w:cs="Arial"/>
        </w:rPr>
      </w:pPr>
    </w:p>
    <w:p w14:paraId="187064C6" w14:textId="77777777" w:rsidR="00D2303F" w:rsidRPr="00D2303F" w:rsidRDefault="00D2303F" w:rsidP="00A25F01">
      <w:pPr>
        <w:rPr>
          <w:rFonts w:ascii="Arial" w:hAnsi="Arial" w:cs="Arial"/>
        </w:rPr>
      </w:pPr>
    </w:p>
    <w:p w14:paraId="09573256" w14:textId="77777777" w:rsidR="00D2303F" w:rsidRPr="00D2303F" w:rsidRDefault="00D2303F" w:rsidP="00A25F01">
      <w:pPr>
        <w:rPr>
          <w:rFonts w:ascii="Arial" w:hAnsi="Arial" w:cs="Arial"/>
        </w:rPr>
      </w:pPr>
    </w:p>
    <w:p w14:paraId="444E968C" w14:textId="77777777" w:rsidR="00D2303F" w:rsidRPr="00D2303F" w:rsidRDefault="00D2303F" w:rsidP="00A25F01">
      <w:pPr>
        <w:rPr>
          <w:rFonts w:ascii="Arial" w:hAnsi="Arial" w:cs="Arial"/>
        </w:rPr>
      </w:pPr>
    </w:p>
    <w:p w14:paraId="0E9A54D6" w14:textId="77777777" w:rsidR="00D2303F" w:rsidRPr="00D2303F" w:rsidRDefault="00D2303F" w:rsidP="00A25F01">
      <w:pPr>
        <w:rPr>
          <w:rFonts w:ascii="Arial" w:hAnsi="Arial" w:cs="Arial"/>
        </w:rPr>
      </w:pPr>
    </w:p>
    <w:p w14:paraId="35AC59A7" w14:textId="77777777" w:rsidR="00D2303F" w:rsidRPr="00D2303F" w:rsidRDefault="00D2303F" w:rsidP="00A25F01">
      <w:pPr>
        <w:rPr>
          <w:rFonts w:ascii="Arial" w:hAnsi="Arial" w:cs="Arial"/>
        </w:rPr>
      </w:pPr>
    </w:p>
    <w:p w14:paraId="5BFC3E02" w14:textId="77777777" w:rsidR="00D2303F" w:rsidRPr="00D2303F" w:rsidRDefault="00D2303F" w:rsidP="00A25F01">
      <w:pPr>
        <w:rPr>
          <w:rFonts w:ascii="Arial" w:hAnsi="Arial" w:cs="Arial"/>
        </w:rPr>
      </w:pPr>
    </w:p>
    <w:p w14:paraId="17154BB7" w14:textId="77777777" w:rsidR="00D2303F" w:rsidRPr="00D2303F" w:rsidRDefault="00D2303F" w:rsidP="00A25F01">
      <w:pPr>
        <w:rPr>
          <w:rFonts w:ascii="Arial" w:hAnsi="Arial" w:cs="Arial"/>
        </w:rPr>
      </w:pPr>
    </w:p>
    <w:p w14:paraId="3933BD29" w14:textId="77777777" w:rsidR="00D2303F" w:rsidRPr="00D2303F" w:rsidRDefault="00D2303F" w:rsidP="00A25F01">
      <w:pPr>
        <w:rPr>
          <w:rFonts w:ascii="Arial" w:hAnsi="Arial" w:cs="Arial"/>
        </w:rPr>
      </w:pPr>
    </w:p>
    <w:p w14:paraId="620867AC" w14:textId="77777777" w:rsidR="00D2303F" w:rsidRPr="00D2303F" w:rsidRDefault="00D2303F" w:rsidP="00A25F01">
      <w:pPr>
        <w:rPr>
          <w:rFonts w:ascii="Arial" w:hAnsi="Arial" w:cs="Arial"/>
        </w:rPr>
      </w:pPr>
    </w:p>
    <w:p w14:paraId="3EC6844D" w14:textId="77777777" w:rsidR="00D2303F" w:rsidRPr="00D2303F" w:rsidRDefault="00D2303F" w:rsidP="00A25F01">
      <w:pPr>
        <w:rPr>
          <w:rFonts w:ascii="Arial" w:hAnsi="Arial" w:cs="Arial"/>
        </w:rPr>
      </w:pPr>
    </w:p>
    <w:p w14:paraId="656DAADB" w14:textId="77777777" w:rsidR="00D2303F" w:rsidRPr="00D2303F" w:rsidRDefault="00D2303F" w:rsidP="00A25F01">
      <w:pPr>
        <w:rPr>
          <w:rFonts w:ascii="Arial" w:hAnsi="Arial" w:cs="Arial"/>
        </w:rPr>
      </w:pPr>
    </w:p>
    <w:p w14:paraId="34525577" w14:textId="77777777" w:rsidR="00D2303F" w:rsidRDefault="00D2303F" w:rsidP="00A25F01">
      <w:pPr>
        <w:rPr>
          <w:rFonts w:ascii="Arial" w:hAnsi="Arial" w:cs="Arial"/>
        </w:rPr>
      </w:pPr>
    </w:p>
    <w:p w14:paraId="7C142F06" w14:textId="77777777" w:rsidR="00D2303F" w:rsidRPr="00D2303F" w:rsidRDefault="00D2303F" w:rsidP="00A25F01">
      <w:pPr>
        <w:rPr>
          <w:rFonts w:ascii="Arial" w:hAnsi="Arial" w:cs="Arial"/>
        </w:rPr>
      </w:pPr>
    </w:p>
    <w:p w14:paraId="7BF10377" w14:textId="77777777" w:rsidR="00D2303F" w:rsidRPr="00D2303F" w:rsidRDefault="00D2303F" w:rsidP="00D2303F">
      <w:pPr>
        <w:jc w:val="right"/>
        <w:rPr>
          <w:rFonts w:ascii="Arial" w:hAnsi="Arial" w:cs="Arial"/>
          <w:b/>
          <w:bCs/>
        </w:rPr>
      </w:pPr>
      <w:r w:rsidRPr="00D2303F">
        <w:rPr>
          <w:rFonts w:ascii="Arial" w:hAnsi="Arial" w:cs="Arial"/>
          <w:b/>
          <w:bCs/>
        </w:rPr>
        <w:lastRenderedPageBreak/>
        <w:t>Załącznik nr 3 do umowy</w:t>
      </w:r>
    </w:p>
    <w:p w14:paraId="681ED919" w14:textId="77777777" w:rsidR="00D2303F" w:rsidRPr="00D2303F" w:rsidRDefault="00D2303F" w:rsidP="00D2303F">
      <w:pPr>
        <w:jc w:val="right"/>
        <w:rPr>
          <w:rFonts w:ascii="Arial" w:hAnsi="Arial" w:cs="Arial"/>
          <w:b/>
          <w:bCs/>
        </w:rPr>
      </w:pPr>
    </w:p>
    <w:p w14:paraId="027B9171" w14:textId="77777777" w:rsidR="00D2303F" w:rsidRPr="00D2303F" w:rsidRDefault="00D2303F" w:rsidP="00D2303F">
      <w:pPr>
        <w:jc w:val="right"/>
        <w:rPr>
          <w:rFonts w:ascii="Arial" w:hAnsi="Arial" w:cs="Arial"/>
          <w:b/>
          <w:bCs/>
        </w:rPr>
      </w:pPr>
    </w:p>
    <w:p w14:paraId="59874B1B" w14:textId="77777777" w:rsidR="00D2303F" w:rsidRPr="00D2303F" w:rsidRDefault="00D2303F" w:rsidP="00D2303F">
      <w:pPr>
        <w:rPr>
          <w:rFonts w:ascii="Arial" w:hAnsi="Arial" w:cs="Arial"/>
        </w:rPr>
      </w:pPr>
      <w:r w:rsidRPr="00D2303F">
        <w:rPr>
          <w:rFonts w:ascii="Arial" w:hAnsi="Arial" w:cs="Arial"/>
          <w:sz w:val="18"/>
          <w:szCs w:val="18"/>
        </w:rPr>
        <w:t>(pieczęć nagłówkowa Wykonawcy)</w:t>
      </w:r>
      <w:r w:rsidRPr="00D2303F">
        <w:rPr>
          <w:rFonts w:ascii="Arial" w:hAnsi="Arial" w:cs="Arial"/>
        </w:rPr>
        <w:t xml:space="preserve"> </w:t>
      </w:r>
      <w:r w:rsidRPr="00D2303F">
        <w:rPr>
          <w:rFonts w:ascii="Arial" w:hAnsi="Arial" w:cs="Arial"/>
        </w:rPr>
        <w:tab/>
        <w:t xml:space="preserve">                                                          ……………………      </w:t>
      </w:r>
    </w:p>
    <w:p w14:paraId="36592759" w14:textId="77777777" w:rsidR="00D2303F" w:rsidRPr="00D2303F" w:rsidRDefault="00D2303F" w:rsidP="00D2303F">
      <w:pPr>
        <w:jc w:val="center"/>
        <w:rPr>
          <w:rFonts w:ascii="Arial" w:hAnsi="Arial" w:cs="Arial"/>
          <w:sz w:val="18"/>
          <w:szCs w:val="18"/>
        </w:rPr>
      </w:pPr>
      <w:r w:rsidRPr="00D2303F">
        <w:rPr>
          <w:rFonts w:ascii="Arial" w:hAnsi="Arial" w:cs="Arial"/>
        </w:rPr>
        <w:t xml:space="preserve">                                                                                                                   </w:t>
      </w:r>
      <w:r w:rsidRPr="00D2303F">
        <w:rPr>
          <w:rFonts w:ascii="Arial" w:hAnsi="Arial" w:cs="Arial"/>
          <w:sz w:val="18"/>
          <w:szCs w:val="18"/>
        </w:rPr>
        <w:t>(miejscowość, data)</w:t>
      </w:r>
    </w:p>
    <w:p w14:paraId="15475854" w14:textId="77777777" w:rsidR="00D2303F" w:rsidRPr="00D2303F" w:rsidRDefault="00D2303F" w:rsidP="00D2303F">
      <w:pPr>
        <w:jc w:val="center"/>
        <w:rPr>
          <w:rFonts w:ascii="Arial" w:hAnsi="Arial" w:cs="Arial"/>
          <w:b/>
          <w:bCs/>
        </w:rPr>
      </w:pPr>
    </w:p>
    <w:p w14:paraId="6D143D91" w14:textId="77777777" w:rsidR="00D2303F" w:rsidRPr="00D2303F" w:rsidRDefault="00D2303F" w:rsidP="00D2303F">
      <w:pPr>
        <w:jc w:val="center"/>
        <w:rPr>
          <w:rFonts w:ascii="Arial" w:hAnsi="Arial" w:cs="Arial"/>
          <w:b/>
          <w:bCs/>
        </w:rPr>
      </w:pPr>
    </w:p>
    <w:p w14:paraId="3C8AE693" w14:textId="77777777" w:rsidR="00D2303F" w:rsidRPr="00D2303F" w:rsidRDefault="00D2303F" w:rsidP="00D2303F">
      <w:pPr>
        <w:jc w:val="center"/>
        <w:rPr>
          <w:rFonts w:ascii="Arial" w:hAnsi="Arial" w:cs="Arial"/>
          <w:b/>
          <w:bCs/>
        </w:rPr>
      </w:pPr>
      <w:r w:rsidRPr="00D2303F">
        <w:rPr>
          <w:rFonts w:ascii="Arial" w:hAnsi="Arial" w:cs="Arial"/>
          <w:b/>
          <w:bCs/>
        </w:rPr>
        <w:t>*PROTOKÓŁ ODBIORU USŁUGI</w:t>
      </w:r>
    </w:p>
    <w:p w14:paraId="37BC7BD5" w14:textId="77777777" w:rsidR="00D2303F" w:rsidRPr="00D2303F" w:rsidRDefault="00D2303F" w:rsidP="00D2303F">
      <w:pPr>
        <w:rPr>
          <w:rFonts w:ascii="Arial" w:hAnsi="Arial" w:cs="Arial"/>
          <w:b/>
          <w:bCs/>
        </w:rPr>
      </w:pPr>
    </w:p>
    <w:p w14:paraId="54E75978" w14:textId="77777777" w:rsidR="00D2303F" w:rsidRPr="00D2303F" w:rsidRDefault="00D2303F" w:rsidP="00D2303F">
      <w:pPr>
        <w:spacing w:after="0"/>
        <w:rPr>
          <w:rFonts w:ascii="Arial" w:hAnsi="Arial" w:cs="Arial"/>
        </w:rPr>
      </w:pPr>
      <w:r w:rsidRPr="00D2303F">
        <w:rPr>
          <w:rFonts w:ascii="Arial" w:hAnsi="Arial" w:cs="Arial"/>
        </w:rPr>
        <w:t>Zgodnie z umową nr………………………….…… zawartą w dniu…………………………. pomiędzy:</w:t>
      </w:r>
    </w:p>
    <w:p w14:paraId="4A60282F" w14:textId="77777777" w:rsidR="00D2303F" w:rsidRPr="00D2303F" w:rsidRDefault="00D2303F" w:rsidP="00D2303F">
      <w:pPr>
        <w:spacing w:after="0"/>
        <w:rPr>
          <w:rFonts w:ascii="Arial" w:hAnsi="Arial" w:cs="Arial"/>
        </w:rPr>
      </w:pPr>
      <w:r w:rsidRPr="00D2303F">
        <w:rPr>
          <w:rFonts w:ascii="Arial" w:hAnsi="Arial" w:cs="Arial"/>
        </w:rPr>
        <w:t>Zamawiającym: ………………………………………………………………………………………………</w:t>
      </w:r>
    </w:p>
    <w:p w14:paraId="65F279E0" w14:textId="77777777" w:rsidR="00D2303F" w:rsidRPr="00D2303F" w:rsidRDefault="00D2303F" w:rsidP="00D2303F">
      <w:pPr>
        <w:spacing w:after="0"/>
        <w:rPr>
          <w:rFonts w:ascii="Arial" w:hAnsi="Arial" w:cs="Arial"/>
        </w:rPr>
      </w:pPr>
      <w:r w:rsidRPr="00D2303F">
        <w:rPr>
          <w:rFonts w:ascii="Arial" w:hAnsi="Arial" w:cs="Arial"/>
        </w:rPr>
        <w:t>a Wykonawcą:…………………………………………………….……………………………………………</w:t>
      </w:r>
    </w:p>
    <w:p w14:paraId="223A684F" w14:textId="77777777" w:rsidR="00D2303F" w:rsidRPr="00D2303F" w:rsidRDefault="00D2303F" w:rsidP="00D2303F">
      <w:pPr>
        <w:spacing w:after="0"/>
        <w:rPr>
          <w:rFonts w:ascii="Arial" w:hAnsi="Arial" w:cs="Arial"/>
        </w:rPr>
      </w:pPr>
      <w:r w:rsidRPr="00D2303F">
        <w:rPr>
          <w:rFonts w:ascii="Arial" w:hAnsi="Arial" w:cs="Arial"/>
        </w:rPr>
        <w:t>Odbiorca/Zamawiający : …………………………………………..……………..…………… potwierdza wykonanie przedmiotu zamówienia:</w:t>
      </w:r>
    </w:p>
    <w:p w14:paraId="35C061B0" w14:textId="77777777" w:rsidR="00D2303F" w:rsidRPr="00D2303F" w:rsidRDefault="00D2303F" w:rsidP="00D2303F">
      <w:pPr>
        <w:spacing w:after="0"/>
        <w:jc w:val="center"/>
        <w:rPr>
          <w:rFonts w:ascii="Arial" w:hAnsi="Arial" w:cs="Arial"/>
        </w:rPr>
      </w:pPr>
    </w:p>
    <w:p w14:paraId="30705F40" w14:textId="77777777" w:rsidR="00D2303F" w:rsidRPr="00D2303F" w:rsidRDefault="00D2303F" w:rsidP="00D2303F">
      <w:pPr>
        <w:spacing w:after="0"/>
        <w:rPr>
          <w:rFonts w:ascii="Arial" w:hAnsi="Arial" w:cs="Arial"/>
          <w:b/>
          <w:bCs/>
        </w:rPr>
      </w:pPr>
      <w:r w:rsidRPr="00D2303F">
        <w:rPr>
          <w:rFonts w:ascii="Arial" w:hAnsi="Arial" w:cs="Arial"/>
          <w:b/>
          <w:bCs/>
        </w:rPr>
        <w:t>*Komisja w składzie:</w:t>
      </w:r>
    </w:p>
    <w:p w14:paraId="6202EA92" w14:textId="77777777" w:rsidR="00D2303F" w:rsidRPr="00D2303F" w:rsidRDefault="00D2303F" w:rsidP="00D2303F">
      <w:pPr>
        <w:spacing w:after="0"/>
        <w:rPr>
          <w:rFonts w:ascii="Arial" w:hAnsi="Arial" w:cs="Arial"/>
          <w:b/>
          <w:bCs/>
        </w:rPr>
      </w:pPr>
    </w:p>
    <w:p w14:paraId="24EDD874" w14:textId="77777777" w:rsidR="00D2303F" w:rsidRPr="00D2303F" w:rsidRDefault="00D2303F" w:rsidP="00D2303F">
      <w:pPr>
        <w:numPr>
          <w:ilvl w:val="0"/>
          <w:numId w:val="143"/>
        </w:numPr>
        <w:spacing w:after="0" w:line="240" w:lineRule="auto"/>
        <w:rPr>
          <w:rFonts w:ascii="Arial" w:hAnsi="Arial" w:cs="Arial"/>
        </w:rPr>
      </w:pPr>
      <w:r w:rsidRPr="00D2303F">
        <w:rPr>
          <w:rFonts w:ascii="Arial" w:hAnsi="Arial" w:cs="Arial"/>
        </w:rPr>
        <w:t>……………………………………</w:t>
      </w:r>
    </w:p>
    <w:p w14:paraId="5395A5D1" w14:textId="77777777" w:rsidR="00D2303F" w:rsidRPr="00D2303F" w:rsidRDefault="00D2303F" w:rsidP="00D2303F">
      <w:pPr>
        <w:numPr>
          <w:ilvl w:val="0"/>
          <w:numId w:val="143"/>
        </w:numPr>
        <w:spacing w:after="0" w:line="240" w:lineRule="auto"/>
        <w:rPr>
          <w:rFonts w:ascii="Arial" w:hAnsi="Arial" w:cs="Arial"/>
        </w:rPr>
      </w:pPr>
      <w:r w:rsidRPr="00D2303F">
        <w:rPr>
          <w:rFonts w:ascii="Arial" w:hAnsi="Arial" w:cs="Arial"/>
        </w:rPr>
        <w:t>……………………………………</w:t>
      </w:r>
    </w:p>
    <w:p w14:paraId="2F072E4D" w14:textId="77777777" w:rsidR="00D2303F" w:rsidRPr="00D2303F" w:rsidRDefault="00D2303F" w:rsidP="00D2303F">
      <w:pPr>
        <w:numPr>
          <w:ilvl w:val="0"/>
          <w:numId w:val="143"/>
        </w:numPr>
        <w:spacing w:after="0" w:line="240" w:lineRule="auto"/>
        <w:rPr>
          <w:rFonts w:ascii="Arial" w:hAnsi="Arial" w:cs="Arial"/>
        </w:rPr>
      </w:pPr>
      <w:r w:rsidRPr="00D2303F">
        <w:rPr>
          <w:rFonts w:ascii="Arial" w:hAnsi="Arial" w:cs="Arial"/>
        </w:rPr>
        <w:t>……………………………………</w:t>
      </w:r>
    </w:p>
    <w:p w14:paraId="4187FE9D" w14:textId="77777777" w:rsidR="00D2303F" w:rsidRPr="00D2303F" w:rsidRDefault="00D2303F" w:rsidP="00D2303F">
      <w:pPr>
        <w:spacing w:after="0"/>
        <w:jc w:val="center"/>
        <w:rPr>
          <w:rFonts w:ascii="Arial" w:hAnsi="Arial" w:cs="Arial"/>
          <w:b/>
          <w:bCs/>
        </w:rPr>
      </w:pPr>
    </w:p>
    <w:p w14:paraId="193FA12F" w14:textId="77777777" w:rsidR="00D2303F" w:rsidRPr="00D2303F" w:rsidRDefault="00D2303F" w:rsidP="00D2303F">
      <w:pPr>
        <w:spacing w:after="0"/>
        <w:rPr>
          <w:rFonts w:ascii="Arial" w:hAnsi="Arial" w:cs="Arial"/>
        </w:rPr>
      </w:pPr>
      <w:r w:rsidRPr="00D2303F">
        <w:rPr>
          <w:rFonts w:ascii="Arial" w:hAnsi="Arial" w:cs="Arial"/>
        </w:rPr>
        <w:t>……………………………………………………………………………………………………………………………………………………………………………………………………………………………………</w:t>
      </w:r>
    </w:p>
    <w:p w14:paraId="39173AE0" w14:textId="77777777" w:rsidR="00D2303F" w:rsidRPr="00D2303F" w:rsidRDefault="00D2303F" w:rsidP="00D2303F">
      <w:pPr>
        <w:spacing w:after="0"/>
        <w:rPr>
          <w:rFonts w:ascii="Arial" w:hAnsi="Arial" w:cs="Arial"/>
        </w:rPr>
      </w:pPr>
    </w:p>
    <w:p w14:paraId="4B3A830F" w14:textId="77777777" w:rsidR="00D2303F" w:rsidRPr="00D2303F" w:rsidRDefault="00D2303F" w:rsidP="00D2303F">
      <w:pPr>
        <w:spacing w:after="0"/>
        <w:rPr>
          <w:rFonts w:ascii="Arial" w:hAnsi="Arial" w:cs="Arial"/>
        </w:rPr>
      </w:pPr>
      <w:r w:rsidRPr="00D2303F">
        <w:rPr>
          <w:rFonts w:ascii="Arial" w:hAnsi="Arial" w:cs="Arial"/>
        </w:rPr>
        <w:t>Uwagi: ……………………………………………………………………………………………………………………………………………………………………………………………………………………………………</w:t>
      </w:r>
    </w:p>
    <w:p w14:paraId="1EC2AE91" w14:textId="77777777" w:rsidR="00D2303F" w:rsidRPr="00D2303F" w:rsidRDefault="00D2303F" w:rsidP="00D2303F">
      <w:pPr>
        <w:spacing w:after="0"/>
        <w:rPr>
          <w:rFonts w:ascii="Arial" w:hAnsi="Arial" w:cs="Arial"/>
        </w:rPr>
      </w:pPr>
      <w:r w:rsidRPr="00D2303F">
        <w:rPr>
          <w:rFonts w:ascii="Arial" w:hAnsi="Arial" w:cs="Arial"/>
        </w:rPr>
        <w:t>Nr faktury: ……………………………………..</w:t>
      </w:r>
    </w:p>
    <w:p w14:paraId="2DAFBB88" w14:textId="77777777" w:rsidR="00D2303F" w:rsidRPr="00D2303F" w:rsidRDefault="00D2303F" w:rsidP="00D2303F">
      <w:pPr>
        <w:spacing w:after="0"/>
        <w:rPr>
          <w:rFonts w:ascii="Arial" w:hAnsi="Arial" w:cs="Arial"/>
        </w:rPr>
      </w:pPr>
      <w:r w:rsidRPr="00D2303F">
        <w:rPr>
          <w:rFonts w:ascii="Arial" w:hAnsi="Arial" w:cs="Arial"/>
        </w:rPr>
        <w:t>Protokół sporządzono w trzech jednobrzmiących egzemplarzach dla:</w:t>
      </w:r>
    </w:p>
    <w:p w14:paraId="49BA157D" w14:textId="77777777" w:rsidR="00D2303F" w:rsidRPr="00D2303F" w:rsidRDefault="00D2303F" w:rsidP="00D2303F">
      <w:pPr>
        <w:spacing w:after="0"/>
        <w:rPr>
          <w:rFonts w:ascii="Arial" w:hAnsi="Arial" w:cs="Arial"/>
        </w:rPr>
      </w:pPr>
      <w:r w:rsidRPr="00D2303F">
        <w:rPr>
          <w:rFonts w:ascii="Arial" w:hAnsi="Arial" w:cs="Arial"/>
        </w:rPr>
        <w:t>Egz. Nr 1 – Zamawiający: Centrum Zasobów Cyberprzestrzeni Sił Zbrojnych</w:t>
      </w:r>
    </w:p>
    <w:p w14:paraId="02D74863" w14:textId="77777777" w:rsidR="00D2303F" w:rsidRPr="00D2303F" w:rsidRDefault="00D2303F" w:rsidP="00D2303F">
      <w:pPr>
        <w:spacing w:after="0"/>
        <w:rPr>
          <w:rFonts w:ascii="Arial" w:hAnsi="Arial" w:cs="Arial"/>
        </w:rPr>
      </w:pPr>
      <w:r w:rsidRPr="00D2303F">
        <w:rPr>
          <w:rFonts w:ascii="Arial" w:hAnsi="Arial" w:cs="Arial"/>
        </w:rPr>
        <w:t>Egz. Nr 2 – Wykonawca:</w:t>
      </w:r>
    </w:p>
    <w:p w14:paraId="1800A7A1" w14:textId="77777777" w:rsidR="00D2303F" w:rsidRPr="00D2303F" w:rsidRDefault="00D2303F" w:rsidP="00D2303F">
      <w:pPr>
        <w:spacing w:after="0"/>
        <w:rPr>
          <w:rFonts w:ascii="Arial" w:hAnsi="Arial" w:cs="Arial"/>
        </w:rPr>
      </w:pPr>
    </w:p>
    <w:p w14:paraId="6C2B7EAA" w14:textId="77777777" w:rsidR="00D2303F" w:rsidRPr="00D2303F" w:rsidRDefault="00D2303F" w:rsidP="00D2303F">
      <w:pPr>
        <w:spacing w:after="0"/>
        <w:rPr>
          <w:rFonts w:ascii="Arial" w:hAnsi="Arial" w:cs="Arial"/>
          <w:b/>
          <w:bCs/>
          <w:i/>
          <w:iCs/>
        </w:rPr>
      </w:pPr>
      <w:r w:rsidRPr="00D2303F">
        <w:rPr>
          <w:rFonts w:ascii="Arial" w:hAnsi="Arial" w:cs="Arial"/>
          <w:b/>
          <w:bCs/>
          <w:i/>
          <w:iCs/>
        </w:rPr>
        <w:t>Protokół można modyfikować</w:t>
      </w:r>
    </w:p>
    <w:p w14:paraId="5BA732EC" w14:textId="77777777" w:rsidR="00D2303F" w:rsidRPr="00D2303F" w:rsidRDefault="00D2303F" w:rsidP="00D2303F">
      <w:pPr>
        <w:spacing w:after="0"/>
        <w:rPr>
          <w:rFonts w:ascii="Arial" w:hAnsi="Arial" w:cs="Arial"/>
        </w:rPr>
      </w:pPr>
    </w:p>
    <w:p w14:paraId="3859689E" w14:textId="77777777" w:rsidR="00D2303F" w:rsidRPr="00D2303F" w:rsidRDefault="00D2303F" w:rsidP="00D2303F">
      <w:pPr>
        <w:spacing w:after="0"/>
        <w:rPr>
          <w:rFonts w:ascii="Arial" w:hAnsi="Arial" w:cs="Arial"/>
          <w:sz w:val="18"/>
          <w:szCs w:val="18"/>
        </w:rPr>
      </w:pPr>
      <w:r w:rsidRPr="00D2303F">
        <w:rPr>
          <w:rFonts w:ascii="Arial" w:hAnsi="Arial" w:cs="Arial"/>
          <w:sz w:val="18"/>
          <w:szCs w:val="18"/>
        </w:rPr>
        <w:t>*   podpisy Komisji, gdy jest powołana</w:t>
      </w:r>
    </w:p>
    <w:p w14:paraId="590F49EB" w14:textId="77777777" w:rsidR="00D2303F" w:rsidRPr="00D2303F" w:rsidRDefault="00D2303F" w:rsidP="00D2303F">
      <w:pPr>
        <w:spacing w:after="0"/>
        <w:rPr>
          <w:rFonts w:ascii="Arial" w:hAnsi="Arial" w:cs="Arial"/>
          <w:sz w:val="18"/>
          <w:szCs w:val="18"/>
        </w:rPr>
      </w:pPr>
      <w:r w:rsidRPr="00D2303F">
        <w:rPr>
          <w:rFonts w:ascii="Arial" w:hAnsi="Arial" w:cs="Arial"/>
          <w:sz w:val="18"/>
          <w:szCs w:val="18"/>
        </w:rPr>
        <w:t>** uzupełnia Wykonawca umowy/zamówienia.</w:t>
      </w:r>
    </w:p>
    <w:p w14:paraId="3A939204" w14:textId="77777777" w:rsidR="00D2303F" w:rsidRPr="00D2303F" w:rsidRDefault="00D2303F" w:rsidP="00D2303F">
      <w:pPr>
        <w:spacing w:after="0"/>
        <w:rPr>
          <w:rFonts w:ascii="Arial" w:hAnsi="Arial" w:cs="Arial"/>
          <w:sz w:val="18"/>
          <w:szCs w:val="18"/>
        </w:rPr>
      </w:pPr>
      <w:r w:rsidRPr="00D2303F">
        <w:rPr>
          <w:rFonts w:ascii="Arial" w:hAnsi="Arial" w:cs="Arial"/>
          <w:sz w:val="18"/>
          <w:szCs w:val="18"/>
        </w:rPr>
        <w:t xml:space="preserve">*** uzupełnia pododdział po przyjęciu i weryfikacji dostawy na egzemplarzu dla Odbiorcy i Zamawiającego. </w:t>
      </w:r>
    </w:p>
    <w:p w14:paraId="4A556E88" w14:textId="77777777" w:rsidR="00D2303F" w:rsidRPr="002553DB" w:rsidRDefault="00D2303F" w:rsidP="00D2303F">
      <w:pPr>
        <w:jc w:val="center"/>
        <w:rPr>
          <w:b/>
          <w:bCs/>
        </w:rPr>
      </w:pPr>
    </w:p>
    <w:p w14:paraId="046398FE" w14:textId="77777777" w:rsidR="00D2303F" w:rsidRDefault="00D2303F" w:rsidP="00A25F01">
      <w:pPr>
        <w:rPr>
          <w:rFonts w:ascii="Arial" w:hAnsi="Arial" w:cs="Arial"/>
        </w:rPr>
      </w:pPr>
    </w:p>
    <w:p w14:paraId="0947DD0B" w14:textId="24F7986F" w:rsidR="00A25F01" w:rsidRDefault="00A25F01" w:rsidP="00A25F01">
      <w:pPr>
        <w:rPr>
          <w:rFonts w:ascii="Arial" w:hAnsi="Arial" w:cs="Arial"/>
        </w:rPr>
      </w:pPr>
    </w:p>
    <w:p w14:paraId="171D452D" w14:textId="77777777" w:rsidR="00867370" w:rsidRDefault="00867370" w:rsidP="00D2303F">
      <w:pPr>
        <w:rPr>
          <w:rFonts w:ascii="Arial" w:hAnsi="Arial" w:cs="Arial"/>
        </w:rPr>
      </w:pPr>
    </w:p>
    <w:p w14:paraId="60B0BBFF" w14:textId="77777777" w:rsidR="00D2303F" w:rsidRDefault="00D2303F" w:rsidP="00D2303F">
      <w:pPr>
        <w:rPr>
          <w:rFonts w:ascii="Arial" w:hAnsi="Arial" w:cs="Arial"/>
        </w:rPr>
      </w:pPr>
    </w:p>
    <w:p w14:paraId="59BCE133" w14:textId="2FA478DA" w:rsidR="00981513" w:rsidRDefault="00981513" w:rsidP="00981513">
      <w:pPr>
        <w:jc w:val="right"/>
        <w:rPr>
          <w:rFonts w:ascii="Arial" w:hAnsi="Arial" w:cs="Arial"/>
          <w:color w:val="000000" w:themeColor="text1"/>
        </w:rPr>
      </w:pPr>
      <w:r w:rsidRPr="004A4A3F">
        <w:rPr>
          <w:rFonts w:ascii="Arial" w:hAnsi="Arial" w:cs="Arial"/>
          <w:i/>
          <w:color w:val="000000" w:themeColor="text1"/>
        </w:rPr>
        <w:t xml:space="preserve">Załącznik nr </w:t>
      </w:r>
      <w:r w:rsidR="007F3CA1">
        <w:rPr>
          <w:rFonts w:ascii="Arial" w:hAnsi="Arial" w:cs="Arial"/>
          <w:i/>
          <w:color w:val="000000" w:themeColor="text1"/>
        </w:rPr>
        <w:t>6</w:t>
      </w:r>
      <w:r w:rsidR="007F3CA1" w:rsidRPr="004A4A3F">
        <w:rPr>
          <w:rFonts w:ascii="Arial" w:hAnsi="Arial" w:cs="Arial"/>
          <w:i/>
          <w:color w:val="000000" w:themeColor="text1"/>
        </w:rPr>
        <w:t xml:space="preserve"> </w:t>
      </w:r>
      <w:r w:rsidRPr="004A4A3F">
        <w:rPr>
          <w:rFonts w:ascii="Arial" w:hAnsi="Arial" w:cs="Arial"/>
          <w:i/>
          <w:color w:val="000000" w:themeColor="text1"/>
        </w:rPr>
        <w:t>do Zaproszenia do składania ofert</w:t>
      </w:r>
      <w:r w:rsidRPr="004A4A3F">
        <w:rPr>
          <w:rFonts w:ascii="Arial" w:hAnsi="Arial" w:cs="Arial"/>
          <w:color w:val="000000" w:themeColor="text1"/>
        </w:rPr>
        <w:t xml:space="preserve"> </w:t>
      </w:r>
    </w:p>
    <w:p w14:paraId="69287859" w14:textId="77777777" w:rsidR="00EE51ED" w:rsidRDefault="00EE51ED" w:rsidP="00981513">
      <w:pPr>
        <w:jc w:val="right"/>
        <w:rPr>
          <w:rFonts w:ascii="Arial" w:hAnsi="Arial" w:cs="Arial"/>
          <w:color w:val="000000" w:themeColor="text1"/>
        </w:rPr>
      </w:pPr>
    </w:p>
    <w:p w14:paraId="5CF34577" w14:textId="53BD1F6E" w:rsidR="00867370" w:rsidRPr="00867370" w:rsidRDefault="00867370" w:rsidP="00471412">
      <w:pPr>
        <w:jc w:val="center"/>
        <w:rPr>
          <w:rFonts w:ascii="Arial" w:hAnsi="Arial" w:cs="Arial"/>
          <w:b/>
        </w:rPr>
      </w:pPr>
      <w:r w:rsidRPr="00867370">
        <w:rPr>
          <w:rFonts w:ascii="Arial" w:hAnsi="Arial" w:cs="Arial"/>
          <w:b/>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7BBCC78F" w14:textId="77777777" w:rsidR="00867370" w:rsidRPr="00867370" w:rsidRDefault="00867370" w:rsidP="00867370">
      <w:pPr>
        <w:widowControl w:val="0"/>
        <w:numPr>
          <w:ilvl w:val="0"/>
          <w:numId w:val="28"/>
        </w:numPr>
        <w:autoSpaceDE w:val="0"/>
        <w:autoSpaceDN w:val="0"/>
        <w:spacing w:after="120"/>
        <w:ind w:left="357" w:hanging="357"/>
        <w:jc w:val="both"/>
        <w:rPr>
          <w:rFonts w:ascii="Arial" w:hAnsi="Arial" w:cs="Arial"/>
          <w:b/>
          <w:bCs/>
        </w:rPr>
      </w:pPr>
      <w:r w:rsidRPr="00867370">
        <w:rPr>
          <w:rFonts w:ascii="Arial" w:hAnsi="Arial" w:cs="Arial"/>
          <w:b/>
          <w:bCs/>
        </w:rPr>
        <w:t>Zasady składania oświadczeń, wniosków, zawiadomień, uzupełnień, wyjaśnień oraz przekazywania informacji:</w:t>
      </w:r>
    </w:p>
    <w:p w14:paraId="1440B748" w14:textId="77777777" w:rsidR="00867370" w:rsidRPr="00867370" w:rsidRDefault="00867370" w:rsidP="00867370">
      <w:pPr>
        <w:widowControl w:val="0"/>
        <w:numPr>
          <w:ilvl w:val="4"/>
          <w:numId w:val="29"/>
        </w:numPr>
        <w:autoSpaceDE w:val="0"/>
        <w:autoSpaceDN w:val="0"/>
        <w:spacing w:after="120"/>
        <w:ind w:left="709"/>
        <w:jc w:val="both"/>
        <w:rPr>
          <w:rFonts w:ascii="Arial" w:hAnsi="Arial" w:cs="Arial"/>
        </w:rPr>
      </w:pPr>
      <w:r w:rsidRPr="00867370">
        <w:rPr>
          <w:rFonts w:ascii="Arial" w:hAnsi="Arial" w:cs="Arial"/>
        </w:rPr>
        <w:t xml:space="preserve">W celu skrócenia czasu udzielenia odpowiedzi na pytania preferuje się, aby komunikacja między zamawiającym a Wykonawcami, w tym wszelkie oświadczenia, wnioski, zawiadomienia oraz informacje, przekazywane były za pośrednictwem </w:t>
      </w:r>
      <w:hyperlink r:id="rId28">
        <w:r w:rsidRPr="00867370">
          <w:rPr>
            <w:rFonts w:ascii="Arial" w:hAnsi="Arial" w:cs="Arial"/>
            <w:u w:val="single"/>
          </w:rPr>
          <w:t>platformazakupowa.pl</w:t>
        </w:r>
      </w:hyperlink>
      <w:r w:rsidRPr="00867370">
        <w:rPr>
          <w:rFonts w:ascii="Arial" w:hAnsi="Arial" w:cs="Arial"/>
        </w:rPr>
        <w:t xml:space="preserve"> i formularza „</w:t>
      </w:r>
      <w:r w:rsidRPr="00867370">
        <w:rPr>
          <w:rFonts w:ascii="Arial" w:hAnsi="Arial" w:cs="Arial"/>
          <w:b/>
        </w:rPr>
        <w:t>Wyślij wiadomość do zamawiającego</w:t>
      </w:r>
      <w:r w:rsidRPr="00867370">
        <w:rPr>
          <w:rFonts w:ascii="Arial" w:hAnsi="Arial" w:cs="Arial"/>
        </w:rPr>
        <w:t xml:space="preserve">”. </w:t>
      </w:r>
    </w:p>
    <w:p w14:paraId="11C4023A" w14:textId="196BAFCE" w:rsidR="00867370" w:rsidRPr="00867370" w:rsidRDefault="00867370" w:rsidP="00867370">
      <w:pPr>
        <w:widowControl w:val="0"/>
        <w:numPr>
          <w:ilvl w:val="4"/>
          <w:numId w:val="29"/>
        </w:numPr>
        <w:autoSpaceDE w:val="0"/>
        <w:autoSpaceDN w:val="0"/>
        <w:spacing w:after="120"/>
        <w:ind w:left="709"/>
        <w:jc w:val="both"/>
        <w:rPr>
          <w:rFonts w:ascii="Arial" w:hAnsi="Arial" w:cs="Arial"/>
        </w:rPr>
      </w:pPr>
      <w:r w:rsidRPr="00867370">
        <w:rPr>
          <w:rFonts w:ascii="Arial" w:hAnsi="Arial" w:cs="Arial"/>
        </w:rPr>
        <w:t xml:space="preserve">Za datę przekazania (wpływu) oświadczeń, wniosków, zawiadomień oraz informacji przyjmuje się datę ich przesłania za pośrednictwem </w:t>
      </w:r>
      <w:hyperlink r:id="rId29">
        <w:r w:rsidRPr="00867370">
          <w:rPr>
            <w:rFonts w:ascii="Arial" w:hAnsi="Arial" w:cs="Arial"/>
            <w:u w:val="single"/>
          </w:rPr>
          <w:t>platformazakupowa.pl</w:t>
        </w:r>
      </w:hyperlink>
      <w:r w:rsidRPr="00867370">
        <w:rPr>
          <w:rFonts w:ascii="Arial" w:hAnsi="Arial" w:cs="Arial"/>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 w</w:t>
      </w:r>
      <w:r w:rsidR="007F3CA1">
        <w:rPr>
          <w:rFonts w:ascii="Arial" w:hAnsi="Arial" w:cs="Arial"/>
        </w:rPr>
        <w:t> </w:t>
      </w:r>
      <w:r w:rsidRPr="00867370">
        <w:rPr>
          <w:rFonts w:ascii="Arial" w:hAnsi="Arial" w:cs="Arial"/>
        </w:rPr>
        <w:t>ust. 1 Zaproszenia.</w:t>
      </w:r>
    </w:p>
    <w:p w14:paraId="27961FF9" w14:textId="77777777" w:rsidR="00867370" w:rsidRPr="00867370" w:rsidRDefault="00867370" w:rsidP="00867370">
      <w:pPr>
        <w:widowControl w:val="0"/>
        <w:numPr>
          <w:ilvl w:val="4"/>
          <w:numId w:val="29"/>
        </w:numPr>
        <w:autoSpaceDE w:val="0"/>
        <w:autoSpaceDN w:val="0"/>
        <w:spacing w:after="120"/>
        <w:ind w:left="709"/>
        <w:jc w:val="both"/>
        <w:rPr>
          <w:rFonts w:ascii="Arial" w:hAnsi="Arial" w:cs="Arial"/>
        </w:rPr>
      </w:pPr>
      <w:r w:rsidRPr="00867370">
        <w:rPr>
          <w:rFonts w:ascii="Arial" w:hAnsi="Arial" w:cs="Arial"/>
        </w:rPr>
        <w:t xml:space="preserve">Zamawiający będzie przekazywał wykonawcom informacje za pośrednictwem </w:t>
      </w:r>
      <w:hyperlink r:id="rId30">
        <w:r w:rsidRPr="00867370">
          <w:rPr>
            <w:rFonts w:ascii="Arial" w:hAnsi="Arial" w:cs="Arial"/>
            <w:u w:val="single"/>
          </w:rPr>
          <w:t>platformazakupowa.pl</w:t>
        </w:r>
      </w:hyperlink>
      <w:r w:rsidRPr="00867370">
        <w:rPr>
          <w:rFonts w:ascii="Arial" w:hAnsi="Arial" w:cs="Arial"/>
        </w:rPr>
        <w:t xml:space="preserve">. Informacje dotyczące odpowiedzi na pytania, zmiany zaproszenia do składania ofert, zmiany terminu składania i otwarcia ofert Zamawiający będzie zamieszczał na platformie w sekcji “Komunikaty”. Korespondencja, której zgodnie z </w:t>
      </w:r>
      <w:r w:rsidRPr="00867370">
        <w:rPr>
          <w:rFonts w:ascii="Arial" w:hAnsi="Arial" w:cs="Arial"/>
          <w:spacing w:val="-4"/>
        </w:rPr>
        <w:t>obowiązującymi przepisami adresatem jest konkretny Wykonawca, będzie przekazywana</w:t>
      </w:r>
      <w:r w:rsidRPr="00867370">
        <w:rPr>
          <w:rFonts w:ascii="Arial" w:hAnsi="Arial" w:cs="Arial"/>
        </w:rPr>
        <w:t xml:space="preserve"> za pośrednictwem </w:t>
      </w:r>
      <w:hyperlink r:id="rId31">
        <w:r w:rsidRPr="00867370">
          <w:rPr>
            <w:rFonts w:ascii="Arial" w:hAnsi="Arial" w:cs="Arial"/>
            <w:u w:val="single"/>
          </w:rPr>
          <w:t>platformazakupowa.pl</w:t>
        </w:r>
      </w:hyperlink>
      <w:r w:rsidRPr="00867370">
        <w:rPr>
          <w:rFonts w:ascii="Arial" w:hAnsi="Arial" w:cs="Arial"/>
        </w:rPr>
        <w:t xml:space="preserve"> do konkretnego wykonawcy.</w:t>
      </w:r>
    </w:p>
    <w:p w14:paraId="45555013" w14:textId="77777777" w:rsidR="00867370" w:rsidRPr="00867370" w:rsidRDefault="00867370" w:rsidP="00867370">
      <w:pPr>
        <w:widowControl w:val="0"/>
        <w:numPr>
          <w:ilvl w:val="4"/>
          <w:numId w:val="29"/>
        </w:numPr>
        <w:autoSpaceDE w:val="0"/>
        <w:autoSpaceDN w:val="0"/>
        <w:spacing w:after="120"/>
        <w:ind w:left="709"/>
        <w:jc w:val="both"/>
        <w:rPr>
          <w:rFonts w:ascii="Arial" w:hAnsi="Arial" w:cs="Arial"/>
        </w:rPr>
      </w:pPr>
      <w:r w:rsidRPr="00867370">
        <w:rPr>
          <w:rFonts w:ascii="Arial" w:hAnsi="Arial" w:cs="Arial"/>
        </w:rPr>
        <w:t xml:space="preserve">Wykonawca jako podmiot profesjonalny ma obowiązek sprawdzania komunikatów </w:t>
      </w:r>
      <w:r w:rsidRPr="00867370">
        <w:rPr>
          <w:rFonts w:ascii="Arial" w:hAnsi="Arial" w:cs="Arial"/>
        </w:rPr>
        <w:br/>
        <w:t>i wiadomości bezpośrednio na platformazakupowa.pl przesłanych przez zamawiającego, gdyż system powiadomień może ulec awarii lub powiadomienie może trafić do folderu SPAM.</w:t>
      </w:r>
    </w:p>
    <w:p w14:paraId="74EDC0B7" w14:textId="77777777" w:rsidR="00867370" w:rsidRPr="00867370" w:rsidRDefault="00867370" w:rsidP="00867370">
      <w:pPr>
        <w:widowControl w:val="0"/>
        <w:numPr>
          <w:ilvl w:val="0"/>
          <w:numId w:val="28"/>
        </w:numPr>
        <w:autoSpaceDE w:val="0"/>
        <w:autoSpaceDN w:val="0"/>
        <w:spacing w:after="120"/>
        <w:ind w:left="426"/>
        <w:jc w:val="both"/>
        <w:rPr>
          <w:rFonts w:ascii="Arial" w:hAnsi="Arial" w:cs="Arial"/>
          <w:b/>
          <w:bCs/>
        </w:rPr>
      </w:pPr>
      <w:r w:rsidRPr="00867370">
        <w:rPr>
          <w:rFonts w:ascii="Arial" w:hAnsi="Arial" w:cs="Arial"/>
          <w:b/>
          <w:bCs/>
        </w:rPr>
        <w:t>Minimalne wymagania techniczne dotyczące korzystania z Platformy</w:t>
      </w:r>
    </w:p>
    <w:p w14:paraId="6007282F" w14:textId="77777777" w:rsidR="00867370" w:rsidRPr="00867370" w:rsidRDefault="00867370" w:rsidP="00867370">
      <w:pPr>
        <w:spacing w:after="120"/>
        <w:ind w:left="426"/>
        <w:jc w:val="both"/>
        <w:rPr>
          <w:rFonts w:ascii="Arial" w:hAnsi="Arial" w:cs="Arial"/>
        </w:rPr>
      </w:pPr>
      <w:r w:rsidRPr="00867370">
        <w:rPr>
          <w:rFonts w:ascii="Arial" w:hAnsi="Arial" w:cs="Arial"/>
        </w:rPr>
        <w:t xml:space="preserve">Zamawiający, zgodnie z § 11 ust. 2 rozporządzenia Prezesa Rady Ministrów z dnia </w:t>
      </w:r>
      <w:r w:rsidRPr="00867370">
        <w:rPr>
          <w:rFonts w:ascii="Arial" w:hAnsi="Arial" w:cs="Arial"/>
        </w:rPr>
        <w:br/>
        <w:t xml:space="preserve">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32">
        <w:r w:rsidRPr="00867370">
          <w:rPr>
            <w:rFonts w:ascii="Arial" w:hAnsi="Arial" w:cs="Arial"/>
            <w:u w:val="single"/>
          </w:rPr>
          <w:t>platformazakupowa.pl</w:t>
        </w:r>
      </w:hyperlink>
      <w:r w:rsidRPr="00867370">
        <w:rPr>
          <w:rFonts w:ascii="Arial" w:hAnsi="Arial" w:cs="Arial"/>
        </w:rPr>
        <w:t>, tj.:</w:t>
      </w:r>
    </w:p>
    <w:p w14:paraId="0D9D8F15" w14:textId="77777777" w:rsidR="00867370" w:rsidRPr="00867370" w:rsidRDefault="00867370" w:rsidP="00867370">
      <w:pPr>
        <w:widowControl w:val="0"/>
        <w:numPr>
          <w:ilvl w:val="1"/>
          <w:numId w:val="30"/>
        </w:numPr>
        <w:autoSpaceDE w:val="0"/>
        <w:autoSpaceDN w:val="0"/>
        <w:spacing w:after="120"/>
        <w:ind w:left="851" w:hanging="425"/>
        <w:jc w:val="both"/>
        <w:rPr>
          <w:rFonts w:ascii="Arial" w:hAnsi="Arial" w:cs="Arial"/>
        </w:rPr>
      </w:pPr>
      <w:r w:rsidRPr="00867370">
        <w:rPr>
          <w:rFonts w:ascii="Arial" w:hAnsi="Arial" w:cs="Arial"/>
        </w:rPr>
        <w:t>stały dostęp do sieci Internet o gwarantowanej przepustowości nie mniejszej niż 512 kb/s,</w:t>
      </w:r>
    </w:p>
    <w:p w14:paraId="7086E3B4" w14:textId="77777777" w:rsidR="00867370" w:rsidRPr="00867370" w:rsidRDefault="00867370" w:rsidP="00867370">
      <w:pPr>
        <w:widowControl w:val="0"/>
        <w:numPr>
          <w:ilvl w:val="1"/>
          <w:numId w:val="30"/>
        </w:numPr>
        <w:autoSpaceDE w:val="0"/>
        <w:autoSpaceDN w:val="0"/>
        <w:spacing w:after="120"/>
        <w:ind w:left="851" w:hanging="425"/>
        <w:jc w:val="both"/>
        <w:rPr>
          <w:rFonts w:ascii="Arial" w:hAnsi="Arial" w:cs="Arial"/>
        </w:rPr>
      </w:pPr>
      <w:r w:rsidRPr="00867370">
        <w:rPr>
          <w:rFonts w:ascii="Arial" w:hAnsi="Arial" w:cs="Arial"/>
        </w:rPr>
        <w:t>komputer klasy PC lub MAC o następującej konfiguracji: pamięć min. 2 GB Ram, procesor Intel IV 2 GHZ lub jego nowsza wersja, jeden z systemów operacyjnych - MS Windows 7, Mac Os x 10 4, Linux, lub ich nowsze wersje,</w:t>
      </w:r>
    </w:p>
    <w:p w14:paraId="01DA70BF" w14:textId="77777777" w:rsidR="00867370" w:rsidRPr="00867370" w:rsidRDefault="00867370" w:rsidP="00867370">
      <w:pPr>
        <w:widowControl w:val="0"/>
        <w:numPr>
          <w:ilvl w:val="1"/>
          <w:numId w:val="30"/>
        </w:numPr>
        <w:autoSpaceDE w:val="0"/>
        <w:autoSpaceDN w:val="0"/>
        <w:spacing w:after="120"/>
        <w:ind w:left="851" w:hanging="425"/>
        <w:jc w:val="both"/>
        <w:rPr>
          <w:rFonts w:ascii="Arial" w:hAnsi="Arial" w:cs="Arial"/>
        </w:rPr>
      </w:pPr>
      <w:r w:rsidRPr="00867370">
        <w:rPr>
          <w:rFonts w:ascii="Arial" w:hAnsi="Arial" w:cs="Arial"/>
        </w:rPr>
        <w:t>zainstalowana dowolna przeglądarka internetowa, w przypadku Internet Explorer minimalnie wersja 10 0.,</w:t>
      </w:r>
    </w:p>
    <w:p w14:paraId="342408B5" w14:textId="77777777" w:rsidR="00867370" w:rsidRPr="00867370" w:rsidRDefault="00867370" w:rsidP="00867370">
      <w:pPr>
        <w:widowControl w:val="0"/>
        <w:numPr>
          <w:ilvl w:val="1"/>
          <w:numId w:val="30"/>
        </w:numPr>
        <w:autoSpaceDE w:val="0"/>
        <w:autoSpaceDN w:val="0"/>
        <w:spacing w:after="120"/>
        <w:ind w:left="851" w:hanging="425"/>
        <w:jc w:val="both"/>
        <w:rPr>
          <w:rFonts w:ascii="Arial" w:hAnsi="Arial" w:cs="Arial"/>
        </w:rPr>
      </w:pPr>
      <w:r w:rsidRPr="00867370">
        <w:rPr>
          <w:rFonts w:ascii="Arial" w:hAnsi="Arial" w:cs="Arial"/>
        </w:rPr>
        <w:t>włączona obsługa JavaScript,</w:t>
      </w:r>
    </w:p>
    <w:p w14:paraId="656EDFDF" w14:textId="77777777" w:rsidR="00867370" w:rsidRPr="00867370" w:rsidRDefault="00867370" w:rsidP="00867370">
      <w:pPr>
        <w:widowControl w:val="0"/>
        <w:numPr>
          <w:ilvl w:val="1"/>
          <w:numId w:val="30"/>
        </w:numPr>
        <w:autoSpaceDE w:val="0"/>
        <w:autoSpaceDN w:val="0"/>
        <w:spacing w:after="120"/>
        <w:ind w:left="851" w:hanging="425"/>
        <w:jc w:val="both"/>
        <w:rPr>
          <w:rFonts w:ascii="Arial" w:hAnsi="Arial" w:cs="Arial"/>
        </w:rPr>
      </w:pPr>
      <w:r w:rsidRPr="00867370">
        <w:rPr>
          <w:rFonts w:ascii="Arial" w:hAnsi="Arial" w:cs="Arial"/>
        </w:rPr>
        <w:lastRenderedPageBreak/>
        <w:t>zainstalowany program Adobe Acrobat Reader lub inny obsługujący format plików .pdf,</w:t>
      </w:r>
    </w:p>
    <w:p w14:paraId="698F4FDE" w14:textId="77777777" w:rsidR="00867370" w:rsidRPr="00867370" w:rsidRDefault="00867370" w:rsidP="00867370">
      <w:pPr>
        <w:widowControl w:val="0"/>
        <w:numPr>
          <w:ilvl w:val="1"/>
          <w:numId w:val="30"/>
        </w:numPr>
        <w:autoSpaceDE w:val="0"/>
        <w:autoSpaceDN w:val="0"/>
        <w:spacing w:after="120"/>
        <w:ind w:left="851" w:hanging="425"/>
        <w:jc w:val="both"/>
        <w:rPr>
          <w:rFonts w:ascii="Arial" w:hAnsi="Arial" w:cs="Arial"/>
        </w:rPr>
      </w:pPr>
      <w:r w:rsidRPr="00867370">
        <w:rPr>
          <w:rFonts w:ascii="Arial" w:hAnsi="Arial" w:cs="Arial"/>
        </w:rPr>
        <w:t>platformazakupowa.pl działa według standardu przyjętego w komunikacji sieciowej - kodowanie UTF8,</w:t>
      </w:r>
    </w:p>
    <w:p w14:paraId="39F7DA08" w14:textId="77777777" w:rsidR="00867370" w:rsidRPr="00867370" w:rsidRDefault="00867370" w:rsidP="00867370">
      <w:pPr>
        <w:widowControl w:val="0"/>
        <w:numPr>
          <w:ilvl w:val="1"/>
          <w:numId w:val="30"/>
        </w:numPr>
        <w:autoSpaceDE w:val="0"/>
        <w:autoSpaceDN w:val="0"/>
        <w:spacing w:after="120"/>
        <w:ind w:left="851" w:hanging="425"/>
        <w:jc w:val="both"/>
        <w:rPr>
          <w:rFonts w:ascii="Arial" w:hAnsi="Arial" w:cs="Arial"/>
        </w:rPr>
      </w:pPr>
      <w:r w:rsidRPr="00867370">
        <w:rPr>
          <w:rFonts w:ascii="Arial" w:hAnsi="Arial" w:cs="Arial"/>
        </w:rPr>
        <w:t>oznaczenie czasu odbioru danych przez Platformę zakupową stanowi datę oraz dokładny czas (hh:mm:ss) generowany wg. czasu lokalnego serwera synchronizowanego z zegarem Głównego Urzędu Miar.</w:t>
      </w:r>
    </w:p>
    <w:p w14:paraId="74742B56" w14:textId="77777777" w:rsidR="00867370" w:rsidRPr="00867370" w:rsidRDefault="00867370" w:rsidP="00867370">
      <w:pPr>
        <w:widowControl w:val="0"/>
        <w:numPr>
          <w:ilvl w:val="0"/>
          <w:numId w:val="28"/>
        </w:numPr>
        <w:autoSpaceDE w:val="0"/>
        <w:autoSpaceDN w:val="0"/>
        <w:spacing w:after="120"/>
        <w:ind w:left="357" w:hanging="357"/>
        <w:jc w:val="both"/>
        <w:rPr>
          <w:rFonts w:ascii="Arial" w:hAnsi="Arial" w:cs="Arial"/>
          <w:b/>
          <w:bCs/>
        </w:rPr>
      </w:pPr>
      <w:r w:rsidRPr="00867370">
        <w:rPr>
          <w:rFonts w:ascii="Arial" w:hAnsi="Arial" w:cs="Arial"/>
          <w:b/>
          <w:bCs/>
        </w:rPr>
        <w:t>Instrukcja oraz Regulamin korzystania z Platformy zakupowej</w:t>
      </w:r>
    </w:p>
    <w:p w14:paraId="27AF788E" w14:textId="77777777" w:rsidR="00867370" w:rsidRPr="00867370" w:rsidRDefault="00867370" w:rsidP="00867370">
      <w:pPr>
        <w:widowControl w:val="0"/>
        <w:numPr>
          <w:ilvl w:val="0"/>
          <w:numId w:val="35"/>
        </w:numPr>
        <w:autoSpaceDE w:val="0"/>
        <w:autoSpaceDN w:val="0"/>
        <w:spacing w:after="120"/>
        <w:ind w:hanging="357"/>
        <w:jc w:val="both"/>
        <w:rPr>
          <w:rFonts w:ascii="Arial" w:hAnsi="Arial" w:cs="Arial"/>
          <w:u w:val="single"/>
        </w:rPr>
      </w:pPr>
      <w:r w:rsidRPr="00867370">
        <w:rPr>
          <w:rFonts w:ascii="Arial" w:hAnsi="Arial" w:cs="Arial"/>
        </w:rPr>
        <w:t xml:space="preserve">Zamawiający informuje, że instrukcje korzystania z </w:t>
      </w:r>
      <w:hyperlink r:id="rId33">
        <w:r w:rsidRPr="00867370">
          <w:rPr>
            <w:rFonts w:ascii="Arial" w:hAnsi="Arial" w:cs="Arial"/>
            <w:u w:val="single"/>
          </w:rPr>
          <w:t>platformazakupowa.pl</w:t>
        </w:r>
      </w:hyperlink>
      <w:r w:rsidRPr="00867370">
        <w:rPr>
          <w:rFonts w:ascii="Arial" w:hAnsi="Arial" w:cs="Arial"/>
        </w:rPr>
        <w:t xml:space="preserve"> dotyczące w szczególności logowania, składania wniosków o wyjaśnienie treści SWZ, składania ofert oraz innych czynności podejmowanych w niniejszym postępowaniu przy użyciu </w:t>
      </w:r>
      <w:hyperlink r:id="rId34">
        <w:r w:rsidRPr="00867370">
          <w:rPr>
            <w:rFonts w:ascii="Arial" w:hAnsi="Arial" w:cs="Arial"/>
            <w:u w:val="single"/>
          </w:rPr>
          <w:t>platformazakupowa.pl</w:t>
        </w:r>
      </w:hyperlink>
      <w:r w:rsidRPr="00867370">
        <w:rPr>
          <w:rFonts w:ascii="Arial" w:hAnsi="Arial" w:cs="Arial"/>
        </w:rPr>
        <w:t xml:space="preserve"> znajdują się w zakładce Instrukcje dla Wykonawców" na stronie internetowej pod adresem: </w:t>
      </w:r>
      <w:hyperlink r:id="rId35" w:history="1">
        <w:r w:rsidRPr="00867370">
          <w:rPr>
            <w:rFonts w:ascii="Arial" w:hAnsi="Arial" w:cs="Arial"/>
            <w:u w:val="single"/>
          </w:rPr>
          <w:t>https://platformazakupowa.pl/strona/45-instrukcje</w:t>
        </w:r>
      </w:hyperlink>
      <w:r w:rsidRPr="00867370">
        <w:rPr>
          <w:rFonts w:ascii="Arial" w:hAnsi="Arial" w:cs="Arial"/>
          <w:u w:val="single"/>
        </w:rPr>
        <w:t xml:space="preserve"> .</w:t>
      </w:r>
    </w:p>
    <w:p w14:paraId="11B0B23C" w14:textId="77777777" w:rsidR="00867370" w:rsidRPr="00867370" w:rsidRDefault="00867370" w:rsidP="00867370">
      <w:pPr>
        <w:widowControl w:val="0"/>
        <w:numPr>
          <w:ilvl w:val="0"/>
          <w:numId w:val="35"/>
        </w:numPr>
        <w:autoSpaceDE w:val="0"/>
        <w:autoSpaceDN w:val="0"/>
        <w:spacing w:after="120"/>
        <w:ind w:hanging="357"/>
        <w:jc w:val="both"/>
        <w:rPr>
          <w:rFonts w:ascii="Arial" w:hAnsi="Arial" w:cs="Arial"/>
          <w:u w:val="single"/>
        </w:rPr>
      </w:pPr>
      <w:r w:rsidRPr="00867370">
        <w:rPr>
          <w:rFonts w:ascii="Arial" w:hAnsi="Arial" w:cs="Arial"/>
        </w:rPr>
        <w:t>Wykonawca, przystępując do niniejszego postępowania o udzielenie zamówienia publicznego:</w:t>
      </w:r>
    </w:p>
    <w:p w14:paraId="42B268AF" w14:textId="77777777" w:rsidR="00867370" w:rsidRPr="00867370" w:rsidRDefault="00867370" w:rsidP="00867370">
      <w:pPr>
        <w:widowControl w:val="0"/>
        <w:numPr>
          <w:ilvl w:val="0"/>
          <w:numId w:val="36"/>
        </w:numPr>
        <w:autoSpaceDE w:val="0"/>
        <w:autoSpaceDN w:val="0"/>
        <w:spacing w:after="120"/>
        <w:ind w:hanging="357"/>
        <w:jc w:val="both"/>
        <w:rPr>
          <w:rFonts w:ascii="Arial" w:hAnsi="Arial" w:cs="Arial"/>
          <w:u w:val="single"/>
        </w:rPr>
      </w:pPr>
      <w:r w:rsidRPr="00867370">
        <w:rPr>
          <w:rFonts w:ascii="Arial" w:hAnsi="Arial" w:cs="Arial"/>
          <w:spacing w:val="-6"/>
        </w:rPr>
        <w:t xml:space="preserve">akceptuje warunki korzystania z </w:t>
      </w:r>
      <w:hyperlink r:id="rId36">
        <w:r w:rsidRPr="00867370">
          <w:rPr>
            <w:rFonts w:ascii="Arial" w:hAnsi="Arial" w:cs="Arial"/>
            <w:spacing w:val="-6"/>
            <w:u w:val="single"/>
          </w:rPr>
          <w:t>platformazakupowa.pl</w:t>
        </w:r>
      </w:hyperlink>
      <w:r w:rsidRPr="00867370">
        <w:rPr>
          <w:rFonts w:ascii="Arial" w:hAnsi="Arial" w:cs="Arial"/>
          <w:spacing w:val="-6"/>
        </w:rPr>
        <w:t xml:space="preserve"> określone w Regulaminie</w:t>
      </w:r>
      <w:r w:rsidRPr="00867370">
        <w:rPr>
          <w:rFonts w:ascii="Arial" w:hAnsi="Arial" w:cs="Arial"/>
        </w:rPr>
        <w:t xml:space="preserve"> zamieszczonym na stronie internetowej </w:t>
      </w:r>
      <w:hyperlink r:id="rId37">
        <w:r w:rsidRPr="00867370">
          <w:rPr>
            <w:rFonts w:ascii="Arial" w:hAnsi="Arial" w:cs="Arial"/>
          </w:rPr>
          <w:t>pod linkiem</w:t>
        </w:r>
      </w:hyperlink>
      <w:r w:rsidRPr="00867370">
        <w:rPr>
          <w:rFonts w:ascii="Arial" w:hAnsi="Arial" w:cs="Arial"/>
        </w:rPr>
        <w:t xml:space="preserve">  w zakładce „Regulamin" oraz uznaje go za wiążący,</w:t>
      </w:r>
    </w:p>
    <w:p w14:paraId="5166E6F4" w14:textId="77777777" w:rsidR="00867370" w:rsidRPr="00867370" w:rsidRDefault="00867370" w:rsidP="00867370">
      <w:pPr>
        <w:widowControl w:val="0"/>
        <w:numPr>
          <w:ilvl w:val="0"/>
          <w:numId w:val="36"/>
        </w:numPr>
        <w:autoSpaceDE w:val="0"/>
        <w:autoSpaceDN w:val="0"/>
        <w:spacing w:after="120"/>
        <w:ind w:hanging="357"/>
        <w:jc w:val="both"/>
        <w:rPr>
          <w:rFonts w:ascii="Arial" w:hAnsi="Arial" w:cs="Arial"/>
          <w:u w:val="single"/>
        </w:rPr>
      </w:pPr>
      <w:r w:rsidRPr="00867370">
        <w:rPr>
          <w:rFonts w:ascii="Arial" w:hAnsi="Arial" w:cs="Arial"/>
        </w:rPr>
        <w:t xml:space="preserve">zapoznał i stosuje się do Instrukcji składania ofert/wniosków dostępnej </w:t>
      </w:r>
      <w:hyperlink r:id="rId38">
        <w:r w:rsidRPr="00867370">
          <w:rPr>
            <w:rFonts w:ascii="Arial" w:hAnsi="Arial" w:cs="Arial"/>
            <w:u w:val="single"/>
          </w:rPr>
          <w:t>pod linkiem</w:t>
        </w:r>
      </w:hyperlink>
      <w:r w:rsidRPr="00867370">
        <w:rPr>
          <w:rFonts w:ascii="Arial" w:hAnsi="Arial" w:cs="Arial"/>
        </w:rPr>
        <w:t xml:space="preserve">. </w:t>
      </w:r>
    </w:p>
    <w:p w14:paraId="73B6EF43" w14:textId="77777777" w:rsidR="00867370" w:rsidRPr="00867370" w:rsidRDefault="00867370" w:rsidP="00867370">
      <w:pPr>
        <w:widowControl w:val="0"/>
        <w:numPr>
          <w:ilvl w:val="0"/>
          <w:numId w:val="36"/>
        </w:numPr>
        <w:autoSpaceDE w:val="0"/>
        <w:autoSpaceDN w:val="0"/>
        <w:spacing w:after="120"/>
        <w:ind w:hanging="357"/>
        <w:jc w:val="both"/>
        <w:rPr>
          <w:rFonts w:ascii="Arial" w:hAnsi="Arial" w:cs="Arial"/>
          <w:u w:val="single"/>
        </w:rPr>
      </w:pPr>
      <w:r w:rsidRPr="00867370">
        <w:rPr>
          <w:rFonts w:ascii="Arial" w:hAnsi="Arial" w:cs="Arial"/>
          <w:b/>
        </w:rPr>
        <w:t xml:space="preserve">Zamawiający nie ponosi odpowiedzialności za złożenie oferty w sposób </w:t>
      </w:r>
      <w:r w:rsidRPr="00867370">
        <w:rPr>
          <w:rFonts w:ascii="Arial" w:hAnsi="Arial" w:cs="Arial"/>
          <w:b/>
          <w:spacing w:val="-4"/>
        </w:rPr>
        <w:t xml:space="preserve">niezgodny z Instrukcją korzystania z </w:t>
      </w:r>
      <w:hyperlink r:id="rId39">
        <w:r w:rsidRPr="00867370">
          <w:rPr>
            <w:rFonts w:ascii="Arial" w:hAnsi="Arial" w:cs="Arial"/>
            <w:b/>
            <w:spacing w:val="-4"/>
            <w:u w:val="single"/>
          </w:rPr>
          <w:t>platformazakupowa.pl</w:t>
        </w:r>
      </w:hyperlink>
      <w:r w:rsidRPr="00867370">
        <w:rPr>
          <w:rFonts w:ascii="Arial" w:hAnsi="Arial" w:cs="Arial"/>
          <w:spacing w:val="-4"/>
        </w:rPr>
        <w:t>, w szczególności</w:t>
      </w:r>
      <w:r w:rsidRPr="00867370">
        <w:rPr>
          <w:rFonts w:ascii="Arial" w:hAnsi="Arial" w:cs="Arial"/>
        </w:rPr>
        <w:t xml:space="preserve">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C05C843" w14:textId="77777777" w:rsidR="00867370" w:rsidRPr="00867370" w:rsidRDefault="00867370" w:rsidP="00867370">
      <w:pPr>
        <w:widowControl w:val="0"/>
        <w:numPr>
          <w:ilvl w:val="0"/>
          <w:numId w:val="28"/>
        </w:numPr>
        <w:autoSpaceDE w:val="0"/>
        <w:autoSpaceDN w:val="0"/>
        <w:spacing w:after="120"/>
        <w:ind w:left="357" w:hanging="357"/>
        <w:jc w:val="both"/>
        <w:rPr>
          <w:rFonts w:ascii="Arial" w:hAnsi="Arial" w:cs="Arial"/>
          <w:b/>
          <w:bCs/>
        </w:rPr>
      </w:pPr>
      <w:r w:rsidRPr="00867370">
        <w:rPr>
          <w:rFonts w:ascii="Arial" w:hAnsi="Arial" w:cs="Arial"/>
          <w:b/>
          <w:bCs/>
        </w:rPr>
        <w:t>Zmiana lub wycofanie oferty</w:t>
      </w:r>
    </w:p>
    <w:p w14:paraId="14E093F9" w14:textId="77777777" w:rsidR="00867370" w:rsidRPr="00867370" w:rsidRDefault="00867370" w:rsidP="00867370">
      <w:pPr>
        <w:spacing w:after="120"/>
        <w:ind w:left="357"/>
        <w:jc w:val="both"/>
        <w:rPr>
          <w:rFonts w:ascii="Arial" w:hAnsi="Arial" w:cs="Arial"/>
          <w:b/>
          <w:bCs/>
        </w:rPr>
      </w:pPr>
      <w:r w:rsidRPr="00867370">
        <w:rPr>
          <w:rFonts w:ascii="Arial" w:hAnsi="Arial" w:cs="Arial"/>
        </w:rPr>
        <w:t xml:space="preserve">Wykonawca, za pośrednictwem platformazakupowa.pl może przed upływem terminu do składania ofert zmienić lub wycofać ofertę. Sposób dokonywania zmiany lub wycofania oferty zamieszczono w instrukcji zamieszczonej na stronie internetowej pod adresem: </w:t>
      </w:r>
      <w:hyperlink r:id="rId40" w:history="1">
        <w:r w:rsidRPr="00867370">
          <w:rPr>
            <w:rFonts w:ascii="Arial" w:hAnsi="Arial" w:cs="Arial"/>
            <w:u w:val="single"/>
          </w:rPr>
          <w:t>https://platformazakupowa.pl/strona/45-instrukcje</w:t>
        </w:r>
      </w:hyperlink>
    </w:p>
    <w:p w14:paraId="069984F0" w14:textId="77777777" w:rsidR="00867370" w:rsidRPr="00867370" w:rsidRDefault="00867370" w:rsidP="00867370">
      <w:pPr>
        <w:widowControl w:val="0"/>
        <w:numPr>
          <w:ilvl w:val="0"/>
          <w:numId w:val="28"/>
        </w:numPr>
        <w:autoSpaceDE w:val="0"/>
        <w:autoSpaceDN w:val="0"/>
        <w:spacing w:after="120"/>
        <w:ind w:left="357" w:hanging="357"/>
        <w:jc w:val="both"/>
        <w:rPr>
          <w:rFonts w:ascii="Arial" w:hAnsi="Arial" w:cs="Arial"/>
          <w:b/>
          <w:bCs/>
        </w:rPr>
      </w:pPr>
      <w:r w:rsidRPr="00867370">
        <w:rPr>
          <w:rFonts w:ascii="Arial" w:hAnsi="Arial" w:cs="Arial"/>
          <w:b/>
          <w:bCs/>
        </w:rPr>
        <w:t>Tajemnica przedsiębiorstwa</w:t>
      </w:r>
    </w:p>
    <w:p w14:paraId="4A8D979F" w14:textId="77777777" w:rsidR="00867370" w:rsidRPr="00867370" w:rsidRDefault="00867370" w:rsidP="00867370">
      <w:pPr>
        <w:spacing w:after="120"/>
        <w:ind w:left="357"/>
        <w:jc w:val="both"/>
        <w:rPr>
          <w:rFonts w:ascii="Arial" w:hAnsi="Arial" w:cs="Arial"/>
        </w:rPr>
      </w:pPr>
      <w:r w:rsidRPr="00867370">
        <w:rPr>
          <w:rFonts w:ascii="Arial" w:hAnsi="Arial" w:cs="Arial"/>
        </w:rPr>
        <w:t>Na platformie zakupowej w formularzu składania oferty znajduje się miejsce wyznaczone do dołączenia części oferty stanowiącej tajemnicę przedsiębiorstwa.</w:t>
      </w:r>
    </w:p>
    <w:p w14:paraId="34FE7D96" w14:textId="77777777" w:rsidR="00867370" w:rsidRPr="00867370" w:rsidRDefault="00867370" w:rsidP="00867370">
      <w:pPr>
        <w:widowControl w:val="0"/>
        <w:numPr>
          <w:ilvl w:val="0"/>
          <w:numId w:val="28"/>
        </w:numPr>
        <w:autoSpaceDE w:val="0"/>
        <w:autoSpaceDN w:val="0"/>
        <w:spacing w:after="120"/>
        <w:ind w:left="357" w:hanging="357"/>
        <w:jc w:val="both"/>
        <w:rPr>
          <w:rFonts w:ascii="Arial" w:hAnsi="Arial" w:cs="Arial"/>
          <w:b/>
          <w:bCs/>
        </w:rPr>
      </w:pPr>
      <w:r w:rsidRPr="00867370">
        <w:rPr>
          <w:rFonts w:ascii="Arial" w:hAnsi="Arial" w:cs="Arial"/>
          <w:b/>
          <w:bCs/>
        </w:rPr>
        <w:t>Rozmiar plików</w:t>
      </w:r>
    </w:p>
    <w:p w14:paraId="2224C0A1" w14:textId="77777777" w:rsidR="00867370" w:rsidRPr="00867370" w:rsidRDefault="00867370" w:rsidP="00867370">
      <w:pPr>
        <w:spacing w:after="120"/>
        <w:ind w:left="357"/>
        <w:jc w:val="both"/>
        <w:rPr>
          <w:rFonts w:ascii="Arial" w:hAnsi="Arial" w:cs="Arial"/>
        </w:rPr>
      </w:pPr>
      <w:r w:rsidRPr="00867370">
        <w:rPr>
          <w:rFonts w:ascii="Arial" w:hAnsi="Arial" w:cs="Arial"/>
        </w:rPr>
        <w:t>Maksymalny rozmiar jednego pliku przesyłanego za pośrednictwem dedykowanych formularzy do: złożenia, zmiany, wycofania oferty wynosi 150 MB natomiast przy komunikacji wielkość pliku to maksymalnie 500 MB.</w:t>
      </w:r>
    </w:p>
    <w:p w14:paraId="76FEB1DB" w14:textId="77777777" w:rsidR="00867370" w:rsidRPr="00867370" w:rsidRDefault="00867370" w:rsidP="00867370">
      <w:pPr>
        <w:widowControl w:val="0"/>
        <w:numPr>
          <w:ilvl w:val="0"/>
          <w:numId w:val="28"/>
        </w:numPr>
        <w:autoSpaceDE w:val="0"/>
        <w:autoSpaceDN w:val="0"/>
        <w:spacing w:after="120"/>
        <w:ind w:left="357" w:hanging="357"/>
        <w:jc w:val="both"/>
        <w:rPr>
          <w:rFonts w:ascii="Arial" w:hAnsi="Arial" w:cs="Arial"/>
          <w:b/>
          <w:bCs/>
        </w:rPr>
      </w:pPr>
      <w:r w:rsidRPr="00867370">
        <w:rPr>
          <w:rFonts w:ascii="Arial" w:hAnsi="Arial" w:cs="Arial"/>
          <w:b/>
          <w:bCs/>
        </w:rPr>
        <w:t>Format danych</w:t>
      </w:r>
    </w:p>
    <w:p w14:paraId="23FA28CE" w14:textId="53443A71" w:rsidR="00867370" w:rsidRPr="00867370" w:rsidRDefault="00867370" w:rsidP="00867370">
      <w:pPr>
        <w:widowControl w:val="0"/>
        <w:numPr>
          <w:ilvl w:val="4"/>
          <w:numId w:val="28"/>
        </w:numPr>
        <w:autoSpaceDE w:val="0"/>
        <w:autoSpaceDN w:val="0"/>
        <w:spacing w:after="120"/>
        <w:ind w:left="709" w:hanging="357"/>
        <w:jc w:val="both"/>
        <w:rPr>
          <w:rFonts w:ascii="Arial" w:hAnsi="Arial" w:cs="Arial"/>
        </w:rPr>
      </w:pPr>
      <w:r w:rsidRPr="00867370">
        <w:rPr>
          <w:rFonts w:ascii="Arial" w:hAnsi="Arial" w:cs="Arial"/>
        </w:rPr>
        <w:t>Rozszerzenia plików wykorzystywanych przez Wykonawców powinny być zgodne z</w:t>
      </w:r>
      <w:r w:rsidR="007F3CA1">
        <w:rPr>
          <w:rFonts w:ascii="Arial" w:hAnsi="Arial" w:cs="Arial"/>
        </w:rPr>
        <w:t> </w:t>
      </w:r>
      <w:r w:rsidRPr="00867370">
        <w:rPr>
          <w:rFonts w:ascii="Arial" w:hAnsi="Arial" w:cs="Arial"/>
        </w:rPr>
        <w:t>Załącznikiem nr 2 do rozporządzenia Rady Ministrów z dnia 21 maja 2024 r. w sprawie Krajowych Ram Interoperacyjności, minimalnych wymagań dla rejestrów publicznych i wymiany informacji w postaci elektronicznej oraz minimalnych wymagań dla systemów teleinformatycznych (Dz. U. poz. 773), zwanego dalej „Rozporządzeniem KRI”.</w:t>
      </w:r>
    </w:p>
    <w:p w14:paraId="4EFC1F42" w14:textId="77777777" w:rsidR="00867370" w:rsidRPr="00867370" w:rsidRDefault="00867370" w:rsidP="00867370">
      <w:pPr>
        <w:widowControl w:val="0"/>
        <w:numPr>
          <w:ilvl w:val="4"/>
          <w:numId w:val="28"/>
        </w:numPr>
        <w:autoSpaceDE w:val="0"/>
        <w:autoSpaceDN w:val="0"/>
        <w:spacing w:after="120"/>
        <w:ind w:left="709" w:hanging="357"/>
        <w:jc w:val="both"/>
        <w:rPr>
          <w:rFonts w:ascii="Arial" w:hAnsi="Arial" w:cs="Arial"/>
        </w:rPr>
      </w:pPr>
      <w:r w:rsidRPr="00867370">
        <w:rPr>
          <w:rFonts w:ascii="Arial" w:hAnsi="Arial" w:cs="Arial"/>
        </w:rPr>
        <w:lastRenderedPageBreak/>
        <w:t xml:space="preserve">Zamawiający rekomenduje wykorzystanie formatów: .pdf .doc .docx .xls .xlsx .jpg (.jpeg) </w:t>
      </w:r>
      <w:r w:rsidRPr="00867370">
        <w:rPr>
          <w:rFonts w:ascii="Arial" w:hAnsi="Arial" w:cs="Arial"/>
          <w:b/>
          <w:bCs/>
          <w:u w:val="single"/>
        </w:rPr>
        <w:t>ze szczególnym wskazaniem na .pdf</w:t>
      </w:r>
    </w:p>
    <w:p w14:paraId="3947F833" w14:textId="77777777" w:rsidR="00867370" w:rsidRPr="00867370" w:rsidRDefault="00867370" w:rsidP="00867370">
      <w:pPr>
        <w:widowControl w:val="0"/>
        <w:numPr>
          <w:ilvl w:val="4"/>
          <w:numId w:val="28"/>
        </w:numPr>
        <w:autoSpaceDE w:val="0"/>
        <w:autoSpaceDN w:val="0"/>
        <w:spacing w:after="120"/>
        <w:ind w:left="709" w:hanging="357"/>
        <w:jc w:val="both"/>
        <w:rPr>
          <w:rFonts w:ascii="Arial" w:hAnsi="Arial" w:cs="Arial"/>
        </w:rPr>
      </w:pPr>
      <w:r w:rsidRPr="00867370">
        <w:rPr>
          <w:rFonts w:ascii="Arial" w:hAnsi="Arial" w:cs="Arial"/>
        </w:rPr>
        <w:t>W celu ewentualnej kompresji danych Zamawiający rekomenduje wykorzystanie jednego z rozszerzeń:</w:t>
      </w:r>
    </w:p>
    <w:p w14:paraId="19099279" w14:textId="77777777" w:rsidR="00867370" w:rsidRPr="00867370" w:rsidRDefault="00867370" w:rsidP="00867370">
      <w:pPr>
        <w:widowControl w:val="0"/>
        <w:numPr>
          <w:ilvl w:val="0"/>
          <w:numId w:val="31"/>
        </w:numPr>
        <w:autoSpaceDE w:val="0"/>
        <w:autoSpaceDN w:val="0"/>
        <w:spacing w:after="120"/>
        <w:jc w:val="both"/>
        <w:rPr>
          <w:rFonts w:ascii="Arial" w:hAnsi="Arial" w:cs="Arial"/>
        </w:rPr>
      </w:pPr>
      <w:r w:rsidRPr="00867370">
        <w:rPr>
          <w:rFonts w:ascii="Arial" w:hAnsi="Arial" w:cs="Arial"/>
        </w:rPr>
        <w:t xml:space="preserve">.zip, </w:t>
      </w:r>
    </w:p>
    <w:p w14:paraId="1F44EC8C" w14:textId="77777777" w:rsidR="00867370" w:rsidRPr="00867370" w:rsidRDefault="00867370" w:rsidP="00867370">
      <w:pPr>
        <w:widowControl w:val="0"/>
        <w:numPr>
          <w:ilvl w:val="0"/>
          <w:numId w:val="31"/>
        </w:numPr>
        <w:autoSpaceDE w:val="0"/>
        <w:autoSpaceDN w:val="0"/>
        <w:spacing w:after="120"/>
        <w:jc w:val="both"/>
        <w:rPr>
          <w:rFonts w:ascii="Arial" w:hAnsi="Arial" w:cs="Arial"/>
        </w:rPr>
      </w:pPr>
      <w:r w:rsidRPr="00867370">
        <w:rPr>
          <w:rFonts w:ascii="Arial" w:hAnsi="Arial" w:cs="Arial"/>
        </w:rPr>
        <w:t>.7Z. (z zastrzeżeniem ust. 14)</w:t>
      </w:r>
    </w:p>
    <w:p w14:paraId="3233805D" w14:textId="77777777" w:rsidR="00867370" w:rsidRPr="00867370" w:rsidRDefault="00867370" w:rsidP="00867370">
      <w:pPr>
        <w:widowControl w:val="0"/>
        <w:numPr>
          <w:ilvl w:val="4"/>
          <w:numId w:val="28"/>
        </w:numPr>
        <w:autoSpaceDE w:val="0"/>
        <w:autoSpaceDN w:val="0"/>
        <w:spacing w:after="120"/>
        <w:ind w:left="709"/>
        <w:contextualSpacing/>
        <w:jc w:val="both"/>
        <w:rPr>
          <w:rFonts w:ascii="Arial" w:hAnsi="Arial" w:cs="Arial"/>
        </w:rPr>
      </w:pPr>
      <w:r w:rsidRPr="00867370">
        <w:rPr>
          <w:rFonts w:ascii="Arial" w:hAnsi="Arial" w:cs="Arial"/>
        </w:rPr>
        <w:t>Wśród rozszerzeń powszechnych, a niewystępujących w rozporządzeniu KRI występują: .rar .gif .bmp .numbers .pages. Dokumenty złożone w takich plikach zostaną uznane za złożone nieskutecznie.</w:t>
      </w:r>
    </w:p>
    <w:p w14:paraId="7CD050E4" w14:textId="77777777" w:rsidR="00867370" w:rsidRPr="00867370" w:rsidRDefault="00867370" w:rsidP="00867370">
      <w:pPr>
        <w:widowControl w:val="0"/>
        <w:numPr>
          <w:ilvl w:val="0"/>
          <w:numId w:val="28"/>
        </w:numPr>
        <w:autoSpaceDE w:val="0"/>
        <w:autoSpaceDN w:val="0"/>
        <w:spacing w:after="120"/>
        <w:ind w:left="357" w:hanging="357"/>
        <w:jc w:val="both"/>
        <w:rPr>
          <w:rFonts w:ascii="Arial" w:hAnsi="Arial" w:cs="Arial"/>
          <w:b/>
          <w:bCs/>
        </w:rPr>
      </w:pPr>
      <w:r w:rsidRPr="00867370">
        <w:rPr>
          <w:rFonts w:ascii="Arial" w:hAnsi="Arial" w:cs="Arial"/>
          <w:b/>
          <w:bCs/>
        </w:rPr>
        <w:t>Rozmiar plików</w:t>
      </w:r>
    </w:p>
    <w:p w14:paraId="5EBC2440" w14:textId="77777777" w:rsidR="00867370" w:rsidRPr="00867370" w:rsidRDefault="00867370" w:rsidP="00867370">
      <w:pPr>
        <w:spacing w:after="120"/>
        <w:ind w:left="357"/>
        <w:jc w:val="both"/>
        <w:rPr>
          <w:rFonts w:ascii="Arial" w:hAnsi="Arial" w:cs="Arial"/>
        </w:rPr>
      </w:pPr>
      <w:r w:rsidRPr="00867370">
        <w:rPr>
          <w:rFonts w:ascii="Arial" w:hAnsi="Arial" w:cs="Arial"/>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72C79AF7" w14:textId="77777777" w:rsidR="00867370" w:rsidRPr="00867370" w:rsidRDefault="00867370" w:rsidP="00867370">
      <w:pPr>
        <w:widowControl w:val="0"/>
        <w:numPr>
          <w:ilvl w:val="0"/>
          <w:numId w:val="28"/>
        </w:numPr>
        <w:autoSpaceDE w:val="0"/>
        <w:autoSpaceDN w:val="0"/>
        <w:spacing w:after="120"/>
        <w:ind w:left="357" w:hanging="357"/>
        <w:jc w:val="both"/>
        <w:rPr>
          <w:rFonts w:ascii="Arial" w:hAnsi="Arial" w:cs="Arial"/>
          <w:b/>
          <w:bCs/>
        </w:rPr>
      </w:pPr>
      <w:r w:rsidRPr="00867370">
        <w:rPr>
          <w:rFonts w:ascii="Arial" w:hAnsi="Arial" w:cs="Arial"/>
          <w:b/>
          <w:bCs/>
        </w:rPr>
        <w:t>Format podpisu</w:t>
      </w:r>
    </w:p>
    <w:p w14:paraId="6E90EF43" w14:textId="77777777" w:rsidR="00867370" w:rsidRPr="00867370" w:rsidRDefault="00867370" w:rsidP="00867370">
      <w:pPr>
        <w:widowControl w:val="0"/>
        <w:numPr>
          <w:ilvl w:val="0"/>
          <w:numId w:val="33"/>
        </w:numPr>
        <w:autoSpaceDE w:val="0"/>
        <w:autoSpaceDN w:val="0"/>
        <w:spacing w:after="120"/>
        <w:contextualSpacing/>
        <w:jc w:val="both"/>
        <w:rPr>
          <w:rFonts w:ascii="Arial" w:hAnsi="Arial" w:cs="Arial"/>
          <w:spacing w:val="-6"/>
        </w:rPr>
      </w:pPr>
      <w:r w:rsidRPr="00867370">
        <w:rPr>
          <w:rFonts w:ascii="Arial" w:hAnsi="Arial" w:cs="Arial"/>
          <w:spacing w:val="-6"/>
        </w:rPr>
        <w:t>W przypadku stosowania przez wykonawcę kwalifikowanego podpisu elektronicznego:</w:t>
      </w:r>
    </w:p>
    <w:p w14:paraId="4937CF28" w14:textId="77777777" w:rsidR="00867370" w:rsidRPr="00867370" w:rsidRDefault="00867370" w:rsidP="00867370">
      <w:pPr>
        <w:widowControl w:val="0"/>
        <w:numPr>
          <w:ilvl w:val="0"/>
          <w:numId w:val="32"/>
        </w:numPr>
        <w:autoSpaceDE w:val="0"/>
        <w:autoSpaceDN w:val="0"/>
        <w:spacing w:after="120"/>
        <w:ind w:left="1134" w:hanging="357"/>
        <w:jc w:val="both"/>
        <w:rPr>
          <w:rFonts w:ascii="Arial" w:hAnsi="Arial" w:cs="Arial"/>
        </w:rPr>
      </w:pPr>
      <w:r w:rsidRPr="00867370">
        <w:rPr>
          <w:rFonts w:ascii="Arial" w:hAnsi="Arial" w:cs="Arial"/>
        </w:rPr>
        <w:t xml:space="preserve">ze względu na niskie ryzyko naruszenia integralności pliku oraz łatwiejszą </w:t>
      </w:r>
      <w:r w:rsidRPr="00867370">
        <w:rPr>
          <w:rFonts w:ascii="Arial" w:hAnsi="Arial" w:cs="Arial"/>
          <w:spacing w:val="-4"/>
        </w:rPr>
        <w:t>weryfikację podpisu zamawiający zaleca, w miarę możliwości, przekonwertowanie</w:t>
      </w:r>
      <w:r w:rsidRPr="00867370">
        <w:rPr>
          <w:rFonts w:ascii="Arial" w:hAnsi="Arial" w:cs="Arial"/>
        </w:rPr>
        <w:t xml:space="preserve"> plików składających się na ofertę na rozszerzenie .pdf i opatrzenie ich podpisem kwalifikowanym w formacie PAdES. </w:t>
      </w:r>
    </w:p>
    <w:p w14:paraId="7D130812" w14:textId="77777777" w:rsidR="00867370" w:rsidRPr="00867370" w:rsidRDefault="00867370" w:rsidP="00867370">
      <w:pPr>
        <w:widowControl w:val="0"/>
        <w:numPr>
          <w:ilvl w:val="0"/>
          <w:numId w:val="32"/>
        </w:numPr>
        <w:autoSpaceDE w:val="0"/>
        <w:autoSpaceDN w:val="0"/>
        <w:spacing w:after="120"/>
        <w:ind w:left="1134" w:hanging="357"/>
        <w:jc w:val="both"/>
        <w:rPr>
          <w:rFonts w:ascii="Arial" w:hAnsi="Arial" w:cs="Arial"/>
        </w:rPr>
      </w:pPr>
      <w:r w:rsidRPr="00867370">
        <w:rPr>
          <w:rFonts w:ascii="Arial" w:hAnsi="Arial" w:cs="Arial"/>
        </w:rPr>
        <w:t>pliki w innych formatach niż PDF zaleca się opatrzyć podpisem w formacie XAdES o typie zewnętrznym. Wykonawca powinien pamiętać, aby plik z podpisem przekazywać łącznie z dokumentem podpisywanym.</w:t>
      </w:r>
    </w:p>
    <w:p w14:paraId="5E2992DF" w14:textId="77777777" w:rsidR="00867370" w:rsidRPr="00867370" w:rsidRDefault="00867370" w:rsidP="00867370">
      <w:pPr>
        <w:widowControl w:val="0"/>
        <w:numPr>
          <w:ilvl w:val="0"/>
          <w:numId w:val="32"/>
        </w:numPr>
        <w:autoSpaceDE w:val="0"/>
        <w:autoSpaceDN w:val="0"/>
        <w:spacing w:after="200" w:line="276" w:lineRule="auto"/>
        <w:contextualSpacing/>
        <w:jc w:val="both"/>
        <w:rPr>
          <w:rFonts w:ascii="Arial" w:hAnsi="Arial" w:cs="Arial"/>
        </w:rPr>
      </w:pPr>
      <w:r w:rsidRPr="00867370">
        <w:rPr>
          <w:rFonts w:ascii="Arial" w:hAnsi="Arial" w:cs="Arial"/>
          <w:spacing w:val="-6"/>
        </w:rPr>
        <w:t>Zamawiający rekomenduje wykorzystanie podpisu z kwalifikowanym znacznikiem</w:t>
      </w:r>
      <w:r w:rsidRPr="00867370">
        <w:rPr>
          <w:rFonts w:ascii="Arial" w:hAnsi="Arial" w:cs="Arial"/>
        </w:rPr>
        <w:t xml:space="preserve"> czasu.</w:t>
      </w:r>
    </w:p>
    <w:p w14:paraId="7BF46A6C" w14:textId="77777777" w:rsidR="00867370" w:rsidRPr="00867370" w:rsidRDefault="00867370" w:rsidP="00867370">
      <w:pPr>
        <w:widowControl w:val="0"/>
        <w:numPr>
          <w:ilvl w:val="0"/>
          <w:numId w:val="28"/>
        </w:numPr>
        <w:autoSpaceDE w:val="0"/>
        <w:autoSpaceDN w:val="0"/>
        <w:spacing w:after="120"/>
        <w:ind w:left="357" w:hanging="357"/>
        <w:jc w:val="both"/>
        <w:rPr>
          <w:rFonts w:ascii="Arial" w:hAnsi="Arial" w:cs="Arial"/>
          <w:b/>
          <w:bCs/>
        </w:rPr>
      </w:pPr>
      <w:r w:rsidRPr="00867370">
        <w:rPr>
          <w:rFonts w:ascii="Arial" w:hAnsi="Arial" w:cs="Arial"/>
          <w:b/>
          <w:bCs/>
        </w:rPr>
        <w:t>Podpisywanie plików</w:t>
      </w:r>
    </w:p>
    <w:p w14:paraId="6AA3A346" w14:textId="77777777" w:rsidR="00867370" w:rsidRPr="00867370" w:rsidRDefault="00867370" w:rsidP="00867370">
      <w:pPr>
        <w:widowControl w:val="0"/>
        <w:numPr>
          <w:ilvl w:val="0"/>
          <w:numId w:val="34"/>
        </w:numPr>
        <w:autoSpaceDE w:val="0"/>
        <w:autoSpaceDN w:val="0"/>
        <w:spacing w:after="120"/>
        <w:ind w:left="709"/>
        <w:jc w:val="both"/>
        <w:rPr>
          <w:rFonts w:ascii="Arial" w:hAnsi="Arial" w:cs="Arial"/>
        </w:rPr>
      </w:pPr>
      <w:r w:rsidRPr="00867370">
        <w:rPr>
          <w:rFonts w:ascii="Arial" w:hAnsi="Arial" w:cs="Arial"/>
        </w:rPr>
        <w:t>Zamawiający zaleca, aby w przypadku podpisywania pliku przez kilka osób, stosować podpisy tego samego rodzaju. Podpisywanie różnymi rodzajami podpisów np. osobistym i kwalifikowanym może doprowadzić do problemów w weryfikacji plików.</w:t>
      </w:r>
    </w:p>
    <w:p w14:paraId="22BB9FF4" w14:textId="77777777" w:rsidR="00867370" w:rsidRPr="00867370" w:rsidRDefault="00867370" w:rsidP="00867370">
      <w:pPr>
        <w:widowControl w:val="0"/>
        <w:numPr>
          <w:ilvl w:val="0"/>
          <w:numId w:val="34"/>
        </w:numPr>
        <w:autoSpaceDE w:val="0"/>
        <w:autoSpaceDN w:val="0"/>
        <w:spacing w:after="120"/>
        <w:ind w:left="709"/>
        <w:jc w:val="both"/>
        <w:rPr>
          <w:rFonts w:ascii="Arial" w:hAnsi="Arial" w:cs="Arial"/>
        </w:rPr>
      </w:pPr>
      <w:r w:rsidRPr="00867370">
        <w:rPr>
          <w:rFonts w:ascii="Arial" w:hAnsi="Arial" w:cs="Arial"/>
        </w:rPr>
        <w:t>Zamawiający zaleca, aby Wykonawca z odpowiednim wyprzedzeniem przetestował możliwość prawidłowego wykorzystania wybranej metody podpisania plików oferty.</w:t>
      </w:r>
    </w:p>
    <w:p w14:paraId="12F42038" w14:textId="77777777" w:rsidR="00867370" w:rsidRPr="00867370" w:rsidRDefault="00867370" w:rsidP="00867370">
      <w:pPr>
        <w:widowControl w:val="0"/>
        <w:numPr>
          <w:ilvl w:val="0"/>
          <w:numId w:val="28"/>
        </w:numPr>
        <w:autoSpaceDE w:val="0"/>
        <w:autoSpaceDN w:val="0"/>
        <w:spacing w:after="120"/>
        <w:ind w:left="426"/>
        <w:jc w:val="both"/>
        <w:rPr>
          <w:rFonts w:ascii="Arial" w:hAnsi="Arial" w:cs="Arial"/>
        </w:rPr>
      </w:pPr>
      <w:r w:rsidRPr="00867370">
        <w:rPr>
          <w:rFonts w:ascii="Arial" w:hAnsi="Arial" w:cs="Arial"/>
        </w:rPr>
        <w:t>Osobą składającą ofertę powinna być osoba kontaktowa podawana w dokumentacji.</w:t>
      </w:r>
    </w:p>
    <w:p w14:paraId="3A84D03F" w14:textId="77777777" w:rsidR="00867370" w:rsidRPr="00867370" w:rsidRDefault="00867370" w:rsidP="00867370">
      <w:pPr>
        <w:widowControl w:val="0"/>
        <w:numPr>
          <w:ilvl w:val="0"/>
          <w:numId w:val="28"/>
        </w:numPr>
        <w:autoSpaceDE w:val="0"/>
        <w:autoSpaceDN w:val="0"/>
        <w:spacing w:after="120"/>
        <w:ind w:left="426"/>
        <w:jc w:val="both"/>
        <w:rPr>
          <w:rFonts w:ascii="Arial" w:hAnsi="Arial" w:cs="Arial"/>
        </w:rPr>
      </w:pPr>
      <w:r w:rsidRPr="00867370">
        <w:rPr>
          <w:rFonts w:ascii="Arial" w:hAnsi="Arial" w:cs="Arial"/>
        </w:rPr>
        <w:t xml:space="preserve">Ofertę należy przygotować z należytą starannością dla podmiotu ubiegającego się o udzielenie zamówienia publicznego i zachowaniem odpowiedniego odstępu czasu do zakończenia przyjmowania ofert. </w:t>
      </w:r>
    </w:p>
    <w:p w14:paraId="1435DACE" w14:textId="77777777" w:rsidR="00867370" w:rsidRPr="00867370" w:rsidRDefault="00867370" w:rsidP="00867370">
      <w:pPr>
        <w:widowControl w:val="0"/>
        <w:numPr>
          <w:ilvl w:val="0"/>
          <w:numId w:val="28"/>
        </w:numPr>
        <w:autoSpaceDE w:val="0"/>
        <w:autoSpaceDN w:val="0"/>
        <w:spacing w:after="120"/>
        <w:ind w:left="426"/>
        <w:jc w:val="both"/>
        <w:rPr>
          <w:rFonts w:ascii="Arial" w:hAnsi="Arial" w:cs="Arial"/>
        </w:rPr>
      </w:pPr>
      <w:r w:rsidRPr="00867370">
        <w:rPr>
          <w:rFonts w:ascii="Arial" w:hAnsi="Arial" w:cs="Arial"/>
        </w:rPr>
        <w:t xml:space="preserve">Jeśli Wykonawca pakuje dokumenty np. w plik o rozszerzeniu .zip, zaleca się wcześniejsze podpisanie każdego ze skompresowanych plików. </w:t>
      </w:r>
    </w:p>
    <w:p w14:paraId="7117C31C" w14:textId="77777777" w:rsidR="00867370" w:rsidRPr="00867370" w:rsidRDefault="00867370" w:rsidP="00867370">
      <w:pPr>
        <w:widowControl w:val="0"/>
        <w:numPr>
          <w:ilvl w:val="0"/>
          <w:numId w:val="28"/>
        </w:numPr>
        <w:autoSpaceDE w:val="0"/>
        <w:autoSpaceDN w:val="0"/>
        <w:spacing w:after="120"/>
        <w:ind w:left="426"/>
        <w:jc w:val="both"/>
        <w:rPr>
          <w:rFonts w:ascii="Arial" w:hAnsi="Arial" w:cs="Arial"/>
        </w:rPr>
      </w:pPr>
      <w:r w:rsidRPr="00867370">
        <w:rPr>
          <w:rFonts w:ascii="Arial" w:hAnsi="Arial" w:cs="Arial"/>
        </w:rPr>
        <w:t>Zamawiający zaleca, aby nie wprowadzać jakichkolwiek zmian w plikach po podpisaniu ich podpisem kwalifikowanym. Może to skutkować naruszeniem integralności plików co równoważne będzie z koniecznością odrzucenia oferty.</w:t>
      </w:r>
    </w:p>
    <w:p w14:paraId="430EA7EB" w14:textId="2DE00E6E" w:rsidR="00981513" w:rsidRPr="00867370" w:rsidRDefault="00981513" w:rsidP="00311955">
      <w:pPr>
        <w:spacing w:after="200" w:line="276" w:lineRule="auto"/>
        <w:ind w:left="4395"/>
        <w:jc w:val="right"/>
        <w:rPr>
          <w:rFonts w:ascii="Arial" w:hAnsi="Arial" w:cs="Arial"/>
          <w:color w:val="000000" w:themeColor="text1"/>
        </w:rPr>
      </w:pPr>
    </w:p>
    <w:p w14:paraId="07965E77" w14:textId="2EB2C02A" w:rsidR="00EE51ED" w:rsidRPr="00867370" w:rsidRDefault="00EE51ED" w:rsidP="00311955">
      <w:pPr>
        <w:spacing w:after="200" w:line="276" w:lineRule="auto"/>
        <w:ind w:left="4395"/>
        <w:jc w:val="right"/>
        <w:rPr>
          <w:rFonts w:ascii="Arial" w:hAnsi="Arial" w:cs="Arial"/>
          <w:color w:val="000000" w:themeColor="text1"/>
        </w:rPr>
      </w:pPr>
    </w:p>
    <w:p w14:paraId="014EC19E" w14:textId="77777777" w:rsidR="00A25F01" w:rsidRDefault="00A25F01" w:rsidP="00471412">
      <w:pPr>
        <w:spacing w:after="200" w:line="276" w:lineRule="auto"/>
        <w:rPr>
          <w:rFonts w:ascii="Arial" w:hAnsi="Arial" w:cs="Arial"/>
          <w:color w:val="000000" w:themeColor="text1"/>
          <w:sz w:val="20"/>
          <w:szCs w:val="20"/>
        </w:rPr>
      </w:pPr>
    </w:p>
    <w:sectPr w:rsidR="00A25F01" w:rsidSect="00F713DE">
      <w:headerReference w:type="default" r:id="rId41"/>
      <w:footerReference w:type="even" r:id="rId42"/>
      <w:footerReference w:type="default" r:id="rId43"/>
      <w:headerReference w:type="first" r:id="rId44"/>
      <w:pgSz w:w="11906" w:h="16838"/>
      <w:pgMar w:top="851"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CB787" w14:textId="77777777" w:rsidR="0006491E" w:rsidRDefault="0006491E" w:rsidP="0035626A">
      <w:pPr>
        <w:spacing w:after="0" w:line="240" w:lineRule="auto"/>
      </w:pPr>
      <w:r>
        <w:separator/>
      </w:r>
    </w:p>
  </w:endnote>
  <w:endnote w:type="continuationSeparator" w:id="0">
    <w:p w14:paraId="019783A0" w14:textId="77777777" w:rsidR="0006491E" w:rsidRDefault="0006491E" w:rsidP="0035626A">
      <w:pPr>
        <w:spacing w:after="0" w:line="240" w:lineRule="auto"/>
      </w:pPr>
      <w:r>
        <w:continuationSeparator/>
      </w:r>
    </w:p>
  </w:endnote>
  <w:endnote w:type="continuationNotice" w:id="1">
    <w:p w14:paraId="43640783" w14:textId="77777777" w:rsidR="0006491E" w:rsidRDefault="000649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Univers Com 45 Light">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Museo Sans 700"/>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AA2F9" w14:textId="77777777" w:rsidR="001D2EF7" w:rsidRDefault="001D2EF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AEDDE" w14:textId="77777777" w:rsidR="001D2EF7" w:rsidRDefault="001D2EF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FCFB3" w14:textId="77777777" w:rsidR="001D2EF7" w:rsidRDefault="001D2EF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B14ED" w14:textId="77777777" w:rsidR="001E1F7F" w:rsidRDefault="001E1F7F" w:rsidP="00EF444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2A4EA3D0" w14:textId="77777777" w:rsidR="001E1F7F" w:rsidRDefault="001E1F7F" w:rsidP="00EF4445">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2699204"/>
      <w:docPartObj>
        <w:docPartGallery w:val="Page Numbers (Bottom of Page)"/>
        <w:docPartUnique/>
      </w:docPartObj>
    </w:sdtPr>
    <w:sdtContent>
      <w:sdt>
        <w:sdtPr>
          <w:id w:val="886460264"/>
          <w:docPartObj>
            <w:docPartGallery w:val="Page Numbers (Top of Page)"/>
            <w:docPartUnique/>
          </w:docPartObj>
        </w:sdtPr>
        <w:sdtContent>
          <w:p w14:paraId="5436729D" w14:textId="01C3B41A" w:rsidR="001E1F7F" w:rsidRDefault="001E1F7F" w:rsidP="002740C7">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174</w:t>
            </w:r>
            <w:r>
              <w:rPr>
                <w:b/>
                <w:bCs/>
                <w:sz w:val="24"/>
                <w:szCs w:val="24"/>
              </w:rPr>
              <w:fldChar w:fldCharType="end"/>
            </w:r>
          </w:p>
        </w:sdtContent>
      </w:sdt>
    </w:sdtContent>
  </w:sdt>
  <w:p w14:paraId="237DBA5C" w14:textId="77777777" w:rsidR="001E1F7F" w:rsidRDefault="001E1F7F" w:rsidP="00EF444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05029" w14:textId="77777777" w:rsidR="0006491E" w:rsidRDefault="0006491E" w:rsidP="0035626A">
      <w:pPr>
        <w:spacing w:after="0" w:line="240" w:lineRule="auto"/>
      </w:pPr>
      <w:r>
        <w:separator/>
      </w:r>
    </w:p>
  </w:footnote>
  <w:footnote w:type="continuationSeparator" w:id="0">
    <w:p w14:paraId="5D7FB07A" w14:textId="77777777" w:rsidR="0006491E" w:rsidRDefault="0006491E" w:rsidP="0035626A">
      <w:pPr>
        <w:spacing w:after="0" w:line="240" w:lineRule="auto"/>
      </w:pPr>
      <w:r>
        <w:continuationSeparator/>
      </w:r>
    </w:p>
  </w:footnote>
  <w:footnote w:type="continuationNotice" w:id="1">
    <w:p w14:paraId="1320DAC0" w14:textId="77777777" w:rsidR="0006491E" w:rsidRDefault="0006491E">
      <w:pPr>
        <w:spacing w:after="0" w:line="240" w:lineRule="auto"/>
      </w:pPr>
    </w:p>
  </w:footnote>
  <w:footnote w:id="2">
    <w:p w14:paraId="61048F68" w14:textId="77777777" w:rsidR="00D2303F" w:rsidRDefault="00D2303F" w:rsidP="00D2303F">
      <w:pPr>
        <w:pStyle w:val="Tekstprzypisudolnego"/>
        <w:rPr>
          <w:rFonts w:cs="Arial"/>
          <w:sz w:val="18"/>
          <w:szCs w:val="18"/>
        </w:rPr>
      </w:pPr>
      <w:r>
        <w:rPr>
          <w:rStyle w:val="Odwoanieprzypisudolnego"/>
          <w:rFonts w:cs="Arial"/>
          <w:b/>
          <w:bCs/>
          <w:sz w:val="18"/>
          <w:szCs w:val="18"/>
        </w:rPr>
        <w:footnoteRef/>
      </w:r>
      <w:r>
        <w:rPr>
          <w:rFonts w:cs="Arial"/>
          <w:b/>
          <w:bCs/>
          <w:sz w:val="18"/>
          <w:szCs w:val="18"/>
        </w:rPr>
        <w:t xml:space="preserve"> </w:t>
      </w:r>
      <w:r>
        <w:rPr>
          <w:rFonts w:cs="Arial"/>
          <w:sz w:val="18"/>
          <w:szCs w:val="18"/>
        </w:rPr>
        <w:t>Postanowienie ma zastosowanie w przypadku umowy zawieranej z Wykonawcą zarejestrowanym jako czynny podatnik VAT w Polsce.</w:t>
      </w:r>
    </w:p>
  </w:footnote>
  <w:footnote w:id="3">
    <w:p w14:paraId="06FE8444" w14:textId="77777777" w:rsidR="00D2303F" w:rsidRDefault="00D2303F" w:rsidP="00D2303F">
      <w:pPr>
        <w:pStyle w:val="Tekstprzypisudolnego"/>
        <w:rPr>
          <w:rFonts w:cs="Arial"/>
          <w:sz w:val="18"/>
          <w:szCs w:val="18"/>
        </w:rPr>
      </w:pPr>
      <w:r>
        <w:rPr>
          <w:rStyle w:val="Odwoanieprzypisudolnego"/>
          <w:rFonts w:cs="Arial"/>
          <w:b/>
          <w:bCs/>
          <w:sz w:val="18"/>
          <w:szCs w:val="18"/>
        </w:rPr>
        <w:footnoteRef/>
      </w:r>
      <w:r>
        <w:rPr>
          <w:rFonts w:cs="Arial"/>
          <w:sz w:val="18"/>
          <w:szCs w:val="18"/>
        </w:rPr>
        <w:t xml:space="preserve"> Postanowienie ma zastosowanie w przypadku umowy zawieranej z Wykonawcą zarejestrowanym jako podatnik VAT czynny w Polsce.</w:t>
      </w:r>
    </w:p>
  </w:footnote>
  <w:footnote w:id="4">
    <w:p w14:paraId="6D24E55D" w14:textId="77777777" w:rsidR="00D2303F" w:rsidRDefault="00D2303F" w:rsidP="00D2303F">
      <w:pPr>
        <w:pStyle w:val="Tekstprzypisudolnego"/>
        <w:rPr>
          <w:rFonts w:cs="Arial"/>
          <w:sz w:val="18"/>
          <w:szCs w:val="18"/>
        </w:rPr>
      </w:pPr>
      <w:r>
        <w:rPr>
          <w:rStyle w:val="Odwoanieprzypisudolnego"/>
          <w:rFonts w:cs="Arial"/>
          <w:b/>
          <w:bCs/>
          <w:sz w:val="18"/>
          <w:szCs w:val="18"/>
        </w:rPr>
        <w:footnoteRef/>
      </w:r>
      <w:r>
        <w:rPr>
          <w:rFonts w:cs="Arial"/>
          <w:sz w:val="18"/>
          <w:szCs w:val="18"/>
        </w:rPr>
        <w:t xml:space="preserve"> Postanowienie ma bezwzględne zastosowanie w przypadku umowy zawieranej z Wykonawcą nie mającym </w:t>
      </w:r>
      <w:r>
        <w:rPr>
          <w:rFonts w:cs="Arial"/>
          <w:sz w:val="18"/>
          <w:szCs w:val="18"/>
        </w:rPr>
        <w:br/>
        <w:t>na terytorium Rzeczypospolitej Polskiej siedziby lub zarządu.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F52F" w14:textId="77777777" w:rsidR="001D2EF7" w:rsidRDefault="001D2EF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254DD" w14:textId="77777777" w:rsidR="001D2EF7" w:rsidRDefault="001D2EF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383F" w14:textId="77777777" w:rsidR="001D2EF7" w:rsidRDefault="001D2EF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3C148" w14:textId="77777777" w:rsidR="001E1F7F" w:rsidRPr="00DE44A6" w:rsidRDefault="001E1F7F">
    <w:pPr>
      <w:pStyle w:val="Nagwek"/>
      <w:rPr>
        <w:color w:val="A6A6A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DB957" w14:textId="6B7A5EDE" w:rsidR="001E1F7F" w:rsidRPr="00F32CFE" w:rsidRDefault="001E1F7F" w:rsidP="0010193C">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1564A5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58A39F8"/>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2"/>
    <w:multiLevelType w:val="multilevel"/>
    <w:tmpl w:val="00000002"/>
    <w:name w:val="WWNum1"/>
    <w:lvl w:ilvl="0">
      <w:start w:val="1"/>
      <w:numFmt w:val="decimal"/>
      <w:lvlText w:val="%1."/>
      <w:lvlJc w:val="left"/>
      <w:pPr>
        <w:tabs>
          <w:tab w:val="num" w:pos="0"/>
        </w:tabs>
        <w:ind w:left="366" w:hanging="360"/>
      </w:pPr>
    </w:lvl>
    <w:lvl w:ilvl="1">
      <w:start w:val="1"/>
      <w:numFmt w:val="lowerLetter"/>
      <w:lvlText w:val="%2."/>
      <w:lvlJc w:val="left"/>
      <w:pPr>
        <w:tabs>
          <w:tab w:val="num" w:pos="0"/>
        </w:tabs>
        <w:ind w:left="1086" w:hanging="360"/>
      </w:pPr>
    </w:lvl>
    <w:lvl w:ilvl="2">
      <w:start w:val="1"/>
      <w:numFmt w:val="lowerRoman"/>
      <w:lvlText w:val="%3."/>
      <w:lvlJc w:val="right"/>
      <w:pPr>
        <w:tabs>
          <w:tab w:val="num" w:pos="0"/>
        </w:tabs>
        <w:ind w:left="1806" w:hanging="180"/>
      </w:pPr>
    </w:lvl>
    <w:lvl w:ilvl="3">
      <w:start w:val="1"/>
      <w:numFmt w:val="decimal"/>
      <w:lvlText w:val="%4."/>
      <w:lvlJc w:val="left"/>
      <w:pPr>
        <w:tabs>
          <w:tab w:val="num" w:pos="0"/>
        </w:tabs>
        <w:ind w:left="2526" w:hanging="360"/>
      </w:pPr>
    </w:lvl>
    <w:lvl w:ilvl="4">
      <w:start w:val="1"/>
      <w:numFmt w:val="lowerLetter"/>
      <w:lvlText w:val="%5."/>
      <w:lvlJc w:val="left"/>
      <w:pPr>
        <w:tabs>
          <w:tab w:val="num" w:pos="0"/>
        </w:tabs>
        <w:ind w:left="3246" w:hanging="360"/>
      </w:pPr>
    </w:lvl>
    <w:lvl w:ilvl="5">
      <w:start w:val="1"/>
      <w:numFmt w:val="lowerRoman"/>
      <w:lvlText w:val="%6."/>
      <w:lvlJc w:val="right"/>
      <w:pPr>
        <w:tabs>
          <w:tab w:val="num" w:pos="0"/>
        </w:tabs>
        <w:ind w:left="3966" w:hanging="180"/>
      </w:pPr>
    </w:lvl>
    <w:lvl w:ilvl="6">
      <w:start w:val="1"/>
      <w:numFmt w:val="decimal"/>
      <w:lvlText w:val="%7."/>
      <w:lvlJc w:val="left"/>
      <w:pPr>
        <w:tabs>
          <w:tab w:val="num" w:pos="0"/>
        </w:tabs>
        <w:ind w:left="4686" w:hanging="360"/>
      </w:pPr>
    </w:lvl>
    <w:lvl w:ilvl="7">
      <w:start w:val="1"/>
      <w:numFmt w:val="lowerLetter"/>
      <w:lvlText w:val="%8."/>
      <w:lvlJc w:val="left"/>
      <w:pPr>
        <w:tabs>
          <w:tab w:val="num" w:pos="0"/>
        </w:tabs>
        <w:ind w:left="5406" w:hanging="360"/>
      </w:pPr>
    </w:lvl>
    <w:lvl w:ilvl="8">
      <w:start w:val="1"/>
      <w:numFmt w:val="lowerRoman"/>
      <w:lvlText w:val="%9."/>
      <w:lvlJc w:val="right"/>
      <w:pPr>
        <w:tabs>
          <w:tab w:val="num" w:pos="0"/>
        </w:tabs>
        <w:ind w:left="6126" w:hanging="180"/>
      </w:pPr>
    </w:lvl>
  </w:abstractNum>
  <w:abstractNum w:abstractNumId="3" w15:restartNumberingAfterBreak="0">
    <w:nsid w:val="00000004"/>
    <w:multiLevelType w:val="singleLevel"/>
    <w:tmpl w:val="1F988198"/>
    <w:name w:val="WW8Num5"/>
    <w:lvl w:ilvl="0">
      <w:start w:val="1"/>
      <w:numFmt w:val="decimal"/>
      <w:lvlText w:val="%1)"/>
      <w:lvlJc w:val="left"/>
      <w:pPr>
        <w:tabs>
          <w:tab w:val="num" w:pos="360"/>
        </w:tabs>
        <w:ind w:left="360" w:hanging="360"/>
      </w:pPr>
      <w:rPr>
        <w:rFonts w:ascii="Arial" w:eastAsia="Times New Roman" w:hAnsi="Arial" w:cs="Arial" w:hint="default"/>
      </w:rPr>
    </w:lvl>
  </w:abstractNum>
  <w:abstractNum w:abstractNumId="4" w15:restartNumberingAfterBreak="0">
    <w:nsid w:val="00000006"/>
    <w:multiLevelType w:val="multilevel"/>
    <w:tmpl w:val="6D8ACACC"/>
    <w:name w:val="WWNum7"/>
    <w:lvl w:ilvl="0">
      <w:start w:val="1"/>
      <w:numFmt w:val="decimal"/>
      <w:lvlText w:val="%1."/>
      <w:lvlJc w:val="left"/>
      <w:pPr>
        <w:tabs>
          <w:tab w:val="num" w:pos="0"/>
        </w:tabs>
        <w:ind w:left="366" w:hanging="360"/>
      </w:pPr>
      <w:rPr>
        <w:rFonts w:ascii="Arial" w:hAnsi="Arial"/>
        <w:color w:val="00000A"/>
        <w:sz w:val="24"/>
        <w:szCs w:val="22"/>
      </w:rPr>
    </w:lvl>
    <w:lvl w:ilvl="1">
      <w:start w:val="1"/>
      <w:numFmt w:val="lowerLetter"/>
      <w:lvlText w:val="%2."/>
      <w:lvlJc w:val="left"/>
      <w:pPr>
        <w:tabs>
          <w:tab w:val="num" w:pos="0"/>
        </w:tabs>
        <w:ind w:left="1086" w:hanging="360"/>
      </w:pPr>
    </w:lvl>
    <w:lvl w:ilvl="2">
      <w:start w:val="1"/>
      <w:numFmt w:val="lowerRoman"/>
      <w:lvlText w:val="%3."/>
      <w:lvlJc w:val="right"/>
      <w:pPr>
        <w:tabs>
          <w:tab w:val="num" w:pos="0"/>
        </w:tabs>
        <w:ind w:left="1806" w:hanging="180"/>
      </w:pPr>
    </w:lvl>
    <w:lvl w:ilvl="3">
      <w:start w:val="1"/>
      <w:numFmt w:val="decimal"/>
      <w:lvlText w:val="%4."/>
      <w:lvlJc w:val="left"/>
      <w:pPr>
        <w:tabs>
          <w:tab w:val="num" w:pos="0"/>
        </w:tabs>
        <w:ind w:left="2526" w:hanging="360"/>
      </w:pPr>
    </w:lvl>
    <w:lvl w:ilvl="4">
      <w:start w:val="1"/>
      <w:numFmt w:val="lowerLetter"/>
      <w:lvlText w:val="%5."/>
      <w:lvlJc w:val="left"/>
      <w:pPr>
        <w:tabs>
          <w:tab w:val="num" w:pos="0"/>
        </w:tabs>
        <w:ind w:left="3246" w:hanging="360"/>
      </w:pPr>
    </w:lvl>
    <w:lvl w:ilvl="5">
      <w:start w:val="1"/>
      <w:numFmt w:val="lowerRoman"/>
      <w:lvlText w:val="%6."/>
      <w:lvlJc w:val="right"/>
      <w:pPr>
        <w:tabs>
          <w:tab w:val="num" w:pos="0"/>
        </w:tabs>
        <w:ind w:left="3966" w:hanging="180"/>
      </w:pPr>
    </w:lvl>
    <w:lvl w:ilvl="6">
      <w:start w:val="1"/>
      <w:numFmt w:val="decimal"/>
      <w:lvlText w:val="%7."/>
      <w:lvlJc w:val="left"/>
      <w:pPr>
        <w:tabs>
          <w:tab w:val="num" w:pos="0"/>
        </w:tabs>
        <w:ind w:left="4686" w:hanging="360"/>
      </w:pPr>
    </w:lvl>
    <w:lvl w:ilvl="7">
      <w:start w:val="1"/>
      <w:numFmt w:val="lowerLetter"/>
      <w:lvlText w:val="%8."/>
      <w:lvlJc w:val="left"/>
      <w:pPr>
        <w:tabs>
          <w:tab w:val="num" w:pos="0"/>
        </w:tabs>
        <w:ind w:left="5406" w:hanging="360"/>
      </w:pPr>
    </w:lvl>
    <w:lvl w:ilvl="8">
      <w:start w:val="1"/>
      <w:numFmt w:val="lowerRoman"/>
      <w:lvlText w:val="%9."/>
      <w:lvlJc w:val="right"/>
      <w:pPr>
        <w:tabs>
          <w:tab w:val="num" w:pos="0"/>
        </w:tabs>
        <w:ind w:left="6126" w:hanging="180"/>
      </w:pPr>
    </w:lvl>
  </w:abstractNum>
  <w:abstractNum w:abstractNumId="5" w15:restartNumberingAfterBreak="0">
    <w:nsid w:val="00000007"/>
    <w:multiLevelType w:val="multilevel"/>
    <w:tmpl w:val="0000000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6" w15:restartNumberingAfterBreak="0">
    <w:nsid w:val="00000009"/>
    <w:multiLevelType w:val="singleLevel"/>
    <w:tmpl w:val="7A6ABBB0"/>
    <w:name w:val="WW8Num9"/>
    <w:lvl w:ilvl="0">
      <w:start w:val="1"/>
      <w:numFmt w:val="decimal"/>
      <w:lvlText w:val="%1."/>
      <w:lvlJc w:val="left"/>
      <w:pPr>
        <w:tabs>
          <w:tab w:val="num" w:pos="360"/>
        </w:tabs>
        <w:ind w:left="360" w:hanging="360"/>
      </w:pPr>
      <w:rPr>
        <w:rFonts w:ascii="Arial" w:hAnsi="Arial" w:cs="Arial" w:hint="default"/>
        <w:sz w:val="18"/>
        <w:szCs w:val="18"/>
      </w:rPr>
    </w:lvl>
  </w:abstractNum>
  <w:abstractNum w:abstractNumId="7" w15:restartNumberingAfterBreak="0">
    <w:nsid w:val="0000000F"/>
    <w:multiLevelType w:val="multilevel"/>
    <w:tmpl w:val="0000000F"/>
    <w:name w:val="WW8Num15"/>
    <w:lvl w:ilvl="0">
      <w:start w:val="1"/>
      <w:numFmt w:val="decimal"/>
      <w:lvlText w:val="%1."/>
      <w:lvlJc w:val="left"/>
      <w:pPr>
        <w:tabs>
          <w:tab w:val="num" w:pos="360"/>
        </w:tabs>
        <w:ind w:left="360" w:hanging="360"/>
      </w:pPr>
      <w:rPr>
        <w:rFonts w:ascii="Arial" w:hAnsi="Arial" w:cs="Arial" w:hint="default"/>
        <w:b w:val="0"/>
        <w:i w:val="0"/>
        <w:sz w:val="18"/>
        <w:szCs w:val="18"/>
      </w:rPr>
    </w:lvl>
    <w:lvl w:ilvl="1">
      <w:start w:val="1"/>
      <w:numFmt w:val="bullet"/>
      <w:lvlText w:val=""/>
      <w:lvlJc w:val="left"/>
      <w:pPr>
        <w:tabs>
          <w:tab w:val="num" w:pos="1080"/>
        </w:tabs>
        <w:ind w:left="1080" w:hanging="360"/>
      </w:pPr>
      <w:rPr>
        <w:rFonts w:ascii="Symbol" w:hAnsi="Symbol" w:cs="Symbol" w:hint="default"/>
        <w:sz w:val="18"/>
        <w:szCs w:val="1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00000010"/>
    <w:multiLevelType w:val="hybridMultilevel"/>
    <w:tmpl w:val="69787844"/>
    <w:name w:val="WW8Num62"/>
    <w:lvl w:ilvl="0" w:tplc="D2B2909E">
      <w:start w:val="2"/>
      <w:numFmt w:val="decimal"/>
      <w:lvlText w:val="%1."/>
      <w:lvlJc w:val="left"/>
      <w:pPr>
        <w:tabs>
          <w:tab w:val="num" w:pos="0"/>
        </w:tabs>
        <w:ind w:left="0" w:firstLine="0"/>
      </w:pPr>
      <w:rPr>
        <w:rFonts w:hint="default"/>
      </w:rPr>
    </w:lvl>
    <w:lvl w:ilvl="1" w:tplc="910AB43C">
      <w:start w:val="1"/>
      <w:numFmt w:val="lowerLetter"/>
      <w:lvlText w:val="%2."/>
      <w:lvlJc w:val="left"/>
      <w:pPr>
        <w:tabs>
          <w:tab w:val="num" w:pos="0"/>
        </w:tabs>
        <w:ind w:left="0" w:firstLine="0"/>
      </w:pPr>
      <w:rPr>
        <w:rFonts w:hint="default"/>
      </w:rPr>
    </w:lvl>
    <w:lvl w:ilvl="2" w:tplc="0FC4350C">
      <w:start w:val="1"/>
      <w:numFmt w:val="decimal"/>
      <w:lvlText w:val="%3)"/>
      <w:lvlJc w:val="left"/>
      <w:pPr>
        <w:tabs>
          <w:tab w:val="num" w:pos="0"/>
        </w:tabs>
        <w:ind w:left="0" w:firstLine="0"/>
      </w:pPr>
      <w:rPr>
        <w:rFonts w:hint="default"/>
      </w:rPr>
    </w:lvl>
    <w:lvl w:ilvl="3" w:tplc="483C8108">
      <w:start w:val="1"/>
      <w:numFmt w:val="decimal"/>
      <w:lvlText w:val="%4."/>
      <w:lvlJc w:val="left"/>
      <w:pPr>
        <w:tabs>
          <w:tab w:val="num" w:pos="0"/>
        </w:tabs>
        <w:ind w:left="0" w:firstLine="0"/>
      </w:pPr>
      <w:rPr>
        <w:rFonts w:ascii="Arial" w:hAnsi="Arial" w:cs="Arial" w:hint="default"/>
        <w:b w:val="0"/>
        <w:bCs/>
        <w:i w:val="0"/>
      </w:rPr>
    </w:lvl>
    <w:lvl w:ilvl="4" w:tplc="C562B988">
      <w:start w:val="1"/>
      <w:numFmt w:val="lowerLetter"/>
      <w:lvlText w:val="%5."/>
      <w:lvlJc w:val="left"/>
      <w:pPr>
        <w:tabs>
          <w:tab w:val="num" w:pos="0"/>
        </w:tabs>
        <w:ind w:left="0" w:firstLine="0"/>
      </w:pPr>
      <w:rPr>
        <w:rFonts w:hint="default"/>
      </w:rPr>
    </w:lvl>
    <w:lvl w:ilvl="5" w:tplc="425876F0">
      <w:start w:val="1"/>
      <w:numFmt w:val="lowerRoman"/>
      <w:lvlText w:val="%6."/>
      <w:lvlJc w:val="right"/>
      <w:pPr>
        <w:tabs>
          <w:tab w:val="num" w:pos="0"/>
        </w:tabs>
        <w:ind w:left="0" w:firstLine="0"/>
      </w:pPr>
      <w:rPr>
        <w:rFonts w:hint="default"/>
      </w:rPr>
    </w:lvl>
    <w:lvl w:ilvl="6" w:tplc="5AC49AAA">
      <w:start w:val="1"/>
      <w:numFmt w:val="decimal"/>
      <w:lvlText w:val="%7."/>
      <w:lvlJc w:val="left"/>
      <w:pPr>
        <w:tabs>
          <w:tab w:val="num" w:pos="0"/>
        </w:tabs>
        <w:ind w:left="0" w:firstLine="0"/>
      </w:pPr>
      <w:rPr>
        <w:rFonts w:hint="default"/>
      </w:rPr>
    </w:lvl>
    <w:lvl w:ilvl="7" w:tplc="F3581938">
      <w:start w:val="1"/>
      <w:numFmt w:val="lowerLetter"/>
      <w:lvlText w:val="%8."/>
      <w:lvlJc w:val="left"/>
      <w:pPr>
        <w:tabs>
          <w:tab w:val="num" w:pos="0"/>
        </w:tabs>
        <w:ind w:left="0" w:firstLine="0"/>
      </w:pPr>
      <w:rPr>
        <w:rFonts w:hint="default"/>
      </w:rPr>
    </w:lvl>
    <w:lvl w:ilvl="8" w:tplc="E3222522">
      <w:start w:val="1"/>
      <w:numFmt w:val="lowerRoman"/>
      <w:lvlText w:val="%9."/>
      <w:lvlJc w:val="right"/>
      <w:pPr>
        <w:tabs>
          <w:tab w:val="num" w:pos="0"/>
        </w:tabs>
        <w:ind w:left="0" w:firstLine="0"/>
      </w:pPr>
      <w:rPr>
        <w:rFonts w:hint="default"/>
      </w:rPr>
    </w:lvl>
  </w:abstractNum>
  <w:abstractNum w:abstractNumId="9" w15:restartNumberingAfterBreak="0">
    <w:nsid w:val="00000013"/>
    <w:multiLevelType w:val="multilevel"/>
    <w:tmpl w:val="00000013"/>
    <w:name w:val="WW8Num19"/>
    <w:lvl w:ilvl="0">
      <w:start w:val="1"/>
      <w:numFmt w:val="decimal"/>
      <w:lvlText w:val="%1."/>
      <w:lvlJc w:val="left"/>
      <w:pPr>
        <w:tabs>
          <w:tab w:val="num" w:pos="360"/>
        </w:tabs>
        <w:ind w:left="360" w:hanging="360"/>
      </w:pPr>
      <w:rPr>
        <w:rFonts w:ascii="Arial" w:hAnsi="Arial" w:cs="Arial"/>
        <w:i w:val="0"/>
        <w:sz w:val="18"/>
        <w:szCs w:val="18"/>
      </w:rPr>
    </w:lvl>
    <w:lvl w:ilvl="1">
      <w:start w:val="1"/>
      <w:numFmt w:val="bullet"/>
      <w:lvlText w:val=""/>
      <w:lvlJc w:val="left"/>
      <w:pPr>
        <w:tabs>
          <w:tab w:val="num" w:pos="709"/>
        </w:tabs>
        <w:ind w:left="1080" w:hanging="360"/>
      </w:pPr>
      <w:rPr>
        <w:rFonts w:ascii="Symbol" w:hAnsi="Symbol" w:cs="Symbol" w:hint="default"/>
        <w:i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00000014"/>
    <w:multiLevelType w:val="multilevel"/>
    <w:tmpl w:val="00000014"/>
    <w:name w:val="WW8Num2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hint="default"/>
        <w:sz w:val="18"/>
        <w:szCs w:val="18"/>
      </w:rPr>
    </w:lvl>
    <w:lvl w:ilvl="2">
      <w:start w:val="1"/>
      <w:numFmt w:val="decimal"/>
      <w:lvlText w:val="%3."/>
      <w:lvlJc w:val="left"/>
      <w:pPr>
        <w:tabs>
          <w:tab w:val="num" w:pos="2340"/>
        </w:tabs>
        <w:ind w:left="2340" w:hanging="360"/>
      </w:pPr>
      <w:rPr>
        <w:rFonts w:ascii="Arial" w:hAnsi="Arial" w:cs="Arial"/>
        <w:i/>
        <w:sz w:val="18"/>
        <w:szCs w:val="18"/>
      </w:rPr>
    </w:lvl>
    <w:lvl w:ilvl="3">
      <w:start w:val="1"/>
      <w:numFmt w:val="bullet"/>
      <w:lvlText w:val=""/>
      <w:lvlJc w:val="left"/>
      <w:pPr>
        <w:tabs>
          <w:tab w:val="num" w:pos="2880"/>
        </w:tabs>
        <w:ind w:left="2880" w:hanging="360"/>
      </w:pPr>
      <w:rPr>
        <w:rFonts w:ascii="Symbol" w:hAnsi="Symbol" w:cs="Symbol" w:hint="default"/>
        <w:sz w:val="18"/>
        <w:szCs w:val="18"/>
      </w:rPr>
    </w:lvl>
    <w:lvl w:ilvl="4">
      <w:start w:val="1"/>
      <w:numFmt w:val="decimal"/>
      <w:lvlText w:val="%5)"/>
      <w:lvlJc w:val="left"/>
      <w:pPr>
        <w:tabs>
          <w:tab w:val="num" w:pos="0"/>
        </w:tabs>
        <w:ind w:left="1069"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15"/>
    <w:multiLevelType w:val="multilevel"/>
    <w:tmpl w:val="00000015"/>
    <w:name w:val="WW8Num21"/>
    <w:lvl w:ilvl="0">
      <w:start w:val="1"/>
      <w:numFmt w:val="bullet"/>
      <w:lvlText w:val=""/>
      <w:lvlJc w:val="left"/>
      <w:pPr>
        <w:tabs>
          <w:tab w:val="num" w:pos="360"/>
        </w:tabs>
        <w:ind w:left="360" w:hanging="360"/>
      </w:pPr>
      <w:rPr>
        <w:rFonts w:ascii="Symbol" w:hAnsi="Symbol" w:cs="Symbol" w:hint="default"/>
      </w:rPr>
    </w:lvl>
    <w:lvl w:ilvl="1">
      <w:start w:val="1"/>
      <w:numFmt w:val="bullet"/>
      <w:suff w:val="space"/>
      <w:lvlText w:val=""/>
      <w:lvlJc w:val="left"/>
      <w:pPr>
        <w:tabs>
          <w:tab w:val="num" w:pos="0"/>
        </w:tabs>
        <w:ind w:left="1080" w:hanging="360"/>
      </w:pPr>
      <w:rPr>
        <w:rFonts w:ascii="Symbol" w:hAnsi="Symbol" w:cs="Symbol" w:hint="default"/>
        <w:b w:val="0"/>
        <w:i w:val="0"/>
        <w:sz w:val="18"/>
        <w:szCs w:val="18"/>
      </w:rPr>
    </w:lvl>
    <w:lvl w:ilvl="2">
      <w:start w:val="1"/>
      <w:numFmt w:val="decimal"/>
      <w:lvlText w:val="%3)"/>
      <w:lvlJc w:val="left"/>
      <w:pPr>
        <w:tabs>
          <w:tab w:val="num" w:pos="0"/>
        </w:tabs>
        <w:ind w:left="1980"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9"/>
    <w:multiLevelType w:val="hybridMultilevel"/>
    <w:tmpl w:val="E0E072B0"/>
    <w:name w:val="WWNum39"/>
    <w:lvl w:ilvl="0" w:tplc="0415000F">
      <w:start w:val="1"/>
      <w:numFmt w:val="decimal"/>
      <w:lvlText w:val="%1."/>
      <w:lvlJc w:val="left"/>
      <w:pPr>
        <w:tabs>
          <w:tab w:val="num" w:pos="0"/>
        </w:tabs>
        <w:ind w:left="720" w:hanging="360"/>
      </w:pPr>
      <w:rPr>
        <w:b w:val="0"/>
        <w:bCs/>
        <w:i w:val="0"/>
        <w:sz w:val="24"/>
      </w:rPr>
    </w:lvl>
    <w:lvl w:ilvl="1" w:tplc="0A328A5C">
      <w:start w:val="1"/>
      <w:numFmt w:val="lowerLetter"/>
      <w:lvlText w:val="%2."/>
      <w:lvlJc w:val="left"/>
      <w:pPr>
        <w:tabs>
          <w:tab w:val="num" w:pos="0"/>
        </w:tabs>
        <w:ind w:left="1440" w:hanging="360"/>
      </w:pPr>
    </w:lvl>
    <w:lvl w:ilvl="2" w:tplc="8E78FF54">
      <w:start w:val="1"/>
      <w:numFmt w:val="lowerRoman"/>
      <w:lvlText w:val="%3."/>
      <w:lvlJc w:val="right"/>
      <w:pPr>
        <w:tabs>
          <w:tab w:val="num" w:pos="0"/>
        </w:tabs>
        <w:ind w:left="2160" w:hanging="180"/>
      </w:pPr>
    </w:lvl>
    <w:lvl w:ilvl="3" w:tplc="E146E318">
      <w:start w:val="1"/>
      <w:numFmt w:val="decimal"/>
      <w:lvlText w:val="%4."/>
      <w:lvlJc w:val="left"/>
      <w:pPr>
        <w:tabs>
          <w:tab w:val="num" w:pos="0"/>
        </w:tabs>
        <w:ind w:left="2880" w:hanging="360"/>
      </w:pPr>
    </w:lvl>
    <w:lvl w:ilvl="4" w:tplc="9C92F640">
      <w:start w:val="1"/>
      <w:numFmt w:val="lowerLetter"/>
      <w:lvlText w:val="%5."/>
      <w:lvlJc w:val="left"/>
      <w:pPr>
        <w:tabs>
          <w:tab w:val="num" w:pos="0"/>
        </w:tabs>
        <w:ind w:left="3600" w:hanging="360"/>
      </w:pPr>
    </w:lvl>
    <w:lvl w:ilvl="5" w:tplc="9F4A8662">
      <w:start w:val="1"/>
      <w:numFmt w:val="lowerRoman"/>
      <w:lvlText w:val="%6."/>
      <w:lvlJc w:val="right"/>
      <w:pPr>
        <w:tabs>
          <w:tab w:val="num" w:pos="0"/>
        </w:tabs>
        <w:ind w:left="4320" w:hanging="180"/>
      </w:pPr>
    </w:lvl>
    <w:lvl w:ilvl="6" w:tplc="D16A66B2">
      <w:start w:val="1"/>
      <w:numFmt w:val="decimal"/>
      <w:lvlText w:val="%7."/>
      <w:lvlJc w:val="left"/>
      <w:pPr>
        <w:tabs>
          <w:tab w:val="num" w:pos="0"/>
        </w:tabs>
        <w:ind w:left="5040" w:hanging="360"/>
      </w:pPr>
    </w:lvl>
    <w:lvl w:ilvl="7" w:tplc="371A3062">
      <w:start w:val="1"/>
      <w:numFmt w:val="lowerLetter"/>
      <w:lvlText w:val="%8."/>
      <w:lvlJc w:val="left"/>
      <w:pPr>
        <w:tabs>
          <w:tab w:val="num" w:pos="0"/>
        </w:tabs>
        <w:ind w:left="5760" w:hanging="360"/>
      </w:pPr>
    </w:lvl>
    <w:lvl w:ilvl="8" w:tplc="90D4B7C2">
      <w:start w:val="1"/>
      <w:numFmt w:val="lowerRoman"/>
      <w:lvlText w:val="%9."/>
      <w:lvlJc w:val="right"/>
      <w:pPr>
        <w:tabs>
          <w:tab w:val="num" w:pos="0"/>
        </w:tabs>
        <w:ind w:left="6480" w:hanging="180"/>
      </w:pPr>
    </w:lvl>
  </w:abstractNum>
  <w:abstractNum w:abstractNumId="13" w15:restartNumberingAfterBreak="0">
    <w:nsid w:val="0000001A"/>
    <w:multiLevelType w:val="singleLevel"/>
    <w:tmpl w:val="0000001A"/>
    <w:name w:val="WW8Num26"/>
    <w:lvl w:ilvl="0">
      <w:start w:val="1"/>
      <w:numFmt w:val="decimal"/>
      <w:lvlText w:val="%1."/>
      <w:lvlJc w:val="left"/>
      <w:pPr>
        <w:tabs>
          <w:tab w:val="num" w:pos="709"/>
        </w:tabs>
        <w:ind w:left="360" w:hanging="360"/>
      </w:pPr>
      <w:rPr>
        <w:rFonts w:ascii="Arial" w:hAnsi="Arial" w:cs="Arial" w:hint="default"/>
      </w:rPr>
    </w:lvl>
  </w:abstractNum>
  <w:abstractNum w:abstractNumId="14" w15:restartNumberingAfterBreak="0">
    <w:nsid w:val="00000020"/>
    <w:multiLevelType w:val="singleLevel"/>
    <w:tmpl w:val="00000020"/>
    <w:name w:val="WW8Num32"/>
    <w:lvl w:ilvl="0">
      <w:start w:val="1"/>
      <w:numFmt w:val="decimal"/>
      <w:lvlText w:val="%1."/>
      <w:lvlJc w:val="left"/>
      <w:pPr>
        <w:tabs>
          <w:tab w:val="num" w:pos="720"/>
        </w:tabs>
        <w:ind w:left="720" w:hanging="360"/>
      </w:pPr>
      <w:rPr>
        <w:rFonts w:ascii="Arial" w:hAnsi="Arial" w:cs="Arial"/>
        <w:sz w:val="18"/>
        <w:szCs w:val="18"/>
      </w:rPr>
    </w:lvl>
  </w:abstractNum>
  <w:abstractNum w:abstractNumId="15" w15:restartNumberingAfterBreak="0">
    <w:nsid w:val="00000021"/>
    <w:multiLevelType w:val="multilevel"/>
    <w:tmpl w:val="00000021"/>
    <w:name w:val="WW8Num33"/>
    <w:lvl w:ilvl="0">
      <w:start w:val="1"/>
      <w:numFmt w:val="decimal"/>
      <w:lvlText w:val="%1."/>
      <w:lvlJc w:val="left"/>
      <w:pPr>
        <w:tabs>
          <w:tab w:val="num" w:pos="360"/>
        </w:tabs>
        <w:ind w:left="360" w:hanging="360"/>
      </w:pPr>
      <w:rPr>
        <w:rFonts w:ascii="Arial" w:hAnsi="Arial" w:cs="Arial"/>
        <w:sz w:val="18"/>
        <w:szCs w:val="18"/>
      </w:rPr>
    </w:lvl>
    <w:lvl w:ilvl="1">
      <w:start w:val="1"/>
      <w:numFmt w:val="bullet"/>
      <w:lvlText w:val=""/>
      <w:lvlJc w:val="left"/>
      <w:pPr>
        <w:tabs>
          <w:tab w:val="num" w:pos="1080"/>
        </w:tabs>
        <w:ind w:left="1080" w:hanging="360"/>
      </w:pPr>
      <w:rPr>
        <w:rFonts w:ascii="Symbol" w:hAnsi="Symbol" w:cs="Symbol" w:hint="default"/>
        <w:sz w:val="18"/>
        <w:szCs w:val="1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00000022"/>
    <w:multiLevelType w:val="singleLevel"/>
    <w:tmpl w:val="00000022"/>
    <w:name w:val="WW8Num34"/>
    <w:lvl w:ilvl="0">
      <w:numFmt w:val="bullet"/>
      <w:lvlText w:val=""/>
      <w:lvlJc w:val="left"/>
      <w:pPr>
        <w:tabs>
          <w:tab w:val="num" w:pos="709"/>
        </w:tabs>
        <w:ind w:left="720" w:hanging="360"/>
      </w:pPr>
      <w:rPr>
        <w:rFonts w:ascii="Symbol" w:hAnsi="Symbol" w:cs="Arial" w:hint="default"/>
      </w:rPr>
    </w:lvl>
  </w:abstractNum>
  <w:abstractNum w:abstractNumId="17" w15:restartNumberingAfterBreak="0">
    <w:nsid w:val="00000023"/>
    <w:multiLevelType w:val="singleLevel"/>
    <w:tmpl w:val="34588528"/>
    <w:name w:val="WW8Num35"/>
    <w:lvl w:ilvl="0">
      <w:start w:val="1"/>
      <w:numFmt w:val="decimal"/>
      <w:lvlText w:val="%1)"/>
      <w:lvlJc w:val="left"/>
      <w:pPr>
        <w:tabs>
          <w:tab w:val="num" w:pos="0"/>
        </w:tabs>
        <w:ind w:left="720" w:hanging="360"/>
      </w:pPr>
      <w:rPr>
        <w:rFonts w:ascii="Arial" w:hAnsi="Arial" w:cs="Arial" w:hint="default"/>
        <w:color w:val="000000"/>
      </w:rPr>
    </w:lvl>
  </w:abstractNum>
  <w:abstractNum w:abstractNumId="18" w15:restartNumberingAfterBreak="0">
    <w:nsid w:val="006A1BA7"/>
    <w:multiLevelType w:val="multilevel"/>
    <w:tmpl w:val="707E2D06"/>
    <w:lvl w:ilvl="0">
      <w:start w:val="16"/>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6"/>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19" w15:restartNumberingAfterBreak="0">
    <w:nsid w:val="013B691B"/>
    <w:multiLevelType w:val="hybridMultilevel"/>
    <w:tmpl w:val="2F88DD22"/>
    <w:lvl w:ilvl="0" w:tplc="0EC62DA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014568F4"/>
    <w:multiLevelType w:val="hybridMultilevel"/>
    <w:tmpl w:val="FD0A2F0C"/>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15:restartNumberingAfterBreak="0">
    <w:nsid w:val="046723A9"/>
    <w:multiLevelType w:val="hybridMultilevel"/>
    <w:tmpl w:val="6966DBC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2" w15:restartNumberingAfterBreak="0">
    <w:nsid w:val="05664667"/>
    <w:multiLevelType w:val="hybridMultilevel"/>
    <w:tmpl w:val="3CEE0528"/>
    <w:styleLink w:val="Styl5152"/>
    <w:lvl w:ilvl="0" w:tplc="946A2A3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056A6137"/>
    <w:multiLevelType w:val="hybridMultilevel"/>
    <w:tmpl w:val="6748C58C"/>
    <w:lvl w:ilvl="0" w:tplc="6FD0DF04">
      <w:start w:val="6"/>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5E00EEE"/>
    <w:multiLevelType w:val="multilevel"/>
    <w:tmpl w:val="2B6661E2"/>
    <w:lvl w:ilvl="0">
      <w:start w:val="28"/>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06842571"/>
    <w:multiLevelType w:val="hybridMultilevel"/>
    <w:tmpl w:val="7C5E86A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079E5747"/>
    <w:multiLevelType w:val="hybridMultilevel"/>
    <w:tmpl w:val="2068842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07B72326"/>
    <w:multiLevelType w:val="hybridMultilevel"/>
    <w:tmpl w:val="32345A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8A002CA"/>
    <w:multiLevelType w:val="hybridMultilevel"/>
    <w:tmpl w:val="7C0ECC24"/>
    <w:name w:val="WW8Num292"/>
    <w:lvl w:ilvl="0" w:tplc="1910C15A">
      <w:start w:val="1"/>
      <w:numFmt w:val="decimal"/>
      <w:lvlText w:val="%1."/>
      <w:lvlJc w:val="left"/>
      <w:pPr>
        <w:tabs>
          <w:tab w:val="num" w:pos="0"/>
        </w:tabs>
        <w:ind w:left="0" w:firstLine="0"/>
      </w:pPr>
      <w:rPr>
        <w:rFonts w:hint="default"/>
      </w:rPr>
    </w:lvl>
    <w:lvl w:ilvl="1" w:tplc="3B2C5FDA">
      <w:start w:val="1"/>
      <w:numFmt w:val="decimal"/>
      <w:lvlText w:val="%2)"/>
      <w:lvlJc w:val="left"/>
      <w:pPr>
        <w:tabs>
          <w:tab w:val="num" w:pos="0"/>
        </w:tabs>
        <w:ind w:left="0" w:firstLine="0"/>
      </w:pPr>
      <w:rPr>
        <w:rFonts w:ascii="Arial" w:eastAsia="Times New Roman" w:hAnsi="Arial" w:cs="Arial" w:hint="default"/>
      </w:rPr>
    </w:lvl>
    <w:lvl w:ilvl="2" w:tplc="BAAE4DA6">
      <w:start w:val="1"/>
      <w:numFmt w:val="lowerRoman"/>
      <w:lvlText w:val="%3."/>
      <w:lvlJc w:val="right"/>
      <w:pPr>
        <w:tabs>
          <w:tab w:val="num" w:pos="0"/>
        </w:tabs>
        <w:ind w:left="0" w:firstLine="0"/>
      </w:pPr>
      <w:rPr>
        <w:rFonts w:hint="default"/>
      </w:rPr>
    </w:lvl>
    <w:lvl w:ilvl="3" w:tplc="4F82891A">
      <w:start w:val="1"/>
      <w:numFmt w:val="decimal"/>
      <w:lvlText w:val="%4."/>
      <w:lvlJc w:val="left"/>
      <w:pPr>
        <w:tabs>
          <w:tab w:val="num" w:pos="0"/>
        </w:tabs>
        <w:ind w:left="0" w:firstLine="0"/>
      </w:pPr>
      <w:rPr>
        <w:rFonts w:hint="default"/>
      </w:rPr>
    </w:lvl>
    <w:lvl w:ilvl="4" w:tplc="2336462C">
      <w:start w:val="1"/>
      <w:numFmt w:val="lowerLetter"/>
      <w:lvlText w:val="%5."/>
      <w:lvlJc w:val="left"/>
      <w:pPr>
        <w:tabs>
          <w:tab w:val="num" w:pos="0"/>
        </w:tabs>
        <w:ind w:left="0" w:firstLine="0"/>
      </w:pPr>
      <w:rPr>
        <w:rFonts w:hint="default"/>
      </w:rPr>
    </w:lvl>
    <w:lvl w:ilvl="5" w:tplc="7D185F12">
      <w:start w:val="1"/>
      <w:numFmt w:val="lowerRoman"/>
      <w:lvlText w:val="%6."/>
      <w:lvlJc w:val="right"/>
      <w:pPr>
        <w:tabs>
          <w:tab w:val="num" w:pos="0"/>
        </w:tabs>
        <w:ind w:left="0" w:firstLine="0"/>
      </w:pPr>
      <w:rPr>
        <w:rFonts w:hint="default"/>
      </w:rPr>
    </w:lvl>
    <w:lvl w:ilvl="6" w:tplc="BFDCCFC2">
      <w:start w:val="1"/>
      <w:numFmt w:val="decimal"/>
      <w:lvlText w:val="%7."/>
      <w:lvlJc w:val="left"/>
      <w:pPr>
        <w:tabs>
          <w:tab w:val="num" w:pos="0"/>
        </w:tabs>
        <w:ind w:left="0" w:firstLine="0"/>
      </w:pPr>
      <w:rPr>
        <w:rFonts w:hint="default"/>
      </w:rPr>
    </w:lvl>
    <w:lvl w:ilvl="7" w:tplc="CFBCF38A">
      <w:start w:val="1"/>
      <w:numFmt w:val="lowerLetter"/>
      <w:lvlText w:val="%8."/>
      <w:lvlJc w:val="left"/>
      <w:pPr>
        <w:tabs>
          <w:tab w:val="num" w:pos="0"/>
        </w:tabs>
        <w:ind w:left="0" w:firstLine="0"/>
      </w:pPr>
      <w:rPr>
        <w:rFonts w:hint="default"/>
      </w:rPr>
    </w:lvl>
    <w:lvl w:ilvl="8" w:tplc="C0B68972">
      <w:start w:val="1"/>
      <w:numFmt w:val="lowerRoman"/>
      <w:lvlText w:val="%9."/>
      <w:lvlJc w:val="right"/>
      <w:pPr>
        <w:tabs>
          <w:tab w:val="num" w:pos="0"/>
        </w:tabs>
        <w:ind w:left="0" w:firstLine="0"/>
      </w:pPr>
      <w:rPr>
        <w:rFonts w:hint="default"/>
      </w:rPr>
    </w:lvl>
  </w:abstractNum>
  <w:abstractNum w:abstractNumId="29" w15:restartNumberingAfterBreak="0">
    <w:nsid w:val="0A593BB3"/>
    <w:multiLevelType w:val="hybridMultilevel"/>
    <w:tmpl w:val="7D442784"/>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 w15:restartNumberingAfterBreak="0">
    <w:nsid w:val="0CFF46CE"/>
    <w:multiLevelType w:val="multilevel"/>
    <w:tmpl w:val="B516B23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0D6B6C5F"/>
    <w:multiLevelType w:val="hybridMultilevel"/>
    <w:tmpl w:val="020006CE"/>
    <w:styleLink w:val="Styl313"/>
    <w:lvl w:ilvl="0" w:tplc="04150001">
      <w:start w:val="1"/>
      <w:numFmt w:val="lowerLetter"/>
      <w:lvlText w:val="%1)"/>
      <w:lvlJc w:val="left"/>
      <w:pPr>
        <w:ind w:left="720" w:hanging="360"/>
      </w:pPr>
      <w:rPr>
        <w:i w:val="0"/>
      </w:r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32" w15:restartNumberingAfterBreak="0">
    <w:nsid w:val="0E7E3CDD"/>
    <w:multiLevelType w:val="hybridMultilevel"/>
    <w:tmpl w:val="31DE99CA"/>
    <w:lvl w:ilvl="0" w:tplc="B518EC48">
      <w:start w:val="1"/>
      <w:numFmt w:val="decimal"/>
      <w:lvlText w:val="%1)"/>
      <w:lvlJc w:val="left"/>
      <w:pPr>
        <w:tabs>
          <w:tab w:val="num" w:pos="1866"/>
        </w:tabs>
        <w:ind w:left="1866" w:hanging="360"/>
      </w:pPr>
      <w:rPr>
        <w:rFonts w:cs="Times New Roman" w:hint="default"/>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33" w15:restartNumberingAfterBreak="0">
    <w:nsid w:val="0FB7006E"/>
    <w:multiLevelType w:val="multilevel"/>
    <w:tmpl w:val="54BAF3B8"/>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102046FE"/>
    <w:multiLevelType w:val="hybridMultilevel"/>
    <w:tmpl w:val="F9ACF03A"/>
    <w:lvl w:ilvl="0" w:tplc="9EC0A6F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06778CD"/>
    <w:multiLevelType w:val="hybridMultilevel"/>
    <w:tmpl w:val="FF5AC5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0844B19"/>
    <w:multiLevelType w:val="hybridMultilevel"/>
    <w:tmpl w:val="27FEADEE"/>
    <w:lvl w:ilvl="0" w:tplc="04150011">
      <w:start w:val="1"/>
      <w:numFmt w:val="decimal"/>
      <w:lvlText w:val="%1)"/>
      <w:lvlJc w:val="left"/>
      <w:pPr>
        <w:ind w:left="765" w:hanging="360"/>
      </w:pPr>
      <w:rPr>
        <w:rFonts w:hint="default"/>
      </w:rPr>
    </w:lvl>
    <w:lvl w:ilvl="1" w:tplc="04150003">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7" w15:restartNumberingAfterBreak="0">
    <w:nsid w:val="113B39B7"/>
    <w:multiLevelType w:val="multilevel"/>
    <w:tmpl w:val="985A271A"/>
    <w:styleLink w:val="Styl3114"/>
    <w:lvl w:ilvl="0">
      <w:start w:val="1"/>
      <w:numFmt w:val="decimal"/>
      <w:lvlText w:val="%1)"/>
      <w:lvlJc w:val="left"/>
      <w:pPr>
        <w:tabs>
          <w:tab w:val="num" w:pos="720"/>
        </w:tabs>
        <w:ind w:left="720" w:hanging="360"/>
      </w:pPr>
      <w:rPr>
        <w:b w:val="0"/>
      </w:rPr>
    </w:lvl>
    <w:lvl w:ilvl="1">
      <w:start w:val="4"/>
      <w:numFmt w:val="bullet"/>
      <w:lvlText w:val="–"/>
      <w:lvlJc w:val="left"/>
      <w:pPr>
        <w:ind w:left="1440" w:hanging="360"/>
      </w:pPr>
      <w:rPr>
        <w:rFonts w:ascii="Calibri" w:eastAsia="Times New Roman" w:hAnsi="Calibri" w:cs="Times New Roman" w:hint="default"/>
        <w:b w:val="0"/>
        <w:strike w:val="0"/>
        <w:dstrike w:val="0"/>
        <w:color w:val="auto"/>
        <w:u w:val="none"/>
        <w:effect w:val="none"/>
      </w:rPr>
    </w:lvl>
    <w:lvl w:ilvl="2">
      <w:start w:val="1"/>
      <w:numFmt w:val="lowerLetter"/>
      <w:lvlText w:val="%3)"/>
      <w:lvlJc w:val="left"/>
      <w:pPr>
        <w:ind w:left="360" w:hanging="360"/>
      </w:pPr>
      <w:rPr>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1CB4FA1"/>
    <w:multiLevelType w:val="hybridMultilevel"/>
    <w:tmpl w:val="55865866"/>
    <w:lvl w:ilvl="0" w:tplc="6E80C74A">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9" w15:restartNumberingAfterBreak="0">
    <w:nsid w:val="12B42B2F"/>
    <w:multiLevelType w:val="hybridMultilevel"/>
    <w:tmpl w:val="1FA2E550"/>
    <w:lvl w:ilvl="0" w:tplc="812E544A">
      <w:start w:val="1"/>
      <w:numFmt w:val="decimal"/>
      <w:lvlText w:val="%1)"/>
      <w:lvlJc w:val="left"/>
      <w:pPr>
        <w:ind w:left="786" w:hanging="360"/>
      </w:pPr>
      <w:rPr>
        <w:rFonts w:eastAsia="Calibri"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13F27190"/>
    <w:multiLevelType w:val="hybridMultilevel"/>
    <w:tmpl w:val="C3CCE94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13F431E7"/>
    <w:multiLevelType w:val="hybridMultilevel"/>
    <w:tmpl w:val="19C85FC2"/>
    <w:styleLink w:val="Styl5151"/>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2"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start w:val="1"/>
      <w:numFmt w:val="bullet"/>
      <w:lvlText w:val="o"/>
      <w:lvlJc w:val="left"/>
      <w:pPr>
        <w:ind w:left="2444" w:hanging="360"/>
      </w:pPr>
      <w:rPr>
        <w:rFonts w:ascii="Courier New" w:hAnsi="Courier New" w:cs="Courier New" w:hint="default"/>
      </w:rPr>
    </w:lvl>
    <w:lvl w:ilvl="2" w:tplc="04150005">
      <w:start w:val="1"/>
      <w:numFmt w:val="bullet"/>
      <w:lvlText w:val=""/>
      <w:lvlJc w:val="left"/>
      <w:pPr>
        <w:ind w:left="3164" w:hanging="360"/>
      </w:pPr>
      <w:rPr>
        <w:rFonts w:ascii="Wingdings" w:hAnsi="Wingdings" w:hint="default"/>
      </w:rPr>
    </w:lvl>
    <w:lvl w:ilvl="3" w:tplc="04150001">
      <w:start w:val="1"/>
      <w:numFmt w:val="bullet"/>
      <w:lvlText w:val=""/>
      <w:lvlJc w:val="left"/>
      <w:pPr>
        <w:ind w:left="3884" w:hanging="360"/>
      </w:pPr>
      <w:rPr>
        <w:rFonts w:ascii="Symbol" w:hAnsi="Symbol" w:hint="default"/>
      </w:rPr>
    </w:lvl>
    <w:lvl w:ilvl="4" w:tplc="04150003">
      <w:start w:val="1"/>
      <w:numFmt w:val="bullet"/>
      <w:lvlText w:val="o"/>
      <w:lvlJc w:val="left"/>
      <w:pPr>
        <w:ind w:left="4604" w:hanging="360"/>
      </w:pPr>
      <w:rPr>
        <w:rFonts w:ascii="Courier New" w:hAnsi="Courier New" w:cs="Courier New" w:hint="default"/>
      </w:rPr>
    </w:lvl>
    <w:lvl w:ilvl="5" w:tplc="04150005">
      <w:start w:val="1"/>
      <w:numFmt w:val="bullet"/>
      <w:lvlText w:val=""/>
      <w:lvlJc w:val="left"/>
      <w:pPr>
        <w:ind w:left="5324" w:hanging="360"/>
      </w:pPr>
      <w:rPr>
        <w:rFonts w:ascii="Wingdings" w:hAnsi="Wingdings" w:hint="default"/>
      </w:rPr>
    </w:lvl>
    <w:lvl w:ilvl="6" w:tplc="04150001">
      <w:start w:val="1"/>
      <w:numFmt w:val="bullet"/>
      <w:lvlText w:val=""/>
      <w:lvlJc w:val="left"/>
      <w:pPr>
        <w:ind w:left="6044" w:hanging="360"/>
      </w:pPr>
      <w:rPr>
        <w:rFonts w:ascii="Symbol" w:hAnsi="Symbol" w:hint="default"/>
      </w:rPr>
    </w:lvl>
    <w:lvl w:ilvl="7" w:tplc="04150003">
      <w:start w:val="1"/>
      <w:numFmt w:val="bullet"/>
      <w:lvlText w:val="o"/>
      <w:lvlJc w:val="left"/>
      <w:pPr>
        <w:ind w:left="6764" w:hanging="360"/>
      </w:pPr>
      <w:rPr>
        <w:rFonts w:ascii="Courier New" w:hAnsi="Courier New" w:cs="Courier New" w:hint="default"/>
      </w:rPr>
    </w:lvl>
    <w:lvl w:ilvl="8" w:tplc="04150005">
      <w:start w:val="1"/>
      <w:numFmt w:val="bullet"/>
      <w:lvlText w:val=""/>
      <w:lvlJc w:val="left"/>
      <w:pPr>
        <w:ind w:left="7484" w:hanging="360"/>
      </w:pPr>
      <w:rPr>
        <w:rFonts w:ascii="Wingdings" w:hAnsi="Wingdings" w:hint="default"/>
      </w:rPr>
    </w:lvl>
  </w:abstractNum>
  <w:abstractNum w:abstractNumId="43" w15:restartNumberingAfterBreak="0">
    <w:nsid w:val="14A40CFE"/>
    <w:multiLevelType w:val="hybridMultilevel"/>
    <w:tmpl w:val="B844963C"/>
    <w:lvl w:ilvl="0" w:tplc="F8C41FFC">
      <w:start w:val="1"/>
      <w:numFmt w:val="decimal"/>
      <w:lvlText w:val="%1."/>
      <w:lvlJc w:val="left"/>
      <w:pPr>
        <w:ind w:left="720" w:hanging="360"/>
      </w:pPr>
      <w:rPr>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5562F74"/>
    <w:multiLevelType w:val="multilevel"/>
    <w:tmpl w:val="83B89D7A"/>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16004495"/>
    <w:multiLevelType w:val="hybridMultilevel"/>
    <w:tmpl w:val="98C68E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60730BD"/>
    <w:multiLevelType w:val="hybridMultilevel"/>
    <w:tmpl w:val="57FCE502"/>
    <w:lvl w:ilvl="0" w:tplc="4CC0E5F4">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7" w15:restartNumberingAfterBreak="0">
    <w:nsid w:val="171F2554"/>
    <w:multiLevelType w:val="hybridMultilevel"/>
    <w:tmpl w:val="621A0C8E"/>
    <w:lvl w:ilvl="0" w:tplc="EDDA6DF6">
      <w:start w:val="1"/>
      <w:numFmt w:val="lowerLetter"/>
      <w:lvlText w:val="%1)"/>
      <w:lvlJc w:val="left"/>
      <w:pPr>
        <w:tabs>
          <w:tab w:val="num" w:pos="1004"/>
        </w:tabs>
        <w:ind w:left="1004" w:hanging="360"/>
      </w:pPr>
      <w:rPr>
        <w:rFonts w:hint="default"/>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8" w15:restartNumberingAfterBreak="0">
    <w:nsid w:val="173204C4"/>
    <w:multiLevelType w:val="hybridMultilevel"/>
    <w:tmpl w:val="FC96B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75554C7"/>
    <w:multiLevelType w:val="hybridMultilevel"/>
    <w:tmpl w:val="35B4A7DA"/>
    <w:lvl w:ilvl="0" w:tplc="CDB2BACC">
      <w:start w:val="1"/>
      <w:numFmt w:val="decimal"/>
      <w:pStyle w:val="dxzlist"/>
      <w:lvlText w:val="%1."/>
      <w:lvlJc w:val="left"/>
      <w:pPr>
        <w:ind w:left="360" w:hanging="360"/>
      </w:pPr>
      <w:rPr>
        <w:rFonts w:ascii="Arial" w:hAnsi="Arial" w:cs="Arial"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17C62C9D"/>
    <w:multiLevelType w:val="hybridMultilevel"/>
    <w:tmpl w:val="9A96E23C"/>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180523D1"/>
    <w:multiLevelType w:val="hybridMultilevel"/>
    <w:tmpl w:val="784A360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2" w15:restartNumberingAfterBreak="0">
    <w:nsid w:val="18B21263"/>
    <w:multiLevelType w:val="hybridMultilevel"/>
    <w:tmpl w:val="2C36A0E4"/>
    <w:lvl w:ilvl="0" w:tplc="6366AA64">
      <w:start w:val="1"/>
      <w:numFmt w:val="bullet"/>
      <w:pStyle w:val="dxzenum2"/>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3" w15:restartNumberingAfterBreak="0">
    <w:nsid w:val="19852BA9"/>
    <w:multiLevelType w:val="hybridMultilevel"/>
    <w:tmpl w:val="A2F656B8"/>
    <w:lvl w:ilvl="0" w:tplc="542A4030">
      <w:start w:val="1"/>
      <w:numFmt w:val="decimal"/>
      <w:lvlText w:val="%1)"/>
      <w:lvlJc w:val="left"/>
      <w:pPr>
        <w:ind w:left="1440" w:hanging="360"/>
      </w:pPr>
      <w:rPr>
        <w:rFonts w:ascii="Arial" w:eastAsiaTheme="minorHAnsi"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19CF5817"/>
    <w:multiLevelType w:val="hybridMultilevel"/>
    <w:tmpl w:val="840401F2"/>
    <w:lvl w:ilvl="0" w:tplc="FFFFFFFF">
      <w:start w:val="1"/>
      <w:numFmt w:val="decimal"/>
      <w:lvlText w:val="%1."/>
      <w:lvlJc w:val="left"/>
      <w:pPr>
        <w:ind w:left="405" w:hanging="360"/>
      </w:pPr>
      <w:rPr>
        <w:rFonts w:hint="default"/>
        <w:b w:val="0"/>
        <w:i w:val="0"/>
      </w:rPr>
    </w:lvl>
    <w:lvl w:ilvl="1" w:tplc="FFFFFFFF" w:tentative="1">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55" w15:restartNumberingAfterBreak="0">
    <w:nsid w:val="1A4627A7"/>
    <w:multiLevelType w:val="hybridMultilevel"/>
    <w:tmpl w:val="A6FCA5F2"/>
    <w:lvl w:ilvl="0" w:tplc="28989580">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7" w15:restartNumberingAfterBreak="0">
    <w:nsid w:val="1B1C2B85"/>
    <w:multiLevelType w:val="hybridMultilevel"/>
    <w:tmpl w:val="8DCEB068"/>
    <w:lvl w:ilvl="0" w:tplc="214A8E00">
      <w:start w:val="1"/>
      <w:numFmt w:val="decimal"/>
      <w:lvlText w:val="%1)"/>
      <w:lvlJc w:val="left"/>
      <w:pPr>
        <w:ind w:left="1146" w:hanging="360"/>
      </w:pPr>
      <w:rPr>
        <w:rFonts w:ascii="Arial" w:eastAsia="Calibri" w:hAnsi="Arial" w:cs="Arial"/>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1B3328E0"/>
    <w:multiLevelType w:val="hybridMultilevel"/>
    <w:tmpl w:val="5C5E209A"/>
    <w:lvl w:ilvl="0" w:tplc="3DF084C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1B9546C2"/>
    <w:multiLevelType w:val="hybridMultilevel"/>
    <w:tmpl w:val="B184A556"/>
    <w:lvl w:ilvl="0" w:tplc="04150001">
      <w:start w:val="1"/>
      <w:numFmt w:val="bullet"/>
      <w:lvlText w:val=""/>
      <w:lvlJc w:val="left"/>
      <w:pPr>
        <w:ind w:left="2215" w:hanging="360"/>
      </w:pPr>
      <w:rPr>
        <w:rFonts w:ascii="Symbol" w:hAnsi="Symbol" w:hint="default"/>
      </w:rPr>
    </w:lvl>
    <w:lvl w:ilvl="1" w:tplc="04150003" w:tentative="1">
      <w:start w:val="1"/>
      <w:numFmt w:val="bullet"/>
      <w:lvlText w:val="o"/>
      <w:lvlJc w:val="left"/>
      <w:pPr>
        <w:ind w:left="2935" w:hanging="360"/>
      </w:pPr>
      <w:rPr>
        <w:rFonts w:ascii="Courier New" w:hAnsi="Courier New" w:cs="Courier New" w:hint="default"/>
      </w:rPr>
    </w:lvl>
    <w:lvl w:ilvl="2" w:tplc="04150005" w:tentative="1">
      <w:start w:val="1"/>
      <w:numFmt w:val="bullet"/>
      <w:lvlText w:val=""/>
      <w:lvlJc w:val="left"/>
      <w:pPr>
        <w:ind w:left="3655" w:hanging="360"/>
      </w:pPr>
      <w:rPr>
        <w:rFonts w:ascii="Wingdings" w:hAnsi="Wingdings" w:hint="default"/>
      </w:rPr>
    </w:lvl>
    <w:lvl w:ilvl="3" w:tplc="04150001" w:tentative="1">
      <w:start w:val="1"/>
      <w:numFmt w:val="bullet"/>
      <w:lvlText w:val=""/>
      <w:lvlJc w:val="left"/>
      <w:pPr>
        <w:ind w:left="4375" w:hanging="360"/>
      </w:pPr>
      <w:rPr>
        <w:rFonts w:ascii="Symbol" w:hAnsi="Symbol" w:hint="default"/>
      </w:rPr>
    </w:lvl>
    <w:lvl w:ilvl="4" w:tplc="04150003" w:tentative="1">
      <w:start w:val="1"/>
      <w:numFmt w:val="bullet"/>
      <w:lvlText w:val="o"/>
      <w:lvlJc w:val="left"/>
      <w:pPr>
        <w:ind w:left="5095" w:hanging="360"/>
      </w:pPr>
      <w:rPr>
        <w:rFonts w:ascii="Courier New" w:hAnsi="Courier New" w:cs="Courier New" w:hint="default"/>
      </w:rPr>
    </w:lvl>
    <w:lvl w:ilvl="5" w:tplc="04150005" w:tentative="1">
      <w:start w:val="1"/>
      <w:numFmt w:val="bullet"/>
      <w:lvlText w:val=""/>
      <w:lvlJc w:val="left"/>
      <w:pPr>
        <w:ind w:left="5815" w:hanging="360"/>
      </w:pPr>
      <w:rPr>
        <w:rFonts w:ascii="Wingdings" w:hAnsi="Wingdings" w:hint="default"/>
      </w:rPr>
    </w:lvl>
    <w:lvl w:ilvl="6" w:tplc="04150001" w:tentative="1">
      <w:start w:val="1"/>
      <w:numFmt w:val="bullet"/>
      <w:lvlText w:val=""/>
      <w:lvlJc w:val="left"/>
      <w:pPr>
        <w:ind w:left="6535" w:hanging="360"/>
      </w:pPr>
      <w:rPr>
        <w:rFonts w:ascii="Symbol" w:hAnsi="Symbol" w:hint="default"/>
      </w:rPr>
    </w:lvl>
    <w:lvl w:ilvl="7" w:tplc="04150003" w:tentative="1">
      <w:start w:val="1"/>
      <w:numFmt w:val="bullet"/>
      <w:lvlText w:val="o"/>
      <w:lvlJc w:val="left"/>
      <w:pPr>
        <w:ind w:left="7255" w:hanging="360"/>
      </w:pPr>
      <w:rPr>
        <w:rFonts w:ascii="Courier New" w:hAnsi="Courier New" w:cs="Courier New" w:hint="default"/>
      </w:rPr>
    </w:lvl>
    <w:lvl w:ilvl="8" w:tplc="04150005" w:tentative="1">
      <w:start w:val="1"/>
      <w:numFmt w:val="bullet"/>
      <w:lvlText w:val=""/>
      <w:lvlJc w:val="left"/>
      <w:pPr>
        <w:ind w:left="7975" w:hanging="360"/>
      </w:pPr>
      <w:rPr>
        <w:rFonts w:ascii="Wingdings" w:hAnsi="Wingdings" w:hint="default"/>
      </w:rPr>
    </w:lvl>
  </w:abstractNum>
  <w:abstractNum w:abstractNumId="60" w15:restartNumberingAfterBreak="0">
    <w:nsid w:val="1BA2465D"/>
    <w:multiLevelType w:val="hybridMultilevel"/>
    <w:tmpl w:val="C7F45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E7D4EAF"/>
    <w:multiLevelType w:val="hybridMultilevel"/>
    <w:tmpl w:val="9328092E"/>
    <w:lvl w:ilvl="0" w:tplc="6CECF29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2" w15:restartNumberingAfterBreak="0">
    <w:nsid w:val="1E8632C2"/>
    <w:multiLevelType w:val="multilevel"/>
    <w:tmpl w:val="02443D2C"/>
    <w:styleLink w:val="WWNum46"/>
    <w:lvl w:ilvl="0">
      <w:start w:val="1"/>
      <w:numFmt w:val="decimal"/>
      <w:lvlText w:val="%1."/>
      <w:lvlJc w:val="left"/>
      <w:pPr>
        <w:ind w:left="360" w:hanging="360"/>
      </w:pPr>
    </w:lvl>
    <w:lvl w:ilvl="1">
      <w:start w:val="1"/>
      <w:numFmt w:val="lowerLetter"/>
      <w:lvlText w:val="%1.%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3" w15:restartNumberingAfterBreak="0">
    <w:nsid w:val="1FB51DE6"/>
    <w:multiLevelType w:val="hybridMultilevel"/>
    <w:tmpl w:val="E1D2B970"/>
    <w:lvl w:ilvl="0" w:tplc="8BCC7C26">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1FCE623F"/>
    <w:multiLevelType w:val="singleLevel"/>
    <w:tmpl w:val="698202CA"/>
    <w:lvl w:ilvl="0">
      <w:start w:val="1"/>
      <w:numFmt w:val="decimal"/>
      <w:lvlText w:val="%1."/>
      <w:lvlJc w:val="left"/>
      <w:pPr>
        <w:tabs>
          <w:tab w:val="num" w:pos="360"/>
        </w:tabs>
        <w:ind w:left="360" w:hanging="360"/>
      </w:pPr>
    </w:lvl>
  </w:abstractNum>
  <w:abstractNum w:abstractNumId="65" w15:restartNumberingAfterBreak="0">
    <w:nsid w:val="201E6237"/>
    <w:multiLevelType w:val="hybridMultilevel"/>
    <w:tmpl w:val="5DF037F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6" w15:restartNumberingAfterBreak="0">
    <w:nsid w:val="21F14E1A"/>
    <w:multiLevelType w:val="hybridMultilevel"/>
    <w:tmpl w:val="20C2272E"/>
    <w:styleLink w:val="Styl1311"/>
    <w:lvl w:ilvl="0" w:tplc="64CECFFA">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6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239372F7"/>
    <w:multiLevelType w:val="hybridMultilevel"/>
    <w:tmpl w:val="5A34D002"/>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69" w15:restartNumberingAfterBreak="0">
    <w:nsid w:val="250B42B3"/>
    <w:multiLevelType w:val="hybridMultilevel"/>
    <w:tmpl w:val="1AC8D604"/>
    <w:lvl w:ilvl="0" w:tplc="E2046938">
      <w:start w:val="5"/>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0" w15:restartNumberingAfterBreak="0">
    <w:nsid w:val="26181199"/>
    <w:multiLevelType w:val="hybridMultilevel"/>
    <w:tmpl w:val="AEA6BEA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26275E5D"/>
    <w:multiLevelType w:val="hybridMultilevel"/>
    <w:tmpl w:val="AB602596"/>
    <w:lvl w:ilvl="0" w:tplc="19FC3A64">
      <w:start w:val="1"/>
      <w:numFmt w:val="bullet"/>
      <w:lvlText w:val="−"/>
      <w:lvlJc w:val="left"/>
      <w:pPr>
        <w:ind w:left="1854" w:hanging="360"/>
      </w:pPr>
      <w:rPr>
        <w:rFonts w:ascii="Times New Roman" w:hAnsi="Times New Roman" w:cs="Times New Roman"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2" w15:restartNumberingAfterBreak="0">
    <w:nsid w:val="287413BF"/>
    <w:multiLevelType w:val="hybridMultilevel"/>
    <w:tmpl w:val="FC76F420"/>
    <w:name w:val="WW8Num55"/>
    <w:lvl w:ilvl="0" w:tplc="FAA07A90">
      <w:start w:val="14"/>
      <w:numFmt w:val="decimal"/>
      <w:lvlText w:val="%1."/>
      <w:lvlJc w:val="left"/>
      <w:pPr>
        <w:ind w:left="405"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8E52508"/>
    <w:multiLevelType w:val="hybridMultilevel"/>
    <w:tmpl w:val="217CD5B0"/>
    <w:lvl w:ilvl="0" w:tplc="5220FEA6">
      <w:start w:val="1"/>
      <w:numFmt w:val="decimal"/>
      <w:lvlText w:val="%1)"/>
      <w:lvlJc w:val="left"/>
      <w:pPr>
        <w:ind w:left="765" w:hanging="360"/>
      </w:pPr>
      <w:rPr>
        <w:rFonts w:ascii="Arial" w:eastAsia="Calibri" w:hAnsi="Arial" w:cs="Arial"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4" w15:restartNumberingAfterBreak="0">
    <w:nsid w:val="292C49D5"/>
    <w:multiLevelType w:val="hybridMultilevel"/>
    <w:tmpl w:val="81C842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2A483C85"/>
    <w:multiLevelType w:val="hybridMultilevel"/>
    <w:tmpl w:val="A580B8BE"/>
    <w:styleLink w:val="Styl51142"/>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AF70C8A"/>
    <w:multiLevelType w:val="multilevel"/>
    <w:tmpl w:val="DFE2785A"/>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decimal"/>
      <w:lvlText w:val="%5)"/>
      <w:lvlJc w:val="left"/>
      <w:pPr>
        <w:ind w:left="3600" w:hanging="360"/>
      </w:pPr>
      <w:rPr>
        <w:rFonts w:hint="default"/>
      </w:r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15:restartNumberingAfterBreak="0">
    <w:nsid w:val="2BAF2465"/>
    <w:multiLevelType w:val="hybridMultilevel"/>
    <w:tmpl w:val="39AABF24"/>
    <w:styleLink w:val="Styl12"/>
    <w:lvl w:ilvl="0" w:tplc="3BB62874">
      <w:start w:val="13"/>
      <w:numFmt w:val="decimal"/>
      <w:lvlText w:val="%1."/>
      <w:lvlJc w:val="left"/>
      <w:pPr>
        <w:ind w:left="720" w:hanging="360"/>
      </w:pPr>
      <w:rPr>
        <w:rFonts w:hint="default"/>
      </w:rPr>
    </w:lvl>
    <w:lvl w:ilvl="1" w:tplc="35241FE0">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2D096BED"/>
    <w:multiLevelType w:val="hybridMultilevel"/>
    <w:tmpl w:val="842AB5A2"/>
    <w:lvl w:ilvl="0" w:tplc="AD6455A6">
      <w:start w:val="1"/>
      <w:numFmt w:val="decimal"/>
      <w:lvlText w:val="%1)"/>
      <w:lvlJc w:val="left"/>
      <w:pPr>
        <w:ind w:left="1146" w:hanging="360"/>
      </w:pPr>
      <w:rPr>
        <w:rFonts w:ascii="Arial" w:eastAsia="Calibri" w:hAnsi="Arial"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2D472881"/>
    <w:multiLevelType w:val="hybridMultilevel"/>
    <w:tmpl w:val="2674B274"/>
    <w:lvl w:ilvl="0" w:tplc="243C59D8">
      <w:start w:val="1"/>
      <w:numFmt w:val="decimal"/>
      <w:lvlText w:val="%1."/>
      <w:lvlJc w:val="left"/>
      <w:pPr>
        <w:ind w:left="473" w:hanging="405"/>
      </w:pPr>
      <w:rPr>
        <w:rFonts w:hint="default"/>
      </w:rPr>
    </w:lvl>
    <w:lvl w:ilvl="1" w:tplc="04150001">
      <w:start w:val="1"/>
      <w:numFmt w:val="bullet"/>
      <w:lvlText w:val=""/>
      <w:lvlJc w:val="left"/>
      <w:pPr>
        <w:ind w:left="1148" w:hanging="360"/>
      </w:pPr>
      <w:rPr>
        <w:rFonts w:ascii="Symbol" w:hAnsi="Symbol" w:hint="default"/>
      </w:r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80" w15:restartNumberingAfterBreak="0">
    <w:nsid w:val="2D9B4146"/>
    <w:multiLevelType w:val="hybridMultilevel"/>
    <w:tmpl w:val="3398B56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1" w15:restartNumberingAfterBreak="0">
    <w:nsid w:val="2EDD0CCE"/>
    <w:multiLevelType w:val="hybridMultilevel"/>
    <w:tmpl w:val="E7881130"/>
    <w:lvl w:ilvl="0" w:tplc="04150017">
      <w:start w:val="1"/>
      <w:numFmt w:val="lowerLetter"/>
      <w:lvlText w:val="%1)"/>
      <w:lvlJc w:val="left"/>
      <w:pPr>
        <w:ind w:left="1790" w:hanging="360"/>
      </w:p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82" w15:restartNumberingAfterBreak="0">
    <w:nsid w:val="2EF76A82"/>
    <w:multiLevelType w:val="multilevel"/>
    <w:tmpl w:val="AD1A63CA"/>
    <w:styleLink w:val="Styl51511"/>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0BD7C8B"/>
    <w:multiLevelType w:val="hybridMultilevel"/>
    <w:tmpl w:val="C9FC6C56"/>
    <w:name w:val="WW8Num29223"/>
    <w:lvl w:ilvl="0" w:tplc="29D06E76">
      <w:start w:val="1"/>
      <w:numFmt w:val="decimal"/>
      <w:lvlText w:val="%1."/>
      <w:lvlJc w:val="left"/>
      <w:pPr>
        <w:tabs>
          <w:tab w:val="num" w:pos="0"/>
        </w:tabs>
        <w:ind w:left="0" w:firstLine="0"/>
      </w:pPr>
      <w:rPr>
        <w:rFonts w:hint="default"/>
      </w:rPr>
    </w:lvl>
    <w:lvl w:ilvl="1" w:tplc="0C4AE510">
      <w:start w:val="1"/>
      <w:numFmt w:val="decimal"/>
      <w:lvlText w:val="%2)"/>
      <w:lvlJc w:val="left"/>
      <w:pPr>
        <w:tabs>
          <w:tab w:val="num" w:pos="142"/>
        </w:tabs>
        <w:ind w:left="142" w:firstLine="0"/>
      </w:pPr>
      <w:rPr>
        <w:rFonts w:ascii="Arial" w:eastAsia="Times New Roman" w:hAnsi="Arial" w:cs="Arial" w:hint="default"/>
        <w:strike w:val="0"/>
        <w:color w:val="auto"/>
      </w:rPr>
    </w:lvl>
    <w:lvl w:ilvl="2" w:tplc="27462594">
      <w:start w:val="1"/>
      <w:numFmt w:val="lowerRoman"/>
      <w:lvlText w:val="%3."/>
      <w:lvlJc w:val="right"/>
      <w:pPr>
        <w:tabs>
          <w:tab w:val="num" w:pos="0"/>
        </w:tabs>
        <w:ind w:left="0" w:firstLine="0"/>
      </w:pPr>
      <w:rPr>
        <w:rFonts w:hint="default"/>
      </w:rPr>
    </w:lvl>
    <w:lvl w:ilvl="3" w:tplc="23B66426">
      <w:start w:val="1"/>
      <w:numFmt w:val="decimal"/>
      <w:lvlText w:val="%4."/>
      <w:lvlJc w:val="left"/>
      <w:pPr>
        <w:tabs>
          <w:tab w:val="num" w:pos="0"/>
        </w:tabs>
        <w:ind w:left="0" w:firstLine="0"/>
      </w:pPr>
      <w:rPr>
        <w:rFonts w:hint="default"/>
      </w:rPr>
    </w:lvl>
    <w:lvl w:ilvl="4" w:tplc="5A02706E">
      <w:start w:val="1"/>
      <w:numFmt w:val="lowerLetter"/>
      <w:lvlText w:val="%5."/>
      <w:lvlJc w:val="left"/>
      <w:pPr>
        <w:tabs>
          <w:tab w:val="num" w:pos="0"/>
        </w:tabs>
        <w:ind w:left="0" w:firstLine="0"/>
      </w:pPr>
      <w:rPr>
        <w:rFonts w:hint="default"/>
      </w:rPr>
    </w:lvl>
    <w:lvl w:ilvl="5" w:tplc="CC78A226">
      <w:start w:val="1"/>
      <w:numFmt w:val="lowerRoman"/>
      <w:lvlText w:val="%6."/>
      <w:lvlJc w:val="right"/>
      <w:pPr>
        <w:tabs>
          <w:tab w:val="num" w:pos="0"/>
        </w:tabs>
        <w:ind w:left="0" w:firstLine="0"/>
      </w:pPr>
      <w:rPr>
        <w:rFonts w:hint="default"/>
      </w:rPr>
    </w:lvl>
    <w:lvl w:ilvl="6" w:tplc="FDE023E4">
      <w:start w:val="1"/>
      <w:numFmt w:val="decimal"/>
      <w:lvlText w:val="%7."/>
      <w:lvlJc w:val="left"/>
      <w:pPr>
        <w:tabs>
          <w:tab w:val="num" w:pos="0"/>
        </w:tabs>
        <w:ind w:left="0" w:firstLine="0"/>
      </w:pPr>
      <w:rPr>
        <w:rFonts w:hint="default"/>
      </w:rPr>
    </w:lvl>
    <w:lvl w:ilvl="7" w:tplc="238E45C8">
      <w:start w:val="1"/>
      <w:numFmt w:val="lowerLetter"/>
      <w:lvlText w:val="%8."/>
      <w:lvlJc w:val="left"/>
      <w:pPr>
        <w:tabs>
          <w:tab w:val="num" w:pos="0"/>
        </w:tabs>
        <w:ind w:left="0" w:firstLine="0"/>
      </w:pPr>
      <w:rPr>
        <w:rFonts w:hint="default"/>
      </w:rPr>
    </w:lvl>
    <w:lvl w:ilvl="8" w:tplc="6212A816">
      <w:start w:val="1"/>
      <w:numFmt w:val="lowerRoman"/>
      <w:lvlText w:val="%9."/>
      <w:lvlJc w:val="right"/>
      <w:pPr>
        <w:tabs>
          <w:tab w:val="num" w:pos="0"/>
        </w:tabs>
        <w:ind w:left="0" w:firstLine="0"/>
      </w:pPr>
      <w:rPr>
        <w:rFonts w:hint="default"/>
      </w:rPr>
    </w:lvl>
  </w:abstractNum>
  <w:abstractNum w:abstractNumId="84" w15:restartNumberingAfterBreak="0">
    <w:nsid w:val="330638AE"/>
    <w:multiLevelType w:val="hybridMultilevel"/>
    <w:tmpl w:val="9558BC5E"/>
    <w:lvl w:ilvl="0" w:tplc="173E0336">
      <w:start w:val="1"/>
      <w:numFmt w:val="bullet"/>
      <w:lvlText w:val="−"/>
      <w:lvlJc w:val="left"/>
      <w:pPr>
        <w:ind w:left="1211" w:hanging="360"/>
      </w:pPr>
      <w:rPr>
        <w:rFonts w:ascii="Times New Roman" w:hAnsi="Times New Roman" w:cs="Times New Roman" w:hint="default"/>
        <w:color w:val="auto"/>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85" w15:restartNumberingAfterBreak="0">
    <w:nsid w:val="354B34A3"/>
    <w:multiLevelType w:val="hybridMultilevel"/>
    <w:tmpl w:val="25DE1556"/>
    <w:name w:val="WW8Num52"/>
    <w:lvl w:ilvl="0" w:tplc="53EAC2EA">
      <w:start w:val="15"/>
      <w:numFmt w:val="decimal"/>
      <w:lvlText w:val="%1."/>
      <w:lvlJc w:val="left"/>
      <w:pPr>
        <w:ind w:left="405"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7074F9D"/>
    <w:multiLevelType w:val="hybridMultilevel"/>
    <w:tmpl w:val="0C30D1E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38165E04"/>
    <w:multiLevelType w:val="hybridMultilevel"/>
    <w:tmpl w:val="97BEDA22"/>
    <w:lvl w:ilvl="0" w:tplc="3424A26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391D55F6"/>
    <w:multiLevelType w:val="hybridMultilevel"/>
    <w:tmpl w:val="04769B5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9" w15:restartNumberingAfterBreak="0">
    <w:nsid w:val="39B0644D"/>
    <w:multiLevelType w:val="hybridMultilevel"/>
    <w:tmpl w:val="05C6FAEE"/>
    <w:name w:val="WW8Num29222222"/>
    <w:lvl w:ilvl="0" w:tplc="16F2826A">
      <w:start w:val="1"/>
      <w:numFmt w:val="decimal"/>
      <w:lvlText w:val="%1."/>
      <w:lvlJc w:val="left"/>
      <w:pPr>
        <w:tabs>
          <w:tab w:val="num" w:pos="0"/>
        </w:tabs>
        <w:ind w:left="0" w:firstLine="0"/>
      </w:pPr>
      <w:rPr>
        <w:rFonts w:hint="default"/>
      </w:rPr>
    </w:lvl>
    <w:lvl w:ilvl="1" w:tplc="136EC700">
      <w:start w:val="1"/>
      <w:numFmt w:val="decimal"/>
      <w:lvlText w:val="%2)"/>
      <w:lvlJc w:val="left"/>
      <w:pPr>
        <w:tabs>
          <w:tab w:val="num" w:pos="0"/>
        </w:tabs>
        <w:ind w:left="0" w:firstLine="0"/>
      </w:pPr>
      <w:rPr>
        <w:rFonts w:ascii="Arial" w:hAnsi="Arial" w:cs="Arial" w:hint="default"/>
        <w:sz w:val="22"/>
        <w:szCs w:val="22"/>
      </w:rPr>
    </w:lvl>
    <w:lvl w:ilvl="2" w:tplc="A9826BDA">
      <w:start w:val="1"/>
      <w:numFmt w:val="lowerRoman"/>
      <w:lvlText w:val="%3."/>
      <w:lvlJc w:val="right"/>
      <w:pPr>
        <w:tabs>
          <w:tab w:val="num" w:pos="0"/>
        </w:tabs>
        <w:ind w:left="0" w:firstLine="0"/>
      </w:pPr>
      <w:rPr>
        <w:rFonts w:hint="default"/>
      </w:rPr>
    </w:lvl>
    <w:lvl w:ilvl="3" w:tplc="EC6ECFD0">
      <w:start w:val="1"/>
      <w:numFmt w:val="decimal"/>
      <w:lvlText w:val="%4."/>
      <w:lvlJc w:val="left"/>
      <w:pPr>
        <w:tabs>
          <w:tab w:val="num" w:pos="0"/>
        </w:tabs>
        <w:ind w:left="0" w:firstLine="0"/>
      </w:pPr>
      <w:rPr>
        <w:rFonts w:hint="default"/>
      </w:rPr>
    </w:lvl>
    <w:lvl w:ilvl="4" w:tplc="08FE3F10">
      <w:start w:val="1"/>
      <w:numFmt w:val="lowerLetter"/>
      <w:lvlText w:val="%5."/>
      <w:lvlJc w:val="left"/>
      <w:pPr>
        <w:tabs>
          <w:tab w:val="num" w:pos="0"/>
        </w:tabs>
        <w:ind w:left="0" w:firstLine="0"/>
      </w:pPr>
      <w:rPr>
        <w:rFonts w:hint="default"/>
      </w:rPr>
    </w:lvl>
    <w:lvl w:ilvl="5" w:tplc="D872366A">
      <w:start w:val="1"/>
      <w:numFmt w:val="lowerRoman"/>
      <w:lvlText w:val="%6."/>
      <w:lvlJc w:val="right"/>
      <w:pPr>
        <w:tabs>
          <w:tab w:val="num" w:pos="0"/>
        </w:tabs>
        <w:ind w:left="0" w:firstLine="0"/>
      </w:pPr>
      <w:rPr>
        <w:rFonts w:hint="default"/>
      </w:rPr>
    </w:lvl>
    <w:lvl w:ilvl="6" w:tplc="F97CA198">
      <w:start w:val="1"/>
      <w:numFmt w:val="decimal"/>
      <w:lvlText w:val="%7."/>
      <w:lvlJc w:val="left"/>
      <w:pPr>
        <w:tabs>
          <w:tab w:val="num" w:pos="0"/>
        </w:tabs>
        <w:ind w:left="0" w:firstLine="0"/>
      </w:pPr>
      <w:rPr>
        <w:rFonts w:hint="default"/>
      </w:rPr>
    </w:lvl>
    <w:lvl w:ilvl="7" w:tplc="E5C8AB0C">
      <w:start w:val="1"/>
      <w:numFmt w:val="lowerLetter"/>
      <w:lvlText w:val="%8."/>
      <w:lvlJc w:val="left"/>
      <w:pPr>
        <w:tabs>
          <w:tab w:val="num" w:pos="0"/>
        </w:tabs>
        <w:ind w:left="0" w:firstLine="0"/>
      </w:pPr>
      <w:rPr>
        <w:rFonts w:hint="default"/>
      </w:rPr>
    </w:lvl>
    <w:lvl w:ilvl="8" w:tplc="62F02EC0">
      <w:start w:val="1"/>
      <w:numFmt w:val="lowerRoman"/>
      <w:lvlText w:val="%9."/>
      <w:lvlJc w:val="right"/>
      <w:pPr>
        <w:tabs>
          <w:tab w:val="num" w:pos="0"/>
        </w:tabs>
        <w:ind w:left="0" w:firstLine="0"/>
      </w:pPr>
      <w:rPr>
        <w:rFonts w:hint="default"/>
      </w:rPr>
    </w:lvl>
  </w:abstractNum>
  <w:abstractNum w:abstractNumId="90" w15:restartNumberingAfterBreak="0">
    <w:nsid w:val="3A61510D"/>
    <w:multiLevelType w:val="multilevel"/>
    <w:tmpl w:val="712863A4"/>
    <w:lvl w:ilvl="0">
      <w:start w:val="1"/>
      <w:numFmt w:val="decimal"/>
      <w:lvlText w:val="%1)"/>
      <w:lvlJc w:val="left"/>
      <w:pPr>
        <w:ind w:left="360" w:hanging="360"/>
      </w:pPr>
      <w:rPr>
        <w:rFonts w:ascii="Arial" w:eastAsiaTheme="minorHAnsi" w:hAnsi="Arial" w:cs="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3DB87C49"/>
    <w:multiLevelType w:val="hybridMultilevel"/>
    <w:tmpl w:val="002E3748"/>
    <w:lvl w:ilvl="0" w:tplc="ED9AB0D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3ED663F3"/>
    <w:multiLevelType w:val="hybridMultilevel"/>
    <w:tmpl w:val="273EE474"/>
    <w:lvl w:ilvl="0" w:tplc="BAA6F1FA">
      <w:start w:val="1"/>
      <w:numFmt w:val="decimal"/>
      <w:lvlText w:val="%1."/>
      <w:lvlJc w:val="left"/>
      <w:pPr>
        <w:ind w:left="1004" w:hanging="360"/>
      </w:pPr>
      <w:rPr>
        <w:rFonts w:hint="default"/>
        <w:b w:val="0"/>
        <w:bCs w:val="0"/>
        <w:i w:val="0"/>
        <w:iCs w:val="0"/>
        <w:color w:val="auto"/>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93" w15:restartNumberingAfterBreak="0">
    <w:nsid w:val="3F6E0F46"/>
    <w:multiLevelType w:val="hybridMultilevel"/>
    <w:tmpl w:val="80BAE200"/>
    <w:lvl w:ilvl="0" w:tplc="B492DB4C">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15:restartNumberingAfterBreak="0">
    <w:nsid w:val="400007C7"/>
    <w:multiLevelType w:val="singleLevel"/>
    <w:tmpl w:val="0415000F"/>
    <w:lvl w:ilvl="0">
      <w:start w:val="1"/>
      <w:numFmt w:val="decimal"/>
      <w:lvlText w:val="%1."/>
      <w:lvlJc w:val="left"/>
      <w:pPr>
        <w:tabs>
          <w:tab w:val="num" w:pos="360"/>
        </w:tabs>
        <w:ind w:left="360" w:hanging="360"/>
      </w:pPr>
    </w:lvl>
  </w:abstractNum>
  <w:abstractNum w:abstractNumId="95" w15:restartNumberingAfterBreak="0">
    <w:nsid w:val="414C51A0"/>
    <w:multiLevelType w:val="hybridMultilevel"/>
    <w:tmpl w:val="F0082968"/>
    <w:lvl w:ilvl="0" w:tplc="830E3BC8">
      <w:start w:val="1"/>
      <w:numFmt w:val="decimal"/>
      <w:lvlText w:val="%1."/>
      <w:lvlJc w:val="left"/>
      <w:pPr>
        <w:ind w:left="720" w:hanging="360"/>
      </w:pPr>
      <w:rPr>
        <w:rFonts w:hint="default"/>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1674381"/>
    <w:multiLevelType w:val="hybridMultilevel"/>
    <w:tmpl w:val="8AF42C20"/>
    <w:lvl w:ilvl="0" w:tplc="4F98D1CE">
      <w:start w:val="1"/>
      <w:numFmt w:val="lowerLetter"/>
      <w:lvlText w:val="%1)"/>
      <w:lvlJc w:val="left"/>
      <w:pPr>
        <w:ind w:left="1440" w:hanging="360"/>
      </w:pPr>
      <w:rPr>
        <w:i w:val="0"/>
        <w:i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8" w15:restartNumberingAfterBreak="0">
    <w:nsid w:val="42BF6132"/>
    <w:multiLevelType w:val="hybridMultilevel"/>
    <w:tmpl w:val="0FDCE7BA"/>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9" w15:restartNumberingAfterBreak="0">
    <w:nsid w:val="440C33D3"/>
    <w:multiLevelType w:val="hybridMultilevel"/>
    <w:tmpl w:val="B98CE2F0"/>
    <w:name w:val="WW8Num54"/>
    <w:lvl w:ilvl="0" w:tplc="61E4C700">
      <w:start w:val="21"/>
      <w:numFmt w:val="decimal"/>
      <w:lvlText w:val="%1."/>
      <w:lvlJc w:val="left"/>
      <w:pPr>
        <w:ind w:left="405"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65B573F"/>
    <w:multiLevelType w:val="hybridMultilevel"/>
    <w:tmpl w:val="37CAD07C"/>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1" w15:restartNumberingAfterBreak="0">
    <w:nsid w:val="46BD74C4"/>
    <w:multiLevelType w:val="hybridMultilevel"/>
    <w:tmpl w:val="B6A6A62A"/>
    <w:lvl w:ilvl="0" w:tplc="17546326">
      <w:start w:val="1"/>
      <w:numFmt w:val="decimal"/>
      <w:pStyle w:val="dxzSekcja"/>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2"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6FE47DA"/>
    <w:multiLevelType w:val="hybridMultilevel"/>
    <w:tmpl w:val="8FC86A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105" w15:restartNumberingAfterBreak="0">
    <w:nsid w:val="47DA41CF"/>
    <w:multiLevelType w:val="hybridMultilevel"/>
    <w:tmpl w:val="ECDE940E"/>
    <w:styleLink w:val="Styl51124"/>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6" w15:restartNumberingAfterBreak="0">
    <w:nsid w:val="47DE5EBE"/>
    <w:multiLevelType w:val="hybridMultilevel"/>
    <w:tmpl w:val="40AA4F58"/>
    <w:name w:val="WW8Num2922222"/>
    <w:lvl w:ilvl="0" w:tplc="09A4208E">
      <w:start w:val="1"/>
      <w:numFmt w:val="decimal"/>
      <w:lvlText w:val="%1."/>
      <w:lvlJc w:val="left"/>
      <w:pPr>
        <w:tabs>
          <w:tab w:val="num" w:pos="0"/>
        </w:tabs>
        <w:ind w:left="0" w:firstLine="0"/>
      </w:pPr>
      <w:rPr>
        <w:rFonts w:hint="default"/>
      </w:rPr>
    </w:lvl>
    <w:lvl w:ilvl="1" w:tplc="654C91A4">
      <w:start w:val="1"/>
      <w:numFmt w:val="decimal"/>
      <w:lvlText w:val="%2)"/>
      <w:lvlJc w:val="left"/>
      <w:pPr>
        <w:tabs>
          <w:tab w:val="num" w:pos="0"/>
        </w:tabs>
        <w:ind w:left="0" w:firstLine="0"/>
      </w:pPr>
      <w:rPr>
        <w:rFonts w:ascii="Arial" w:eastAsia="Times New Roman" w:hAnsi="Arial" w:cs="Arial" w:hint="default"/>
      </w:rPr>
    </w:lvl>
    <w:lvl w:ilvl="2" w:tplc="D05E2B8E">
      <w:start w:val="1"/>
      <w:numFmt w:val="lowerRoman"/>
      <w:lvlText w:val="%3."/>
      <w:lvlJc w:val="right"/>
      <w:pPr>
        <w:tabs>
          <w:tab w:val="num" w:pos="0"/>
        </w:tabs>
        <w:ind w:left="0" w:firstLine="0"/>
      </w:pPr>
      <w:rPr>
        <w:rFonts w:hint="default"/>
      </w:rPr>
    </w:lvl>
    <w:lvl w:ilvl="3" w:tplc="37307B20">
      <w:start w:val="1"/>
      <w:numFmt w:val="decimal"/>
      <w:lvlText w:val="%4."/>
      <w:lvlJc w:val="left"/>
      <w:pPr>
        <w:tabs>
          <w:tab w:val="num" w:pos="0"/>
        </w:tabs>
        <w:ind w:left="0" w:firstLine="0"/>
      </w:pPr>
      <w:rPr>
        <w:rFonts w:ascii="Arial" w:hAnsi="Arial" w:cs="Arial" w:hint="default"/>
      </w:rPr>
    </w:lvl>
    <w:lvl w:ilvl="4" w:tplc="6D3E78C2">
      <w:start w:val="1"/>
      <w:numFmt w:val="lowerLetter"/>
      <w:lvlText w:val="%5."/>
      <w:lvlJc w:val="left"/>
      <w:pPr>
        <w:tabs>
          <w:tab w:val="num" w:pos="0"/>
        </w:tabs>
        <w:ind w:left="0" w:firstLine="0"/>
      </w:pPr>
      <w:rPr>
        <w:rFonts w:hint="default"/>
      </w:rPr>
    </w:lvl>
    <w:lvl w:ilvl="5" w:tplc="129C70BC">
      <w:start w:val="1"/>
      <w:numFmt w:val="lowerRoman"/>
      <w:lvlText w:val="%6."/>
      <w:lvlJc w:val="right"/>
      <w:pPr>
        <w:tabs>
          <w:tab w:val="num" w:pos="0"/>
        </w:tabs>
        <w:ind w:left="0" w:firstLine="0"/>
      </w:pPr>
      <w:rPr>
        <w:rFonts w:hint="default"/>
      </w:rPr>
    </w:lvl>
    <w:lvl w:ilvl="6" w:tplc="6BC6FDA6">
      <w:start w:val="1"/>
      <w:numFmt w:val="decimal"/>
      <w:lvlText w:val="%7."/>
      <w:lvlJc w:val="left"/>
      <w:pPr>
        <w:tabs>
          <w:tab w:val="num" w:pos="0"/>
        </w:tabs>
        <w:ind w:left="0" w:firstLine="0"/>
      </w:pPr>
      <w:rPr>
        <w:rFonts w:hint="default"/>
      </w:rPr>
    </w:lvl>
    <w:lvl w:ilvl="7" w:tplc="5E5C70A2">
      <w:start w:val="1"/>
      <w:numFmt w:val="lowerLetter"/>
      <w:lvlText w:val="%8."/>
      <w:lvlJc w:val="left"/>
      <w:pPr>
        <w:tabs>
          <w:tab w:val="num" w:pos="0"/>
        </w:tabs>
        <w:ind w:left="0" w:firstLine="0"/>
      </w:pPr>
      <w:rPr>
        <w:rFonts w:hint="default"/>
      </w:rPr>
    </w:lvl>
    <w:lvl w:ilvl="8" w:tplc="90D0E354">
      <w:start w:val="1"/>
      <w:numFmt w:val="lowerRoman"/>
      <w:lvlText w:val="%9."/>
      <w:lvlJc w:val="right"/>
      <w:pPr>
        <w:tabs>
          <w:tab w:val="num" w:pos="0"/>
        </w:tabs>
        <w:ind w:left="0" w:firstLine="0"/>
      </w:pPr>
      <w:rPr>
        <w:rFonts w:hint="default"/>
      </w:rPr>
    </w:lvl>
  </w:abstractNum>
  <w:abstractNum w:abstractNumId="107" w15:restartNumberingAfterBreak="0">
    <w:nsid w:val="48273F87"/>
    <w:multiLevelType w:val="hybridMultilevel"/>
    <w:tmpl w:val="E3827038"/>
    <w:lvl w:ilvl="0" w:tplc="8A2AD70A">
      <w:start w:val="1"/>
      <w:numFmt w:val="decimal"/>
      <w:lvlText w:val="%1)"/>
      <w:lvlJc w:val="left"/>
      <w:pPr>
        <w:ind w:left="1080" w:hanging="360"/>
      </w:pPr>
      <w:rPr>
        <w:rFonts w:cs="Times New Roman"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49810CE3"/>
    <w:multiLevelType w:val="hybridMultilevel"/>
    <w:tmpl w:val="840401F2"/>
    <w:lvl w:ilvl="0" w:tplc="A4DC17F6">
      <w:start w:val="1"/>
      <w:numFmt w:val="decimal"/>
      <w:lvlText w:val="%1."/>
      <w:lvlJc w:val="left"/>
      <w:pPr>
        <w:ind w:left="405" w:hanging="360"/>
      </w:pPr>
      <w:rPr>
        <w:rFonts w:hint="default"/>
        <w:b w:val="0"/>
        <w:i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09" w15:restartNumberingAfterBreak="0">
    <w:nsid w:val="4AA84749"/>
    <w:multiLevelType w:val="hybridMultilevel"/>
    <w:tmpl w:val="54D4C7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B1B0CA3"/>
    <w:multiLevelType w:val="multilevel"/>
    <w:tmpl w:val="C38AFD1A"/>
    <w:lvl w:ilvl="0">
      <w:start w:val="1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1" w15:restartNumberingAfterBreak="0">
    <w:nsid w:val="4F757CFA"/>
    <w:multiLevelType w:val="hybridMultilevel"/>
    <w:tmpl w:val="906A9FCE"/>
    <w:lvl w:ilvl="0" w:tplc="45703F2C">
      <w:start w:val="1"/>
      <w:numFmt w:val="lowerLetter"/>
      <w:lvlText w:val="%1)"/>
      <w:lvlJc w:val="left"/>
      <w:pPr>
        <w:ind w:left="1506" w:hanging="360"/>
      </w:pPr>
      <w:rPr>
        <w:rFonts w:ascii="Arial" w:eastAsia="Times New Roman" w:hAnsi="Arial" w:cs="Arial"/>
      </w:rPr>
    </w:lvl>
    <w:lvl w:ilvl="1" w:tplc="04150011">
      <w:start w:val="1"/>
      <w:numFmt w:val="decimal"/>
      <w:lvlText w:val="%2)"/>
      <w:lvlJc w:val="left"/>
      <w:pPr>
        <w:ind w:left="786" w:hanging="360"/>
      </w:p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112" w15:restartNumberingAfterBreak="0">
    <w:nsid w:val="4FAB29C7"/>
    <w:multiLevelType w:val="hybridMultilevel"/>
    <w:tmpl w:val="9AFC49FE"/>
    <w:lvl w:ilvl="0" w:tplc="59DE094E">
      <w:start w:val="1"/>
      <w:numFmt w:val="decimal"/>
      <w:lvlText w:val="%1)"/>
      <w:lvlJc w:val="left"/>
      <w:pPr>
        <w:tabs>
          <w:tab w:val="num" w:pos="502"/>
        </w:tabs>
        <w:ind w:left="502"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113" w15:restartNumberingAfterBreak="0">
    <w:nsid w:val="4FD15B47"/>
    <w:multiLevelType w:val="hybridMultilevel"/>
    <w:tmpl w:val="E6A27B7E"/>
    <w:lvl w:ilvl="0" w:tplc="0415000D">
      <w:start w:val="1"/>
      <w:numFmt w:val="bullet"/>
      <w:lvlText w:val=""/>
      <w:lvlJc w:val="left"/>
      <w:pPr>
        <w:tabs>
          <w:tab w:val="num" w:pos="360"/>
        </w:tabs>
        <w:ind w:left="360" w:hanging="360"/>
      </w:pPr>
      <w:rPr>
        <w:rFonts w:ascii="Wingdings" w:hAnsi="Wingdings" w:hint="default"/>
        <w:color w:val="000000" w:themeColor="text1"/>
      </w:rPr>
    </w:lvl>
    <w:lvl w:ilvl="1" w:tplc="C6A0A0DA">
      <w:numFmt w:val="bullet"/>
      <w:lvlText w:val=""/>
      <w:lvlJc w:val="left"/>
      <w:pPr>
        <w:tabs>
          <w:tab w:val="num" w:pos="1440"/>
        </w:tabs>
        <w:ind w:left="1440" w:hanging="360"/>
      </w:pPr>
      <w:rPr>
        <w:rFonts w:ascii="Symbol" w:eastAsia="Times New Roman" w:hAnsi="Symbol" w:cs="Times New Roman"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26B2923"/>
    <w:multiLevelType w:val="multilevel"/>
    <w:tmpl w:val="354C245E"/>
    <w:lvl w:ilvl="0">
      <w:start w:val="1"/>
      <w:numFmt w:val="decimal"/>
      <w:lvlText w:val="%1)"/>
      <w:lvlJc w:val="left"/>
      <w:pPr>
        <w:ind w:left="360" w:hanging="360"/>
      </w:pPr>
      <w:rPr>
        <w:rFonts w:hint="default"/>
        <w:b w:val="0"/>
        <w:i w:val="0"/>
        <w:color w:val="auto"/>
        <w:sz w:val="22"/>
        <w:szCs w:val="22"/>
      </w:rPr>
    </w:lvl>
    <w:lvl w:ilvl="1">
      <w:start w:val="1"/>
      <w:numFmt w:val="decimal"/>
      <w:lvlText w:val="%2"/>
      <w:lvlJc w:val="left"/>
      <w:pPr>
        <w:ind w:left="360" w:hanging="360"/>
      </w:pPr>
      <w:rPr>
        <w:rFonts w:hint="default"/>
      </w:rPr>
    </w:lvl>
    <w:lvl w:ilvl="2">
      <w:start w:val="1"/>
      <w:numFmt w:val="lowerLetter"/>
      <w:lvlText w:val="%3)"/>
      <w:lvlJc w:val="left"/>
      <w:pPr>
        <w:ind w:left="1980" w:hanging="360"/>
      </w:pPr>
      <w:rPr>
        <w:rFonts w:hint="default"/>
        <w:i w:val="0"/>
      </w:rPr>
    </w:lvl>
    <w:lvl w:ilvl="3">
      <w:start w:val="8"/>
      <w:numFmt w:val="decimal"/>
      <w:lvlText w:val="%4."/>
      <w:lvlJc w:val="left"/>
      <w:pPr>
        <w:ind w:left="2520" w:hanging="360"/>
      </w:pPr>
      <w:rPr>
        <w:rFonts w:hint="default"/>
        <w:b w:val="0"/>
        <w:bCs w:val="0"/>
        <w:i w:val="0"/>
        <w:iCs w:val="0"/>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5" w15:restartNumberingAfterBreak="0">
    <w:nsid w:val="53843FCB"/>
    <w:multiLevelType w:val="hybridMultilevel"/>
    <w:tmpl w:val="DC58C806"/>
    <w:lvl w:ilvl="0" w:tplc="122C8106">
      <w:start w:val="1"/>
      <w:numFmt w:val="decimal"/>
      <w:lvlText w:val="%1."/>
      <w:lvlJc w:val="left"/>
      <w:pPr>
        <w:tabs>
          <w:tab w:val="num" w:pos="360"/>
        </w:tabs>
        <w:ind w:left="360" w:hanging="360"/>
      </w:pPr>
      <w:rPr>
        <w:rFonts w:ascii="Arial" w:hAnsi="Arial" w:cs="Arial" w:hint="default"/>
        <w:b w:val="0"/>
        <w:i w:val="0"/>
        <w:sz w:val="23"/>
        <w:szCs w:val="23"/>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6" w15:restartNumberingAfterBreak="0">
    <w:nsid w:val="54DC4DCF"/>
    <w:multiLevelType w:val="singleLevel"/>
    <w:tmpl w:val="9E662B3A"/>
    <w:lvl w:ilvl="0">
      <w:start w:val="1"/>
      <w:numFmt w:val="decimal"/>
      <w:lvlText w:val="%1)"/>
      <w:lvlJc w:val="left"/>
      <w:pPr>
        <w:tabs>
          <w:tab w:val="num" w:pos="360"/>
        </w:tabs>
        <w:ind w:left="360" w:hanging="360"/>
      </w:pPr>
    </w:lvl>
  </w:abstractNum>
  <w:abstractNum w:abstractNumId="117" w15:restartNumberingAfterBreak="0">
    <w:nsid w:val="56287825"/>
    <w:multiLevelType w:val="hybridMultilevel"/>
    <w:tmpl w:val="2EC4A2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9585AC1"/>
    <w:multiLevelType w:val="hybridMultilevel"/>
    <w:tmpl w:val="98626C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9880B7A"/>
    <w:multiLevelType w:val="hybridMultilevel"/>
    <w:tmpl w:val="76E6D4BA"/>
    <w:styleLink w:val="Styl3112"/>
    <w:lvl w:ilvl="0" w:tplc="76E6D4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0" w15:restartNumberingAfterBreak="0">
    <w:nsid w:val="59F30725"/>
    <w:multiLevelType w:val="hybridMultilevel"/>
    <w:tmpl w:val="ABBCCEA6"/>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21" w15:restartNumberingAfterBreak="0">
    <w:nsid w:val="5A8F5E06"/>
    <w:multiLevelType w:val="hybridMultilevel"/>
    <w:tmpl w:val="B82E3C8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2" w15:restartNumberingAfterBreak="0">
    <w:nsid w:val="5C382838"/>
    <w:multiLevelType w:val="hybridMultilevel"/>
    <w:tmpl w:val="4284395A"/>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3" w15:restartNumberingAfterBreak="0">
    <w:nsid w:val="5C9462A3"/>
    <w:multiLevelType w:val="multilevel"/>
    <w:tmpl w:val="7F6E28DE"/>
    <w:lvl w:ilvl="0">
      <w:start w:val="1"/>
      <w:numFmt w:val="decimal"/>
      <w:lvlText w:val="%1."/>
      <w:lvlJc w:val="left"/>
      <w:pPr>
        <w:tabs>
          <w:tab w:val="num" w:pos="1277"/>
        </w:tabs>
        <w:ind w:left="1277" w:hanging="284"/>
      </w:pPr>
      <w:rPr>
        <w:rFonts w:ascii="Arial" w:eastAsia="Times New Roman" w:hAnsi="Arial" w:cs="Arial"/>
        <w:b w:val="0"/>
        <w:color w:val="000000"/>
        <w:w w:val="100"/>
        <w:sz w:val="23"/>
        <w:szCs w:val="23"/>
        <w:vertAlign w:val="baseline"/>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4" w15:restartNumberingAfterBreak="0">
    <w:nsid w:val="5CA31A15"/>
    <w:multiLevelType w:val="singleLevel"/>
    <w:tmpl w:val="CB981644"/>
    <w:name w:val="Tiret 0"/>
    <w:styleLink w:val="Styl121"/>
    <w:lvl w:ilvl="0">
      <w:start w:val="1"/>
      <w:numFmt w:val="bullet"/>
      <w:lvlRestart w:val="0"/>
      <w:pStyle w:val="Tiret0"/>
      <w:lvlText w:val="–"/>
      <w:lvlJc w:val="left"/>
      <w:pPr>
        <w:tabs>
          <w:tab w:val="num" w:pos="850"/>
        </w:tabs>
        <w:ind w:left="850" w:hanging="850"/>
      </w:pPr>
    </w:lvl>
  </w:abstractNum>
  <w:abstractNum w:abstractNumId="125" w15:restartNumberingAfterBreak="0">
    <w:nsid w:val="5DF1398C"/>
    <w:multiLevelType w:val="hybridMultilevel"/>
    <w:tmpl w:val="00A88040"/>
    <w:lvl w:ilvl="0" w:tplc="A52E784E">
      <w:start w:val="3"/>
      <w:numFmt w:val="decimal"/>
      <w:lvlText w:val="%1."/>
      <w:lvlJc w:val="left"/>
      <w:pPr>
        <w:ind w:left="3479"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6" w15:restartNumberingAfterBreak="0">
    <w:nsid w:val="5E57006D"/>
    <w:multiLevelType w:val="hybridMultilevel"/>
    <w:tmpl w:val="1D90914A"/>
    <w:name w:val="WW8Num352"/>
    <w:lvl w:ilvl="0" w:tplc="21D0A600">
      <w:start w:val="2"/>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5E814695"/>
    <w:multiLevelType w:val="hybridMultilevel"/>
    <w:tmpl w:val="B496687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28" w15:restartNumberingAfterBreak="0">
    <w:nsid w:val="5F2423A6"/>
    <w:multiLevelType w:val="hybridMultilevel"/>
    <w:tmpl w:val="B54E0F62"/>
    <w:lvl w:ilvl="0" w:tplc="E508042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15:restartNumberingAfterBreak="0">
    <w:nsid w:val="61234183"/>
    <w:multiLevelType w:val="singleLevel"/>
    <w:tmpl w:val="7B5ACB02"/>
    <w:lvl w:ilvl="0">
      <w:start w:val="1"/>
      <w:numFmt w:val="decimal"/>
      <w:lvlText w:val="%1."/>
      <w:lvlJc w:val="left"/>
      <w:pPr>
        <w:tabs>
          <w:tab w:val="num" w:pos="360"/>
        </w:tabs>
        <w:ind w:left="360" w:hanging="360"/>
      </w:pPr>
      <w:rPr>
        <w:b w:val="0"/>
      </w:rPr>
    </w:lvl>
  </w:abstractNum>
  <w:abstractNum w:abstractNumId="130" w15:restartNumberingAfterBreak="0">
    <w:nsid w:val="616D5971"/>
    <w:multiLevelType w:val="hybridMultilevel"/>
    <w:tmpl w:val="36AA62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2411C34"/>
    <w:multiLevelType w:val="hybridMultilevel"/>
    <w:tmpl w:val="F3F216EA"/>
    <w:lvl w:ilvl="0" w:tplc="792AE204">
      <w:start w:val="1"/>
      <w:numFmt w:val="bullet"/>
      <w:pStyle w:val="dxzenum"/>
      <w:lvlText w:val=""/>
      <w:lvlJc w:val="left"/>
      <w:pPr>
        <w:tabs>
          <w:tab w:val="num" w:pos="1428"/>
        </w:tabs>
        <w:ind w:left="1428" w:hanging="360"/>
      </w:pPr>
      <w:rPr>
        <w:rFonts w:ascii="Symbol" w:hAnsi="Symbol" w:hint="default"/>
      </w:rPr>
    </w:lvl>
    <w:lvl w:ilvl="1" w:tplc="DD1657C4">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132" w15:restartNumberingAfterBreak="0">
    <w:nsid w:val="62813024"/>
    <w:multiLevelType w:val="hybridMultilevel"/>
    <w:tmpl w:val="1572224E"/>
    <w:lvl w:ilvl="0" w:tplc="C6E4D488">
      <w:start w:val="1"/>
      <w:numFmt w:val="lowerLetter"/>
      <w:lvlText w:val="%1)"/>
      <w:lvlJc w:val="left"/>
      <w:pPr>
        <w:ind w:left="1125" w:hanging="360"/>
      </w:pPr>
      <w:rPr>
        <w:rFonts w:hint="default"/>
        <w:b w:val="0"/>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33" w15:restartNumberingAfterBreak="0">
    <w:nsid w:val="64A72258"/>
    <w:multiLevelType w:val="hybridMultilevel"/>
    <w:tmpl w:val="E752F430"/>
    <w:name w:val="WW8Num29222"/>
    <w:lvl w:ilvl="0" w:tplc="70980A6A">
      <w:start w:val="1"/>
      <w:numFmt w:val="decimal"/>
      <w:lvlText w:val="%1."/>
      <w:lvlJc w:val="left"/>
      <w:pPr>
        <w:tabs>
          <w:tab w:val="num" w:pos="0"/>
        </w:tabs>
        <w:ind w:left="0" w:firstLine="0"/>
      </w:pPr>
      <w:rPr>
        <w:rFonts w:hint="default"/>
      </w:rPr>
    </w:lvl>
    <w:lvl w:ilvl="1" w:tplc="00448A24">
      <w:start w:val="1"/>
      <w:numFmt w:val="decimal"/>
      <w:lvlText w:val="%2)"/>
      <w:lvlJc w:val="left"/>
      <w:pPr>
        <w:tabs>
          <w:tab w:val="num" w:pos="284"/>
        </w:tabs>
        <w:ind w:left="284" w:firstLine="0"/>
      </w:pPr>
      <w:rPr>
        <w:rFonts w:ascii="Arial" w:eastAsia="Times New Roman" w:hAnsi="Arial" w:cs="Arial" w:hint="default"/>
      </w:rPr>
    </w:lvl>
    <w:lvl w:ilvl="2" w:tplc="24426704">
      <w:start w:val="1"/>
      <w:numFmt w:val="lowerRoman"/>
      <w:lvlText w:val="%3."/>
      <w:lvlJc w:val="right"/>
      <w:pPr>
        <w:tabs>
          <w:tab w:val="num" w:pos="0"/>
        </w:tabs>
        <w:ind w:left="0" w:firstLine="0"/>
      </w:pPr>
      <w:rPr>
        <w:rFonts w:hint="default"/>
      </w:rPr>
    </w:lvl>
    <w:lvl w:ilvl="3" w:tplc="7C38EFD8">
      <w:start w:val="1"/>
      <w:numFmt w:val="decimal"/>
      <w:lvlText w:val="%4."/>
      <w:lvlJc w:val="left"/>
      <w:pPr>
        <w:tabs>
          <w:tab w:val="num" w:pos="0"/>
        </w:tabs>
        <w:ind w:left="0" w:firstLine="0"/>
      </w:pPr>
      <w:rPr>
        <w:rFonts w:hint="default"/>
      </w:rPr>
    </w:lvl>
    <w:lvl w:ilvl="4" w:tplc="B210860E">
      <w:start w:val="1"/>
      <w:numFmt w:val="lowerLetter"/>
      <w:lvlText w:val="%5."/>
      <w:lvlJc w:val="left"/>
      <w:pPr>
        <w:tabs>
          <w:tab w:val="num" w:pos="0"/>
        </w:tabs>
        <w:ind w:left="0" w:firstLine="0"/>
      </w:pPr>
      <w:rPr>
        <w:rFonts w:hint="default"/>
      </w:rPr>
    </w:lvl>
    <w:lvl w:ilvl="5" w:tplc="27C298AE">
      <w:start w:val="1"/>
      <w:numFmt w:val="lowerRoman"/>
      <w:lvlText w:val="%6."/>
      <w:lvlJc w:val="right"/>
      <w:pPr>
        <w:tabs>
          <w:tab w:val="num" w:pos="0"/>
        </w:tabs>
        <w:ind w:left="0" w:firstLine="0"/>
      </w:pPr>
      <w:rPr>
        <w:rFonts w:hint="default"/>
      </w:rPr>
    </w:lvl>
    <w:lvl w:ilvl="6" w:tplc="B75E4572">
      <w:start w:val="1"/>
      <w:numFmt w:val="decimal"/>
      <w:lvlText w:val="%7."/>
      <w:lvlJc w:val="left"/>
      <w:pPr>
        <w:tabs>
          <w:tab w:val="num" w:pos="0"/>
        </w:tabs>
        <w:ind w:left="0" w:firstLine="0"/>
      </w:pPr>
      <w:rPr>
        <w:rFonts w:hint="default"/>
      </w:rPr>
    </w:lvl>
    <w:lvl w:ilvl="7" w:tplc="BB704BC6">
      <w:start w:val="1"/>
      <w:numFmt w:val="lowerLetter"/>
      <w:lvlText w:val="%8."/>
      <w:lvlJc w:val="left"/>
      <w:pPr>
        <w:tabs>
          <w:tab w:val="num" w:pos="0"/>
        </w:tabs>
        <w:ind w:left="0" w:firstLine="0"/>
      </w:pPr>
      <w:rPr>
        <w:rFonts w:hint="default"/>
      </w:rPr>
    </w:lvl>
    <w:lvl w:ilvl="8" w:tplc="701660F2">
      <w:start w:val="1"/>
      <w:numFmt w:val="lowerRoman"/>
      <w:lvlText w:val="%9."/>
      <w:lvlJc w:val="right"/>
      <w:pPr>
        <w:tabs>
          <w:tab w:val="num" w:pos="0"/>
        </w:tabs>
        <w:ind w:left="0" w:firstLine="0"/>
      </w:pPr>
      <w:rPr>
        <w:rFonts w:hint="default"/>
      </w:rPr>
    </w:lvl>
  </w:abstractNum>
  <w:abstractNum w:abstractNumId="134" w15:restartNumberingAfterBreak="0">
    <w:nsid w:val="672D04D2"/>
    <w:multiLevelType w:val="hybridMultilevel"/>
    <w:tmpl w:val="A8425C90"/>
    <w:lvl w:ilvl="0" w:tplc="6BB6878A">
      <w:start w:val="1"/>
      <w:numFmt w:val="lowerLetter"/>
      <w:lvlText w:val="%1)"/>
      <w:lvlJc w:val="left"/>
      <w:pPr>
        <w:ind w:left="1571" w:hanging="360"/>
      </w:pPr>
      <w:rPr>
        <w:color w:val="auto"/>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5" w15:restartNumberingAfterBreak="0">
    <w:nsid w:val="67D2374C"/>
    <w:multiLevelType w:val="hybridMultilevel"/>
    <w:tmpl w:val="279845CA"/>
    <w:styleLink w:val="Styl51145"/>
    <w:lvl w:ilvl="0" w:tplc="279845CA">
      <w:start w:val="1"/>
      <w:numFmt w:val="decimal"/>
      <w:lvlText w:val="%1."/>
      <w:lvlJc w:val="left"/>
      <w:pPr>
        <w:tabs>
          <w:tab w:val="num" w:pos="454"/>
        </w:tabs>
        <w:ind w:left="454" w:hanging="454"/>
      </w:pPr>
      <w:rPr>
        <w:color w:val="auto"/>
      </w:rPr>
    </w:lvl>
    <w:lvl w:ilvl="1" w:tplc="CB087122">
      <w:start w:val="1"/>
      <w:numFmt w:val="lowerLetter"/>
      <w:lvlText w:val="%2)"/>
      <w:lvlJc w:val="left"/>
      <w:pPr>
        <w:ind w:left="1440" w:hanging="360"/>
      </w:pPr>
      <w:rPr>
        <w:strike w:val="0"/>
        <w:dstrike w:val="0"/>
        <w:u w:val="none"/>
        <w:effect w:val="none"/>
      </w:rPr>
    </w:lvl>
    <w:lvl w:ilvl="2" w:tplc="0415001B">
      <w:start w:val="1"/>
      <w:numFmt w:val="decimal"/>
      <w:lvlText w:val="%3)"/>
      <w:lvlJc w:val="left"/>
      <w:pPr>
        <w:ind w:left="2340" w:hanging="360"/>
      </w:p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lvl>
    <w:lvl w:ilvl="5" w:tplc="90F219B6">
      <w:start w:val="1"/>
      <w:numFmt w:val="lowerLetter"/>
      <w:lvlText w:val="%6."/>
      <w:lvlJc w:val="left"/>
      <w:pPr>
        <w:ind w:left="4500" w:hanging="360"/>
      </w:pPr>
      <w:rPr>
        <w:rFonts w:eastAsia="Arial"/>
        <w:u w:val="single"/>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6" w15:restartNumberingAfterBreak="0">
    <w:nsid w:val="68596968"/>
    <w:multiLevelType w:val="hybridMultilevel"/>
    <w:tmpl w:val="2646B8A0"/>
    <w:name w:val="WW8Num53"/>
    <w:lvl w:ilvl="0" w:tplc="36165FA2">
      <w:start w:val="8"/>
      <w:numFmt w:val="decimal"/>
      <w:lvlText w:val="%1."/>
      <w:lvlJc w:val="left"/>
      <w:pPr>
        <w:ind w:left="405"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8BA76FC"/>
    <w:multiLevelType w:val="hybridMultilevel"/>
    <w:tmpl w:val="0278336C"/>
    <w:lvl w:ilvl="0" w:tplc="20C8F2A0">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38" w15:restartNumberingAfterBreak="0">
    <w:nsid w:val="699F41B1"/>
    <w:multiLevelType w:val="hybridMultilevel"/>
    <w:tmpl w:val="D136A5DE"/>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39"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start w:val="1"/>
      <w:numFmt w:val="bullet"/>
      <w:lvlText w:val="o"/>
      <w:lvlJc w:val="left"/>
      <w:pPr>
        <w:ind w:left="1866" w:hanging="360"/>
      </w:pPr>
      <w:rPr>
        <w:rFonts w:ascii="Courier New" w:hAnsi="Courier New" w:cs="Courier New" w:hint="default"/>
      </w:rPr>
    </w:lvl>
    <w:lvl w:ilvl="2" w:tplc="0409001B">
      <w:start w:val="1"/>
      <w:numFmt w:val="bullet"/>
      <w:lvlText w:val=""/>
      <w:lvlJc w:val="left"/>
      <w:pPr>
        <w:ind w:left="2586" w:hanging="360"/>
      </w:pPr>
      <w:rPr>
        <w:rFonts w:ascii="Wingdings" w:hAnsi="Wingdings" w:hint="default"/>
      </w:rPr>
    </w:lvl>
    <w:lvl w:ilvl="3" w:tplc="0409000F">
      <w:start w:val="1"/>
      <w:numFmt w:val="bullet"/>
      <w:lvlText w:val=""/>
      <w:lvlJc w:val="left"/>
      <w:pPr>
        <w:ind w:left="3306" w:hanging="360"/>
      </w:pPr>
      <w:rPr>
        <w:rFonts w:ascii="Symbol" w:hAnsi="Symbol" w:hint="default"/>
      </w:rPr>
    </w:lvl>
    <w:lvl w:ilvl="4" w:tplc="04090019">
      <w:start w:val="1"/>
      <w:numFmt w:val="bullet"/>
      <w:lvlText w:val="o"/>
      <w:lvlJc w:val="left"/>
      <w:pPr>
        <w:ind w:left="4026" w:hanging="360"/>
      </w:pPr>
      <w:rPr>
        <w:rFonts w:ascii="Courier New" w:hAnsi="Courier New" w:cs="Courier New" w:hint="default"/>
      </w:rPr>
    </w:lvl>
    <w:lvl w:ilvl="5" w:tplc="0409001B">
      <w:start w:val="1"/>
      <w:numFmt w:val="bullet"/>
      <w:lvlText w:val=""/>
      <w:lvlJc w:val="left"/>
      <w:pPr>
        <w:ind w:left="4746" w:hanging="360"/>
      </w:pPr>
      <w:rPr>
        <w:rFonts w:ascii="Wingdings" w:hAnsi="Wingdings" w:hint="default"/>
      </w:rPr>
    </w:lvl>
    <w:lvl w:ilvl="6" w:tplc="0409000F">
      <w:start w:val="1"/>
      <w:numFmt w:val="bullet"/>
      <w:lvlText w:val=""/>
      <w:lvlJc w:val="left"/>
      <w:pPr>
        <w:ind w:left="5466" w:hanging="360"/>
      </w:pPr>
      <w:rPr>
        <w:rFonts w:ascii="Symbol" w:hAnsi="Symbol" w:hint="default"/>
      </w:rPr>
    </w:lvl>
    <w:lvl w:ilvl="7" w:tplc="04090019">
      <w:start w:val="1"/>
      <w:numFmt w:val="bullet"/>
      <w:lvlText w:val="o"/>
      <w:lvlJc w:val="left"/>
      <w:pPr>
        <w:ind w:left="6186" w:hanging="360"/>
      </w:pPr>
      <w:rPr>
        <w:rFonts w:ascii="Courier New" w:hAnsi="Courier New" w:cs="Courier New" w:hint="default"/>
      </w:rPr>
    </w:lvl>
    <w:lvl w:ilvl="8" w:tplc="0409001B">
      <w:start w:val="1"/>
      <w:numFmt w:val="bullet"/>
      <w:lvlText w:val=""/>
      <w:lvlJc w:val="left"/>
      <w:pPr>
        <w:ind w:left="6906" w:hanging="360"/>
      </w:pPr>
      <w:rPr>
        <w:rFonts w:ascii="Wingdings" w:hAnsi="Wingdings" w:hint="default"/>
      </w:rPr>
    </w:lvl>
  </w:abstractNum>
  <w:abstractNum w:abstractNumId="140"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1" w15:restartNumberingAfterBreak="0">
    <w:nsid w:val="6C246C03"/>
    <w:multiLevelType w:val="hybridMultilevel"/>
    <w:tmpl w:val="E08C05B0"/>
    <w:styleLink w:val="Styl51144"/>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2" w15:restartNumberingAfterBreak="0">
    <w:nsid w:val="6C722944"/>
    <w:multiLevelType w:val="hybridMultilevel"/>
    <w:tmpl w:val="08CE23AC"/>
    <w:lvl w:ilvl="0" w:tplc="19FC3A64">
      <w:start w:val="1"/>
      <w:numFmt w:val="bullet"/>
      <w:lvlText w:val="−"/>
      <w:lvlJc w:val="left"/>
      <w:pPr>
        <w:ind w:left="1495" w:hanging="360"/>
      </w:pPr>
      <w:rPr>
        <w:rFonts w:ascii="Times New Roman" w:hAnsi="Times New Roman" w:cs="Times New Roman" w:hint="default"/>
        <w:color w:val="auto"/>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143" w15:restartNumberingAfterBreak="0">
    <w:nsid w:val="6D0119F8"/>
    <w:multiLevelType w:val="hybridMultilevel"/>
    <w:tmpl w:val="1966CF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E7C4A08"/>
    <w:multiLevelType w:val="hybridMultilevel"/>
    <w:tmpl w:val="5A4C8C2A"/>
    <w:lvl w:ilvl="0" w:tplc="BEA69638">
      <w:start w:val="1"/>
      <w:numFmt w:val="decimal"/>
      <w:lvlText w:val="%1."/>
      <w:lvlJc w:val="left"/>
      <w:pPr>
        <w:ind w:left="786" w:hanging="360"/>
      </w:pPr>
      <w:rPr>
        <w:rFonts w:eastAsia="Times New Roman" w:hint="default"/>
        <w:b/>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5" w15:restartNumberingAfterBreak="0">
    <w:nsid w:val="6FC366F5"/>
    <w:multiLevelType w:val="hybridMultilevel"/>
    <w:tmpl w:val="39223A64"/>
    <w:lvl w:ilvl="0" w:tplc="C6E4D488">
      <w:start w:val="1"/>
      <w:numFmt w:val="lowerLetter"/>
      <w:lvlText w:val="%1)"/>
      <w:lvlJc w:val="left"/>
      <w:pPr>
        <w:ind w:left="1485" w:hanging="360"/>
      </w:pPr>
      <w:rPr>
        <w:rFonts w:hint="default"/>
        <w:b w:val="0"/>
      </w:r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146" w15:restartNumberingAfterBreak="0">
    <w:nsid w:val="715F2378"/>
    <w:multiLevelType w:val="hybridMultilevel"/>
    <w:tmpl w:val="FAECEAE4"/>
    <w:lvl w:ilvl="0" w:tplc="0415000F">
      <w:start w:val="1"/>
      <w:numFmt w:val="decimal"/>
      <w:lvlText w:val="%1."/>
      <w:lvlJc w:val="left"/>
      <w:pPr>
        <w:ind w:left="5747" w:hanging="360"/>
      </w:pPr>
      <w:rPr>
        <w:rFonts w:hint="default"/>
      </w:rPr>
    </w:lvl>
    <w:lvl w:ilvl="1" w:tplc="04150019" w:tentative="1">
      <w:start w:val="1"/>
      <w:numFmt w:val="lowerLetter"/>
      <w:lvlText w:val="%2."/>
      <w:lvlJc w:val="left"/>
      <w:pPr>
        <w:ind w:left="6467" w:hanging="360"/>
      </w:pPr>
    </w:lvl>
    <w:lvl w:ilvl="2" w:tplc="0415001B" w:tentative="1">
      <w:start w:val="1"/>
      <w:numFmt w:val="lowerRoman"/>
      <w:lvlText w:val="%3."/>
      <w:lvlJc w:val="right"/>
      <w:pPr>
        <w:ind w:left="7187" w:hanging="180"/>
      </w:pPr>
    </w:lvl>
    <w:lvl w:ilvl="3" w:tplc="0415000F" w:tentative="1">
      <w:start w:val="1"/>
      <w:numFmt w:val="decimal"/>
      <w:lvlText w:val="%4."/>
      <w:lvlJc w:val="left"/>
      <w:pPr>
        <w:ind w:left="7907" w:hanging="360"/>
      </w:pPr>
    </w:lvl>
    <w:lvl w:ilvl="4" w:tplc="04150019" w:tentative="1">
      <w:start w:val="1"/>
      <w:numFmt w:val="lowerLetter"/>
      <w:lvlText w:val="%5."/>
      <w:lvlJc w:val="left"/>
      <w:pPr>
        <w:ind w:left="8627" w:hanging="360"/>
      </w:pPr>
    </w:lvl>
    <w:lvl w:ilvl="5" w:tplc="0415001B" w:tentative="1">
      <w:start w:val="1"/>
      <w:numFmt w:val="lowerRoman"/>
      <w:lvlText w:val="%6."/>
      <w:lvlJc w:val="right"/>
      <w:pPr>
        <w:ind w:left="9347" w:hanging="180"/>
      </w:pPr>
    </w:lvl>
    <w:lvl w:ilvl="6" w:tplc="0415000F" w:tentative="1">
      <w:start w:val="1"/>
      <w:numFmt w:val="decimal"/>
      <w:lvlText w:val="%7."/>
      <w:lvlJc w:val="left"/>
      <w:pPr>
        <w:ind w:left="10067" w:hanging="360"/>
      </w:pPr>
    </w:lvl>
    <w:lvl w:ilvl="7" w:tplc="04150019" w:tentative="1">
      <w:start w:val="1"/>
      <w:numFmt w:val="lowerLetter"/>
      <w:lvlText w:val="%8."/>
      <w:lvlJc w:val="left"/>
      <w:pPr>
        <w:ind w:left="10787" w:hanging="360"/>
      </w:pPr>
    </w:lvl>
    <w:lvl w:ilvl="8" w:tplc="0415001B" w:tentative="1">
      <w:start w:val="1"/>
      <w:numFmt w:val="lowerRoman"/>
      <w:lvlText w:val="%9."/>
      <w:lvlJc w:val="right"/>
      <w:pPr>
        <w:ind w:left="11507" w:hanging="180"/>
      </w:pPr>
    </w:lvl>
  </w:abstractNum>
  <w:abstractNum w:abstractNumId="147"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148" w15:restartNumberingAfterBreak="0">
    <w:nsid w:val="73462549"/>
    <w:multiLevelType w:val="hybridMultilevel"/>
    <w:tmpl w:val="F210E906"/>
    <w:lvl w:ilvl="0" w:tplc="0B10C918">
      <w:start w:val="1"/>
      <w:numFmt w:val="decimal"/>
      <w:lvlText w:val="%1)"/>
      <w:lvlJc w:val="left"/>
      <w:pPr>
        <w:ind w:left="765" w:hanging="360"/>
      </w:pPr>
      <w:rPr>
        <w:rFonts w:hint="default"/>
        <w:i w:val="0"/>
        <w:sz w:val="22"/>
        <w:szCs w:val="24"/>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49" w15:restartNumberingAfterBreak="0">
    <w:nsid w:val="741F08E7"/>
    <w:multiLevelType w:val="hybridMultilevel"/>
    <w:tmpl w:val="75A231EA"/>
    <w:lvl w:ilvl="0" w:tplc="81C84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1" w15:restartNumberingAfterBreak="0">
    <w:nsid w:val="74DB5503"/>
    <w:multiLevelType w:val="hybridMultilevel"/>
    <w:tmpl w:val="10EC8246"/>
    <w:lvl w:ilvl="0" w:tplc="154453D8">
      <w:start w:val="1"/>
      <w:numFmt w:val="lowerLetter"/>
      <w:lvlText w:val="%1)"/>
      <w:lvlJc w:val="left"/>
      <w:pPr>
        <w:ind w:left="1211"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79738BA"/>
    <w:multiLevelType w:val="hybridMultilevel"/>
    <w:tmpl w:val="E8909F04"/>
    <w:styleLink w:val="Styl1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5">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78774231"/>
    <w:multiLevelType w:val="hybridMultilevel"/>
    <w:tmpl w:val="0E927D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78B04E80"/>
    <w:multiLevelType w:val="hybridMultilevel"/>
    <w:tmpl w:val="7540734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5" w15:restartNumberingAfterBreak="0">
    <w:nsid w:val="78E71853"/>
    <w:multiLevelType w:val="hybridMultilevel"/>
    <w:tmpl w:val="D86678BA"/>
    <w:lvl w:ilvl="0" w:tplc="D2162536">
      <w:start w:val="1"/>
      <w:numFmt w:val="decimal"/>
      <w:lvlText w:val="%1)"/>
      <w:lvlJc w:val="left"/>
      <w:pPr>
        <w:ind w:left="765" w:hanging="360"/>
      </w:pPr>
      <w:rPr>
        <w:rFonts w:hint="default"/>
        <w:sz w:val="22"/>
        <w:szCs w:val="22"/>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6" w15:restartNumberingAfterBreak="0">
    <w:nsid w:val="79E80807"/>
    <w:multiLevelType w:val="hybridMultilevel"/>
    <w:tmpl w:val="3EA83C3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7" w15:restartNumberingAfterBreak="0">
    <w:nsid w:val="7C7E32A3"/>
    <w:multiLevelType w:val="hybridMultilevel"/>
    <w:tmpl w:val="B420A0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CC73A46"/>
    <w:multiLevelType w:val="hybridMultilevel"/>
    <w:tmpl w:val="3954DA6C"/>
    <w:lvl w:ilvl="0" w:tplc="32D2F352">
      <w:start w:val="1"/>
      <w:numFmt w:val="decimal"/>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59" w15:restartNumberingAfterBreak="0">
    <w:nsid w:val="7CCA2B69"/>
    <w:multiLevelType w:val="hybridMultilevel"/>
    <w:tmpl w:val="3398B56E"/>
    <w:styleLink w:val="Styl12111"/>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0" w15:restartNumberingAfterBreak="0">
    <w:nsid w:val="7D951F56"/>
    <w:multiLevelType w:val="hybridMultilevel"/>
    <w:tmpl w:val="DB304460"/>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61" w15:restartNumberingAfterBreak="0">
    <w:nsid w:val="7E4C6EE6"/>
    <w:multiLevelType w:val="hybridMultilevel"/>
    <w:tmpl w:val="3B84C8EA"/>
    <w:lvl w:ilvl="0" w:tplc="4E3497DE">
      <w:start w:val="1"/>
      <w:numFmt w:val="decimal"/>
      <w:lvlText w:val="%1."/>
      <w:lvlJc w:val="left"/>
      <w:pPr>
        <w:tabs>
          <w:tab w:val="num" w:pos="720"/>
        </w:tabs>
        <w:ind w:left="720" w:hanging="360"/>
      </w:pPr>
      <w:rPr>
        <w:rFonts w:ascii="Arial" w:hAnsi="Arial" w:cs="Arial" w:hint="default"/>
        <w:b w:val="0"/>
        <w:i w:val="0"/>
        <w:color w:val="auto"/>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08031761">
    <w:abstractNumId w:val="131"/>
  </w:num>
  <w:num w:numId="2" w16cid:durableId="1017544235">
    <w:abstractNumId w:val="52"/>
  </w:num>
  <w:num w:numId="3" w16cid:durableId="2035422774">
    <w:abstractNumId w:val="49"/>
  </w:num>
  <w:num w:numId="4" w16cid:durableId="1516268759">
    <w:abstractNumId w:val="101"/>
  </w:num>
  <w:num w:numId="5" w16cid:durableId="1057389865">
    <w:abstractNumId w:val="30"/>
  </w:num>
  <w:num w:numId="6" w16cid:durableId="970750797">
    <w:abstractNumId w:val="56"/>
  </w:num>
  <w:num w:numId="7" w16cid:durableId="2034845875">
    <w:abstractNumId w:val="3"/>
  </w:num>
  <w:num w:numId="8" w16cid:durableId="1287808710">
    <w:abstractNumId w:val="108"/>
  </w:num>
  <w:num w:numId="9" w16cid:durableId="503594334">
    <w:abstractNumId w:val="148"/>
  </w:num>
  <w:num w:numId="10" w16cid:durableId="1073817380">
    <w:abstractNumId w:val="73"/>
  </w:num>
  <w:num w:numId="11" w16cid:durableId="1051270592">
    <w:abstractNumId w:val="160"/>
  </w:num>
  <w:num w:numId="12" w16cid:durableId="1608347303">
    <w:abstractNumId w:val="36"/>
  </w:num>
  <w:num w:numId="13" w16cid:durableId="309598665">
    <w:abstractNumId w:val="84"/>
  </w:num>
  <w:num w:numId="14" w16cid:durableId="1070813295">
    <w:abstractNumId w:val="127"/>
  </w:num>
  <w:num w:numId="15" w16cid:durableId="718362331">
    <w:abstractNumId w:val="96"/>
  </w:num>
  <w:num w:numId="16" w16cid:durableId="1183397750">
    <w:abstractNumId w:val="32"/>
  </w:num>
  <w:num w:numId="17" w16cid:durableId="38747702">
    <w:abstractNumId w:val="123"/>
  </w:num>
  <w:num w:numId="18" w16cid:durableId="4389100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0455913">
    <w:abstractNumId w:val="24"/>
  </w:num>
  <w:num w:numId="20" w16cid:durableId="1270351120">
    <w:abstractNumId w:val="46"/>
  </w:num>
  <w:num w:numId="21" w16cid:durableId="531840172">
    <w:abstractNumId w:val="137"/>
  </w:num>
  <w:num w:numId="22" w16cid:durableId="626618109">
    <w:abstractNumId w:val="107"/>
  </w:num>
  <w:num w:numId="23" w16cid:durableId="1551645534">
    <w:abstractNumId w:val="68"/>
  </w:num>
  <w:num w:numId="24" w16cid:durableId="1520122978">
    <w:abstractNumId w:val="40"/>
  </w:num>
  <w:num w:numId="25" w16cid:durableId="341781262">
    <w:abstractNumId w:val="155"/>
  </w:num>
  <w:num w:numId="26" w16cid:durableId="1489440349">
    <w:abstractNumId w:val="110"/>
  </w:num>
  <w:num w:numId="27" w16cid:durableId="21248632">
    <w:abstractNumId w:val="99"/>
  </w:num>
  <w:num w:numId="28" w16cid:durableId="242644770">
    <w:abstractNumId w:val="33"/>
  </w:num>
  <w:num w:numId="29" w16cid:durableId="1985965842">
    <w:abstractNumId w:val="76"/>
  </w:num>
  <w:num w:numId="30" w16cid:durableId="1186749966">
    <w:abstractNumId w:val="44"/>
  </w:num>
  <w:num w:numId="31" w16cid:durableId="2101487625">
    <w:abstractNumId w:val="20"/>
  </w:num>
  <w:num w:numId="32" w16cid:durableId="1451586329">
    <w:abstractNumId w:val="120"/>
  </w:num>
  <w:num w:numId="33" w16cid:durableId="73743276">
    <w:abstractNumId w:val="29"/>
  </w:num>
  <w:num w:numId="34" w16cid:durableId="2050254169">
    <w:abstractNumId w:val="122"/>
  </w:num>
  <w:num w:numId="35" w16cid:durableId="2073577318">
    <w:abstractNumId w:val="150"/>
  </w:num>
  <w:num w:numId="36" w16cid:durableId="88426194">
    <w:abstractNumId w:val="100"/>
  </w:num>
  <w:num w:numId="37" w16cid:durableId="65038189">
    <w:abstractNumId w:val="124"/>
    <w:lvlOverride w:ilvl="0">
      <w:startOverride w:val="1"/>
    </w:lvlOverride>
  </w:num>
  <w:num w:numId="38" w16cid:durableId="1493984184">
    <w:abstractNumId w:val="97"/>
    <w:lvlOverride w:ilvl="0">
      <w:startOverride w:val="1"/>
    </w:lvlOverride>
  </w:num>
  <w:num w:numId="39" w16cid:durableId="1521309964">
    <w:abstractNumId w:val="67"/>
  </w:num>
  <w:num w:numId="40" w16cid:durableId="450780763">
    <w:abstractNumId w:val="82"/>
  </w:num>
  <w:num w:numId="41" w16cid:durableId="831873709">
    <w:abstractNumId w:val="41"/>
  </w:num>
  <w:num w:numId="42" w16cid:durableId="2070886289">
    <w:abstractNumId w:val="75"/>
  </w:num>
  <w:num w:numId="43" w16cid:durableId="1585871369">
    <w:abstractNumId w:val="141"/>
  </w:num>
  <w:num w:numId="44" w16cid:durableId="315304861">
    <w:abstractNumId w:val="104"/>
  </w:num>
  <w:num w:numId="45" w16cid:durableId="400907356">
    <w:abstractNumId w:val="0"/>
  </w:num>
  <w:num w:numId="46" w16cid:durableId="134104999">
    <w:abstractNumId w:val="1"/>
  </w:num>
  <w:num w:numId="47" w16cid:durableId="200099135">
    <w:abstractNumId w:val="152"/>
  </w:num>
  <w:num w:numId="48" w16cid:durableId="1773477150">
    <w:abstractNumId w:val="77"/>
  </w:num>
  <w:num w:numId="49" w16cid:durableId="1667704470">
    <w:abstractNumId w:val="102"/>
  </w:num>
  <w:num w:numId="50" w16cid:durableId="498732287">
    <w:abstractNumId w:val="140"/>
  </w:num>
  <w:num w:numId="51" w16cid:durableId="1756047958">
    <w:abstractNumId w:val="147"/>
  </w:num>
  <w:num w:numId="52" w16cid:durableId="1561090754">
    <w:abstractNumId w:val="124"/>
  </w:num>
  <w:num w:numId="53" w16cid:durableId="118842122">
    <w:abstractNumId w:val="31"/>
  </w:num>
  <w:num w:numId="54" w16cid:durableId="1521968798">
    <w:abstractNumId w:val="37"/>
  </w:num>
  <w:num w:numId="55" w16cid:durableId="1584487293">
    <w:abstractNumId w:val="42"/>
  </w:num>
  <w:num w:numId="56" w16cid:durableId="1721586094">
    <w:abstractNumId w:val="119"/>
  </w:num>
  <w:num w:numId="57" w16cid:durableId="1213081695">
    <w:abstractNumId w:val="135"/>
  </w:num>
  <w:num w:numId="58" w16cid:durableId="1957250141">
    <w:abstractNumId w:val="139"/>
  </w:num>
  <w:num w:numId="59" w16cid:durableId="1048215066">
    <w:abstractNumId w:val="22"/>
  </w:num>
  <w:num w:numId="60" w16cid:durableId="499077488">
    <w:abstractNumId w:val="57"/>
  </w:num>
  <w:num w:numId="61" w16cid:durableId="895891203">
    <w:abstractNumId w:val="62"/>
  </w:num>
  <w:num w:numId="62" w16cid:durableId="1906839749">
    <w:abstractNumId w:val="66"/>
  </w:num>
  <w:num w:numId="63" w16cid:durableId="404298126">
    <w:abstractNumId w:val="159"/>
  </w:num>
  <w:num w:numId="64" w16cid:durableId="1675106797">
    <w:abstractNumId w:val="105"/>
  </w:num>
  <w:num w:numId="65" w16cid:durableId="1496453533">
    <w:abstractNumId w:val="142"/>
  </w:num>
  <w:num w:numId="66" w16cid:durableId="15893137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03072705">
    <w:abstractNumId w:val="90"/>
  </w:num>
  <w:num w:numId="68" w16cid:durableId="1448281068">
    <w:abstractNumId w:val="144"/>
  </w:num>
  <w:num w:numId="69" w16cid:durableId="1531526136">
    <w:abstractNumId w:val="63"/>
  </w:num>
  <w:num w:numId="70" w16cid:durableId="1898006462">
    <w:abstractNumId w:val="156"/>
  </w:num>
  <w:num w:numId="71" w16cid:durableId="260917339">
    <w:abstractNumId w:val="53"/>
  </w:num>
  <w:num w:numId="72" w16cid:durableId="239407686">
    <w:abstractNumId w:val="91"/>
  </w:num>
  <w:num w:numId="73" w16cid:durableId="1947350786">
    <w:abstractNumId w:val="86"/>
  </w:num>
  <w:num w:numId="74" w16cid:durableId="890187358">
    <w:abstractNumId w:val="138"/>
  </w:num>
  <w:num w:numId="75" w16cid:durableId="1289774050">
    <w:abstractNumId w:val="34"/>
  </w:num>
  <w:num w:numId="76" w16cid:durableId="1890998113">
    <w:abstractNumId w:val="94"/>
    <w:lvlOverride w:ilvl="0">
      <w:startOverride w:val="1"/>
    </w:lvlOverride>
  </w:num>
  <w:num w:numId="77" w16cid:durableId="480081539">
    <w:abstractNumId w:val="143"/>
  </w:num>
  <w:num w:numId="78" w16cid:durableId="594633793">
    <w:abstractNumId w:val="103"/>
  </w:num>
  <w:num w:numId="79" w16cid:durableId="120771644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0647078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611517517">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11168348">
    <w:abstractNumId w:val="129"/>
    <w:lvlOverride w:ilvl="0">
      <w:startOverride w:val="1"/>
    </w:lvlOverride>
  </w:num>
  <w:num w:numId="83" w16cid:durableId="1942256955">
    <w:abstractNumId w:val="64"/>
    <w:lvlOverride w:ilvl="0">
      <w:startOverride w:val="1"/>
    </w:lvlOverride>
  </w:num>
  <w:num w:numId="84" w16cid:durableId="66991252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7173854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53863100">
    <w:abstractNumId w:val="61"/>
  </w:num>
  <w:num w:numId="87" w16cid:durableId="630551282">
    <w:abstractNumId w:val="58"/>
  </w:num>
  <w:num w:numId="88" w16cid:durableId="144429994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524828075">
    <w:abstractNumId w:val="27"/>
  </w:num>
  <w:num w:numId="90" w16cid:durableId="484781418">
    <w:abstractNumId w:val="19"/>
  </w:num>
  <w:num w:numId="91" w16cid:durableId="1278752172">
    <w:abstractNumId w:val="118"/>
  </w:num>
  <w:num w:numId="92" w16cid:durableId="1991207742">
    <w:abstractNumId w:val="87"/>
  </w:num>
  <w:num w:numId="93" w16cid:durableId="362631581">
    <w:abstractNumId w:val="26"/>
  </w:num>
  <w:num w:numId="94" w16cid:durableId="519319297">
    <w:abstractNumId w:val="60"/>
  </w:num>
  <w:num w:numId="95" w16cid:durableId="1127743609">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67333927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665935477">
    <w:abstractNumId w:val="146"/>
  </w:num>
  <w:num w:numId="98" w16cid:durableId="1267352833">
    <w:abstractNumId w:val="145"/>
  </w:num>
  <w:num w:numId="99" w16cid:durableId="2035841890">
    <w:abstractNumId w:val="81"/>
  </w:num>
  <w:num w:numId="100" w16cid:durableId="1565292732">
    <w:abstractNumId w:val="59"/>
  </w:num>
  <w:num w:numId="101" w16cid:durableId="815797294">
    <w:abstractNumId w:val="54"/>
  </w:num>
  <w:num w:numId="102" w16cid:durableId="176039473">
    <w:abstractNumId w:val="132"/>
  </w:num>
  <w:num w:numId="103" w16cid:durableId="431710179">
    <w:abstractNumId w:val="113"/>
  </w:num>
  <w:num w:numId="104" w16cid:durableId="589437184">
    <w:abstractNumId w:val="79"/>
  </w:num>
  <w:num w:numId="105" w16cid:durableId="804926888">
    <w:abstractNumId w:val="134"/>
  </w:num>
  <w:num w:numId="106" w16cid:durableId="1331757697">
    <w:abstractNumId w:val="88"/>
  </w:num>
  <w:num w:numId="107" w16cid:durableId="904991780">
    <w:abstractNumId w:val="65"/>
  </w:num>
  <w:num w:numId="108" w16cid:durableId="1021858616">
    <w:abstractNumId w:val="51"/>
  </w:num>
  <w:num w:numId="109" w16cid:durableId="2093157402">
    <w:abstractNumId w:val="151"/>
  </w:num>
  <w:num w:numId="110" w16cid:durableId="2006664622">
    <w:abstractNumId w:val="69"/>
  </w:num>
  <w:num w:numId="111" w16cid:durableId="377818682">
    <w:abstractNumId w:val="153"/>
  </w:num>
  <w:num w:numId="112" w16cid:durableId="1129516490">
    <w:abstractNumId w:val="71"/>
  </w:num>
  <w:num w:numId="113" w16cid:durableId="600145095">
    <w:abstractNumId w:val="98"/>
  </w:num>
  <w:num w:numId="114" w16cid:durableId="998462296">
    <w:abstractNumId w:val="114"/>
  </w:num>
  <w:num w:numId="115" w16cid:durableId="1484614636">
    <w:abstractNumId w:val="50"/>
  </w:num>
  <w:num w:numId="116" w16cid:durableId="250548049">
    <w:abstractNumId w:val="95"/>
  </w:num>
  <w:num w:numId="117" w16cid:durableId="21384524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28186945">
    <w:abstractNumId w:val="55"/>
  </w:num>
  <w:num w:numId="119" w16cid:durableId="1259563449">
    <w:abstractNumId w:val="116"/>
    <w:lvlOverride w:ilvl="0">
      <w:startOverride w:val="1"/>
    </w:lvlOverride>
  </w:num>
  <w:num w:numId="120" w16cid:durableId="1650404027">
    <w:abstractNumId w:val="43"/>
  </w:num>
  <w:num w:numId="121" w16cid:durableId="685402193">
    <w:abstractNumId w:val="39"/>
  </w:num>
  <w:num w:numId="122" w16cid:durableId="1467234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184855961">
    <w:abstractNumId w:val="109"/>
  </w:num>
  <w:num w:numId="124" w16cid:durableId="202912731">
    <w:abstractNumId w:val="25"/>
  </w:num>
  <w:num w:numId="125" w16cid:durableId="1841506582">
    <w:abstractNumId w:val="18"/>
    <w:lvlOverride w:ilvl="0">
      <w:startOverride w:val="16"/>
    </w:lvlOverride>
    <w:lvlOverride w:ilvl="1">
      <w:startOverride w:val="1"/>
    </w:lvlOverride>
    <w:lvlOverride w:ilvl="2">
      <w:startOverride w:val="1"/>
    </w:lvlOverride>
    <w:lvlOverride w:ilvl="3">
      <w:startOverride w:val="1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460001896">
    <w:abstractNumId w:val="121"/>
  </w:num>
  <w:num w:numId="127" w16cid:durableId="2115516879">
    <w:abstractNumId w:val="154"/>
  </w:num>
  <w:num w:numId="128" w16cid:durableId="2088186053">
    <w:abstractNumId w:val="70"/>
  </w:num>
  <w:num w:numId="129" w16cid:durableId="1867449392">
    <w:abstractNumId w:val="117"/>
  </w:num>
  <w:num w:numId="130" w16cid:durableId="21262513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368946329">
    <w:abstractNumId w:val="74"/>
  </w:num>
  <w:num w:numId="132" w16cid:durableId="1307007629">
    <w:abstractNumId w:val="149"/>
  </w:num>
  <w:num w:numId="133" w16cid:durableId="39329669">
    <w:abstractNumId w:val="1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401976220">
    <w:abstractNumId w:val="80"/>
  </w:num>
  <w:num w:numId="135" w16cid:durableId="106453023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64477611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865868770">
    <w:abstractNumId w:val="112"/>
  </w:num>
  <w:num w:numId="138" w16cid:durableId="1221013815">
    <w:abstractNumId w:val="48"/>
  </w:num>
  <w:num w:numId="139" w16cid:durableId="1277983723">
    <w:abstractNumId w:val="130"/>
  </w:num>
  <w:num w:numId="140" w16cid:durableId="1109858768">
    <w:abstractNumId w:val="38"/>
  </w:num>
  <w:num w:numId="141" w16cid:durableId="1419520330">
    <w:abstractNumId w:val="45"/>
  </w:num>
  <w:num w:numId="142" w16cid:durableId="434373732">
    <w:abstractNumId w:val="23"/>
  </w:num>
  <w:num w:numId="143" w16cid:durableId="988943308">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26A"/>
    <w:rsid w:val="00003CBE"/>
    <w:rsid w:val="0001024B"/>
    <w:rsid w:val="000132EE"/>
    <w:rsid w:val="000135F2"/>
    <w:rsid w:val="0001426F"/>
    <w:rsid w:val="0001435B"/>
    <w:rsid w:val="00030510"/>
    <w:rsid w:val="000349E2"/>
    <w:rsid w:val="00037B5C"/>
    <w:rsid w:val="00042A40"/>
    <w:rsid w:val="00062562"/>
    <w:rsid w:val="0006491E"/>
    <w:rsid w:val="000750B6"/>
    <w:rsid w:val="00076861"/>
    <w:rsid w:val="00076D53"/>
    <w:rsid w:val="00082778"/>
    <w:rsid w:val="00082986"/>
    <w:rsid w:val="000835F8"/>
    <w:rsid w:val="00086AF7"/>
    <w:rsid w:val="00095394"/>
    <w:rsid w:val="000A2B66"/>
    <w:rsid w:val="000A3E5C"/>
    <w:rsid w:val="000A582C"/>
    <w:rsid w:val="000A6DF2"/>
    <w:rsid w:val="000B0818"/>
    <w:rsid w:val="000B1C58"/>
    <w:rsid w:val="000B7984"/>
    <w:rsid w:val="000D4509"/>
    <w:rsid w:val="000D4707"/>
    <w:rsid w:val="000D7730"/>
    <w:rsid w:val="000D7819"/>
    <w:rsid w:val="000D78F1"/>
    <w:rsid w:val="000E12A5"/>
    <w:rsid w:val="000E39B9"/>
    <w:rsid w:val="000E414B"/>
    <w:rsid w:val="000E5948"/>
    <w:rsid w:val="000E6223"/>
    <w:rsid w:val="000F0EB9"/>
    <w:rsid w:val="000F41D8"/>
    <w:rsid w:val="0010193C"/>
    <w:rsid w:val="00105002"/>
    <w:rsid w:val="00110358"/>
    <w:rsid w:val="0011141C"/>
    <w:rsid w:val="00116D7D"/>
    <w:rsid w:val="001216C0"/>
    <w:rsid w:val="00132A2E"/>
    <w:rsid w:val="00136537"/>
    <w:rsid w:val="00142946"/>
    <w:rsid w:val="0015046C"/>
    <w:rsid w:val="00150D82"/>
    <w:rsid w:val="00157D76"/>
    <w:rsid w:val="001639ED"/>
    <w:rsid w:val="00163E72"/>
    <w:rsid w:val="001664D0"/>
    <w:rsid w:val="0017224A"/>
    <w:rsid w:val="00175158"/>
    <w:rsid w:val="001A3BD8"/>
    <w:rsid w:val="001B4A91"/>
    <w:rsid w:val="001D2EF7"/>
    <w:rsid w:val="001D3BE4"/>
    <w:rsid w:val="001D6147"/>
    <w:rsid w:val="001D73DE"/>
    <w:rsid w:val="001E1F7F"/>
    <w:rsid w:val="001E36B8"/>
    <w:rsid w:val="001E5F79"/>
    <w:rsid w:val="001E66A0"/>
    <w:rsid w:val="001E6BBA"/>
    <w:rsid w:val="001E7BE1"/>
    <w:rsid w:val="001F6551"/>
    <w:rsid w:val="001F6770"/>
    <w:rsid w:val="0020075A"/>
    <w:rsid w:val="00201838"/>
    <w:rsid w:val="00211532"/>
    <w:rsid w:val="002174F9"/>
    <w:rsid w:val="00221D7C"/>
    <w:rsid w:val="00223AF7"/>
    <w:rsid w:val="00225227"/>
    <w:rsid w:val="002254EA"/>
    <w:rsid w:val="00225BA8"/>
    <w:rsid w:val="00226FBD"/>
    <w:rsid w:val="00234DAD"/>
    <w:rsid w:val="002504C2"/>
    <w:rsid w:val="002646C4"/>
    <w:rsid w:val="00264B57"/>
    <w:rsid w:val="00266A0E"/>
    <w:rsid w:val="002700BD"/>
    <w:rsid w:val="00273DFB"/>
    <w:rsid w:val="002740C7"/>
    <w:rsid w:val="00275898"/>
    <w:rsid w:val="0027734B"/>
    <w:rsid w:val="00282D22"/>
    <w:rsid w:val="00286F6E"/>
    <w:rsid w:val="00290873"/>
    <w:rsid w:val="00293B0A"/>
    <w:rsid w:val="002979CE"/>
    <w:rsid w:val="002A30F1"/>
    <w:rsid w:val="002A7A12"/>
    <w:rsid w:val="002B2DAF"/>
    <w:rsid w:val="002B5046"/>
    <w:rsid w:val="002B5761"/>
    <w:rsid w:val="002C02A3"/>
    <w:rsid w:val="002C1242"/>
    <w:rsid w:val="002C14A9"/>
    <w:rsid w:val="002C238B"/>
    <w:rsid w:val="002C61D9"/>
    <w:rsid w:val="002D16A6"/>
    <w:rsid w:val="002D22C3"/>
    <w:rsid w:val="002D3752"/>
    <w:rsid w:val="002D47B2"/>
    <w:rsid w:val="002D5D3B"/>
    <w:rsid w:val="002D6172"/>
    <w:rsid w:val="002E09B4"/>
    <w:rsid w:val="002E3F84"/>
    <w:rsid w:val="002E7ECE"/>
    <w:rsid w:val="002F3A7D"/>
    <w:rsid w:val="0030239A"/>
    <w:rsid w:val="00311955"/>
    <w:rsid w:val="00316468"/>
    <w:rsid w:val="00320AD3"/>
    <w:rsid w:val="0032184A"/>
    <w:rsid w:val="00323F20"/>
    <w:rsid w:val="003241B9"/>
    <w:rsid w:val="00326777"/>
    <w:rsid w:val="00334B83"/>
    <w:rsid w:val="003462DE"/>
    <w:rsid w:val="003464F8"/>
    <w:rsid w:val="00350587"/>
    <w:rsid w:val="003531C6"/>
    <w:rsid w:val="00354BEA"/>
    <w:rsid w:val="0035601F"/>
    <w:rsid w:val="0035626A"/>
    <w:rsid w:val="00356D94"/>
    <w:rsid w:val="00356E64"/>
    <w:rsid w:val="00360B92"/>
    <w:rsid w:val="00365562"/>
    <w:rsid w:val="00366F56"/>
    <w:rsid w:val="00367447"/>
    <w:rsid w:val="00372B36"/>
    <w:rsid w:val="00375390"/>
    <w:rsid w:val="00386D65"/>
    <w:rsid w:val="00390AA5"/>
    <w:rsid w:val="00397A28"/>
    <w:rsid w:val="003A274A"/>
    <w:rsid w:val="003A31B6"/>
    <w:rsid w:val="003A3963"/>
    <w:rsid w:val="003A4E4F"/>
    <w:rsid w:val="003A51CA"/>
    <w:rsid w:val="003A7C14"/>
    <w:rsid w:val="003B1995"/>
    <w:rsid w:val="003B21D7"/>
    <w:rsid w:val="003B5E00"/>
    <w:rsid w:val="003C1B5D"/>
    <w:rsid w:val="003D0D95"/>
    <w:rsid w:val="003D33E0"/>
    <w:rsid w:val="003D6157"/>
    <w:rsid w:val="003E220C"/>
    <w:rsid w:val="003E7115"/>
    <w:rsid w:val="003E71DD"/>
    <w:rsid w:val="003F02B6"/>
    <w:rsid w:val="00400FA0"/>
    <w:rsid w:val="004046A4"/>
    <w:rsid w:val="00405EC3"/>
    <w:rsid w:val="00407DE8"/>
    <w:rsid w:val="00417120"/>
    <w:rsid w:val="004175E8"/>
    <w:rsid w:val="004223C9"/>
    <w:rsid w:val="00432BB6"/>
    <w:rsid w:val="0043422B"/>
    <w:rsid w:val="0043773B"/>
    <w:rsid w:val="0044393D"/>
    <w:rsid w:val="00454775"/>
    <w:rsid w:val="004652F4"/>
    <w:rsid w:val="00471412"/>
    <w:rsid w:val="00472629"/>
    <w:rsid w:val="00472939"/>
    <w:rsid w:val="0047380D"/>
    <w:rsid w:val="00474628"/>
    <w:rsid w:val="004763C7"/>
    <w:rsid w:val="00476FF3"/>
    <w:rsid w:val="0047713E"/>
    <w:rsid w:val="0048454E"/>
    <w:rsid w:val="004847D3"/>
    <w:rsid w:val="00494CE4"/>
    <w:rsid w:val="00497718"/>
    <w:rsid w:val="004A1390"/>
    <w:rsid w:val="004A2535"/>
    <w:rsid w:val="004A2FD3"/>
    <w:rsid w:val="004A4A3F"/>
    <w:rsid w:val="004A5669"/>
    <w:rsid w:val="004B0314"/>
    <w:rsid w:val="004C47F3"/>
    <w:rsid w:val="004D2C06"/>
    <w:rsid w:val="004D2CB2"/>
    <w:rsid w:val="004D51CE"/>
    <w:rsid w:val="004E3021"/>
    <w:rsid w:val="004E4206"/>
    <w:rsid w:val="004E4E10"/>
    <w:rsid w:val="004E5A07"/>
    <w:rsid w:val="00506905"/>
    <w:rsid w:val="00506E5E"/>
    <w:rsid w:val="0051180E"/>
    <w:rsid w:val="005125D6"/>
    <w:rsid w:val="0051349A"/>
    <w:rsid w:val="00516A0A"/>
    <w:rsid w:val="00517A82"/>
    <w:rsid w:val="0052092F"/>
    <w:rsid w:val="00522E6C"/>
    <w:rsid w:val="00525C03"/>
    <w:rsid w:val="005315B2"/>
    <w:rsid w:val="005452C8"/>
    <w:rsid w:val="005649F9"/>
    <w:rsid w:val="00565C4E"/>
    <w:rsid w:val="00566A6D"/>
    <w:rsid w:val="00576961"/>
    <w:rsid w:val="00576C5C"/>
    <w:rsid w:val="00577678"/>
    <w:rsid w:val="00582F44"/>
    <w:rsid w:val="00583262"/>
    <w:rsid w:val="0058466E"/>
    <w:rsid w:val="00587D89"/>
    <w:rsid w:val="00593399"/>
    <w:rsid w:val="00593BF7"/>
    <w:rsid w:val="00594C63"/>
    <w:rsid w:val="00596A77"/>
    <w:rsid w:val="005A49BC"/>
    <w:rsid w:val="005A508D"/>
    <w:rsid w:val="005A52A1"/>
    <w:rsid w:val="005B274F"/>
    <w:rsid w:val="005B28F5"/>
    <w:rsid w:val="005B6611"/>
    <w:rsid w:val="005B792E"/>
    <w:rsid w:val="005C2C3C"/>
    <w:rsid w:val="005D0B49"/>
    <w:rsid w:val="005E2442"/>
    <w:rsid w:val="005F1256"/>
    <w:rsid w:val="006029EF"/>
    <w:rsid w:val="00604051"/>
    <w:rsid w:val="00605E98"/>
    <w:rsid w:val="00606704"/>
    <w:rsid w:val="0060686B"/>
    <w:rsid w:val="0060740D"/>
    <w:rsid w:val="00616737"/>
    <w:rsid w:val="00622B65"/>
    <w:rsid w:val="0062638F"/>
    <w:rsid w:val="00630971"/>
    <w:rsid w:val="00631C83"/>
    <w:rsid w:val="006322EC"/>
    <w:rsid w:val="00633769"/>
    <w:rsid w:val="006426A6"/>
    <w:rsid w:val="006476EA"/>
    <w:rsid w:val="00650130"/>
    <w:rsid w:val="006510B3"/>
    <w:rsid w:val="00657AA8"/>
    <w:rsid w:val="00662135"/>
    <w:rsid w:val="00665ADB"/>
    <w:rsid w:val="00670C1B"/>
    <w:rsid w:val="00674EF0"/>
    <w:rsid w:val="00676963"/>
    <w:rsid w:val="00685712"/>
    <w:rsid w:val="00686030"/>
    <w:rsid w:val="00687829"/>
    <w:rsid w:val="00691CD7"/>
    <w:rsid w:val="00692C8D"/>
    <w:rsid w:val="00694042"/>
    <w:rsid w:val="00695005"/>
    <w:rsid w:val="00697DB4"/>
    <w:rsid w:val="006A1424"/>
    <w:rsid w:val="006A32BE"/>
    <w:rsid w:val="006A7AB7"/>
    <w:rsid w:val="006C1571"/>
    <w:rsid w:val="006C2384"/>
    <w:rsid w:val="006C47B3"/>
    <w:rsid w:val="006E22E5"/>
    <w:rsid w:val="006E26D0"/>
    <w:rsid w:val="006E2872"/>
    <w:rsid w:val="006E2B7E"/>
    <w:rsid w:val="006E3D7F"/>
    <w:rsid w:val="006E78DB"/>
    <w:rsid w:val="006F273A"/>
    <w:rsid w:val="006F405F"/>
    <w:rsid w:val="00700423"/>
    <w:rsid w:val="007016EA"/>
    <w:rsid w:val="00714E9C"/>
    <w:rsid w:val="00722C24"/>
    <w:rsid w:val="0072457A"/>
    <w:rsid w:val="00724CA4"/>
    <w:rsid w:val="0072753B"/>
    <w:rsid w:val="00731378"/>
    <w:rsid w:val="00745C93"/>
    <w:rsid w:val="00747FE2"/>
    <w:rsid w:val="00752EA9"/>
    <w:rsid w:val="00754B6E"/>
    <w:rsid w:val="0076099F"/>
    <w:rsid w:val="00761B8E"/>
    <w:rsid w:val="00762E5C"/>
    <w:rsid w:val="00763A19"/>
    <w:rsid w:val="00767F5D"/>
    <w:rsid w:val="00767F84"/>
    <w:rsid w:val="007752D8"/>
    <w:rsid w:val="00775E92"/>
    <w:rsid w:val="0078015B"/>
    <w:rsid w:val="00787068"/>
    <w:rsid w:val="00791B2E"/>
    <w:rsid w:val="00791D8E"/>
    <w:rsid w:val="007943F0"/>
    <w:rsid w:val="0079545E"/>
    <w:rsid w:val="00795DE2"/>
    <w:rsid w:val="007A34E3"/>
    <w:rsid w:val="007C7A37"/>
    <w:rsid w:val="007D673F"/>
    <w:rsid w:val="007E34E2"/>
    <w:rsid w:val="007F1769"/>
    <w:rsid w:val="007F3CA1"/>
    <w:rsid w:val="007F509A"/>
    <w:rsid w:val="007F6790"/>
    <w:rsid w:val="00801F38"/>
    <w:rsid w:val="00803587"/>
    <w:rsid w:val="00804F52"/>
    <w:rsid w:val="0080793D"/>
    <w:rsid w:val="00807C17"/>
    <w:rsid w:val="008114D5"/>
    <w:rsid w:val="0081402C"/>
    <w:rsid w:val="0082476E"/>
    <w:rsid w:val="008253BB"/>
    <w:rsid w:val="00831FEB"/>
    <w:rsid w:val="008430AE"/>
    <w:rsid w:val="0085686F"/>
    <w:rsid w:val="0086013D"/>
    <w:rsid w:val="00862DA0"/>
    <w:rsid w:val="008656C4"/>
    <w:rsid w:val="00865CFE"/>
    <w:rsid w:val="00867370"/>
    <w:rsid w:val="00874DAF"/>
    <w:rsid w:val="0087591F"/>
    <w:rsid w:val="00882A76"/>
    <w:rsid w:val="00882DDF"/>
    <w:rsid w:val="00885856"/>
    <w:rsid w:val="00886F3A"/>
    <w:rsid w:val="00887613"/>
    <w:rsid w:val="00891364"/>
    <w:rsid w:val="008A3C52"/>
    <w:rsid w:val="008B3ABD"/>
    <w:rsid w:val="008B7F11"/>
    <w:rsid w:val="008C1688"/>
    <w:rsid w:val="008C1BBF"/>
    <w:rsid w:val="008D338C"/>
    <w:rsid w:val="008E61DF"/>
    <w:rsid w:val="008E6F5E"/>
    <w:rsid w:val="008E71E4"/>
    <w:rsid w:val="008F274F"/>
    <w:rsid w:val="008F6450"/>
    <w:rsid w:val="00902BC2"/>
    <w:rsid w:val="0091144C"/>
    <w:rsid w:val="00913B93"/>
    <w:rsid w:val="00916BF4"/>
    <w:rsid w:val="00922C08"/>
    <w:rsid w:val="00925A7A"/>
    <w:rsid w:val="00933376"/>
    <w:rsid w:val="0093461F"/>
    <w:rsid w:val="00941478"/>
    <w:rsid w:val="0095195B"/>
    <w:rsid w:val="00952C94"/>
    <w:rsid w:val="00960898"/>
    <w:rsid w:val="009625C7"/>
    <w:rsid w:val="00964729"/>
    <w:rsid w:val="00965D73"/>
    <w:rsid w:val="00966B41"/>
    <w:rsid w:val="009769AA"/>
    <w:rsid w:val="00981513"/>
    <w:rsid w:val="00981FF2"/>
    <w:rsid w:val="0098221B"/>
    <w:rsid w:val="00983270"/>
    <w:rsid w:val="00983DDF"/>
    <w:rsid w:val="00985F6D"/>
    <w:rsid w:val="009A727F"/>
    <w:rsid w:val="009B4843"/>
    <w:rsid w:val="009B4D4C"/>
    <w:rsid w:val="009D0E52"/>
    <w:rsid w:val="009D6662"/>
    <w:rsid w:val="009E0083"/>
    <w:rsid w:val="009E52E1"/>
    <w:rsid w:val="009F0A50"/>
    <w:rsid w:val="009F33F2"/>
    <w:rsid w:val="009F4623"/>
    <w:rsid w:val="009F7D24"/>
    <w:rsid w:val="00A01696"/>
    <w:rsid w:val="00A01EAE"/>
    <w:rsid w:val="00A041DC"/>
    <w:rsid w:val="00A21861"/>
    <w:rsid w:val="00A2465E"/>
    <w:rsid w:val="00A25F01"/>
    <w:rsid w:val="00A275B5"/>
    <w:rsid w:val="00A27E8D"/>
    <w:rsid w:val="00A37520"/>
    <w:rsid w:val="00A42623"/>
    <w:rsid w:val="00A426AB"/>
    <w:rsid w:val="00A443C3"/>
    <w:rsid w:val="00A45C2F"/>
    <w:rsid w:val="00A46023"/>
    <w:rsid w:val="00A47717"/>
    <w:rsid w:val="00A47E9E"/>
    <w:rsid w:val="00A55035"/>
    <w:rsid w:val="00A66A2D"/>
    <w:rsid w:val="00A71508"/>
    <w:rsid w:val="00A72372"/>
    <w:rsid w:val="00A745F4"/>
    <w:rsid w:val="00A76922"/>
    <w:rsid w:val="00A82A67"/>
    <w:rsid w:val="00A856E8"/>
    <w:rsid w:val="00A861E5"/>
    <w:rsid w:val="00A86B88"/>
    <w:rsid w:val="00A91978"/>
    <w:rsid w:val="00A91B49"/>
    <w:rsid w:val="00A93B1B"/>
    <w:rsid w:val="00A948C8"/>
    <w:rsid w:val="00A95674"/>
    <w:rsid w:val="00A9700A"/>
    <w:rsid w:val="00AA50EF"/>
    <w:rsid w:val="00AB0582"/>
    <w:rsid w:val="00AB10E8"/>
    <w:rsid w:val="00AB4A85"/>
    <w:rsid w:val="00AB6488"/>
    <w:rsid w:val="00AB689F"/>
    <w:rsid w:val="00AC59C4"/>
    <w:rsid w:val="00AC651F"/>
    <w:rsid w:val="00AD6AD5"/>
    <w:rsid w:val="00AE1396"/>
    <w:rsid w:val="00AF2292"/>
    <w:rsid w:val="00AF5D34"/>
    <w:rsid w:val="00AF6562"/>
    <w:rsid w:val="00AF6EBB"/>
    <w:rsid w:val="00B00F96"/>
    <w:rsid w:val="00B11B75"/>
    <w:rsid w:val="00B11CCA"/>
    <w:rsid w:val="00B25028"/>
    <w:rsid w:val="00B322A1"/>
    <w:rsid w:val="00B33082"/>
    <w:rsid w:val="00B3424E"/>
    <w:rsid w:val="00B37404"/>
    <w:rsid w:val="00B37B7E"/>
    <w:rsid w:val="00B400DF"/>
    <w:rsid w:val="00B559D9"/>
    <w:rsid w:val="00B61B13"/>
    <w:rsid w:val="00B81567"/>
    <w:rsid w:val="00B85336"/>
    <w:rsid w:val="00B9694D"/>
    <w:rsid w:val="00B97537"/>
    <w:rsid w:val="00BA02BE"/>
    <w:rsid w:val="00BA3078"/>
    <w:rsid w:val="00BA3AB3"/>
    <w:rsid w:val="00BA70BC"/>
    <w:rsid w:val="00BB4DC0"/>
    <w:rsid w:val="00BB5243"/>
    <w:rsid w:val="00BB5EA7"/>
    <w:rsid w:val="00BB6F40"/>
    <w:rsid w:val="00BC4D10"/>
    <w:rsid w:val="00BD2B60"/>
    <w:rsid w:val="00BD7456"/>
    <w:rsid w:val="00BE08FB"/>
    <w:rsid w:val="00BE150E"/>
    <w:rsid w:val="00BE618A"/>
    <w:rsid w:val="00BF5743"/>
    <w:rsid w:val="00BF57C6"/>
    <w:rsid w:val="00C04448"/>
    <w:rsid w:val="00C16704"/>
    <w:rsid w:val="00C22C55"/>
    <w:rsid w:val="00C22FDD"/>
    <w:rsid w:val="00C23A3C"/>
    <w:rsid w:val="00C35E77"/>
    <w:rsid w:val="00C37296"/>
    <w:rsid w:val="00C42609"/>
    <w:rsid w:val="00C43CFE"/>
    <w:rsid w:val="00C504D6"/>
    <w:rsid w:val="00C574D7"/>
    <w:rsid w:val="00C60464"/>
    <w:rsid w:val="00C61DC1"/>
    <w:rsid w:val="00C66C89"/>
    <w:rsid w:val="00C71143"/>
    <w:rsid w:val="00C71F6F"/>
    <w:rsid w:val="00C74068"/>
    <w:rsid w:val="00C74D29"/>
    <w:rsid w:val="00C76DE7"/>
    <w:rsid w:val="00C80113"/>
    <w:rsid w:val="00C81E0C"/>
    <w:rsid w:val="00C85471"/>
    <w:rsid w:val="00C86CE6"/>
    <w:rsid w:val="00C92AB7"/>
    <w:rsid w:val="00C931E4"/>
    <w:rsid w:val="00C96175"/>
    <w:rsid w:val="00CB1AED"/>
    <w:rsid w:val="00CB6600"/>
    <w:rsid w:val="00CC4595"/>
    <w:rsid w:val="00CD2926"/>
    <w:rsid w:val="00CD34BB"/>
    <w:rsid w:val="00CD35ED"/>
    <w:rsid w:val="00CD3D59"/>
    <w:rsid w:val="00CD5FFE"/>
    <w:rsid w:val="00CD6FE4"/>
    <w:rsid w:val="00CE205C"/>
    <w:rsid w:val="00CE2759"/>
    <w:rsid w:val="00CE419A"/>
    <w:rsid w:val="00CE4F8F"/>
    <w:rsid w:val="00CE6DC1"/>
    <w:rsid w:val="00CE6E44"/>
    <w:rsid w:val="00CF4BF7"/>
    <w:rsid w:val="00CF662D"/>
    <w:rsid w:val="00D01011"/>
    <w:rsid w:val="00D01AEE"/>
    <w:rsid w:val="00D023A9"/>
    <w:rsid w:val="00D04FB0"/>
    <w:rsid w:val="00D21896"/>
    <w:rsid w:val="00D21D7E"/>
    <w:rsid w:val="00D2303F"/>
    <w:rsid w:val="00D27F1E"/>
    <w:rsid w:val="00D32A94"/>
    <w:rsid w:val="00D3530A"/>
    <w:rsid w:val="00D3678F"/>
    <w:rsid w:val="00D37F1E"/>
    <w:rsid w:val="00D54A96"/>
    <w:rsid w:val="00D554A3"/>
    <w:rsid w:val="00D57C39"/>
    <w:rsid w:val="00D63FBC"/>
    <w:rsid w:val="00D67D71"/>
    <w:rsid w:val="00D70B78"/>
    <w:rsid w:val="00D7652E"/>
    <w:rsid w:val="00D8168A"/>
    <w:rsid w:val="00D8321B"/>
    <w:rsid w:val="00D83AFB"/>
    <w:rsid w:val="00D83E98"/>
    <w:rsid w:val="00D85CD2"/>
    <w:rsid w:val="00D97FC1"/>
    <w:rsid w:val="00DA0D26"/>
    <w:rsid w:val="00DA5D44"/>
    <w:rsid w:val="00DC1822"/>
    <w:rsid w:val="00DC4A09"/>
    <w:rsid w:val="00DC6F16"/>
    <w:rsid w:val="00DD07BD"/>
    <w:rsid w:val="00DD1544"/>
    <w:rsid w:val="00DD414B"/>
    <w:rsid w:val="00DE0558"/>
    <w:rsid w:val="00DE1670"/>
    <w:rsid w:val="00DE2E88"/>
    <w:rsid w:val="00DF07DA"/>
    <w:rsid w:val="00DF0EDF"/>
    <w:rsid w:val="00DF3F17"/>
    <w:rsid w:val="00DF7123"/>
    <w:rsid w:val="00E06BBF"/>
    <w:rsid w:val="00E22756"/>
    <w:rsid w:val="00E30AC9"/>
    <w:rsid w:val="00E4293E"/>
    <w:rsid w:val="00E43199"/>
    <w:rsid w:val="00E435CD"/>
    <w:rsid w:val="00E45BB7"/>
    <w:rsid w:val="00E5317B"/>
    <w:rsid w:val="00E56019"/>
    <w:rsid w:val="00E60D55"/>
    <w:rsid w:val="00E70FC1"/>
    <w:rsid w:val="00E74366"/>
    <w:rsid w:val="00E80FE6"/>
    <w:rsid w:val="00E84B9A"/>
    <w:rsid w:val="00E912C7"/>
    <w:rsid w:val="00EB150B"/>
    <w:rsid w:val="00EB19D5"/>
    <w:rsid w:val="00EB4A82"/>
    <w:rsid w:val="00EC45DF"/>
    <w:rsid w:val="00EC55B5"/>
    <w:rsid w:val="00EC70EF"/>
    <w:rsid w:val="00ED46AC"/>
    <w:rsid w:val="00ED494D"/>
    <w:rsid w:val="00EE023F"/>
    <w:rsid w:val="00EE0A66"/>
    <w:rsid w:val="00EE31CB"/>
    <w:rsid w:val="00EE4A8C"/>
    <w:rsid w:val="00EE51ED"/>
    <w:rsid w:val="00EE60D8"/>
    <w:rsid w:val="00EE6F99"/>
    <w:rsid w:val="00EE7334"/>
    <w:rsid w:val="00EE7865"/>
    <w:rsid w:val="00EF4445"/>
    <w:rsid w:val="00EF50C5"/>
    <w:rsid w:val="00EF6E17"/>
    <w:rsid w:val="00F00F60"/>
    <w:rsid w:val="00F02EAA"/>
    <w:rsid w:val="00F05E02"/>
    <w:rsid w:val="00F10DE8"/>
    <w:rsid w:val="00F15D18"/>
    <w:rsid w:val="00F24FAB"/>
    <w:rsid w:val="00F26161"/>
    <w:rsid w:val="00F304B0"/>
    <w:rsid w:val="00F32CFE"/>
    <w:rsid w:val="00F34EDC"/>
    <w:rsid w:val="00F355AD"/>
    <w:rsid w:val="00F41D90"/>
    <w:rsid w:val="00F4646D"/>
    <w:rsid w:val="00F46E11"/>
    <w:rsid w:val="00F52204"/>
    <w:rsid w:val="00F54D27"/>
    <w:rsid w:val="00F611C6"/>
    <w:rsid w:val="00F64B6C"/>
    <w:rsid w:val="00F653F4"/>
    <w:rsid w:val="00F713DE"/>
    <w:rsid w:val="00F76B81"/>
    <w:rsid w:val="00F81DF3"/>
    <w:rsid w:val="00F8299F"/>
    <w:rsid w:val="00F833B1"/>
    <w:rsid w:val="00F854AC"/>
    <w:rsid w:val="00F8738C"/>
    <w:rsid w:val="00F9151A"/>
    <w:rsid w:val="00F91FA1"/>
    <w:rsid w:val="00F97CD6"/>
    <w:rsid w:val="00FA3751"/>
    <w:rsid w:val="00FA6F7F"/>
    <w:rsid w:val="00FB10A6"/>
    <w:rsid w:val="00FB1BC4"/>
    <w:rsid w:val="00FB2504"/>
    <w:rsid w:val="00FB3F2C"/>
    <w:rsid w:val="00FB52D7"/>
    <w:rsid w:val="00FC1338"/>
    <w:rsid w:val="00FC1AEA"/>
    <w:rsid w:val="00FC5D0C"/>
    <w:rsid w:val="00FC7C7A"/>
    <w:rsid w:val="00FD3A50"/>
    <w:rsid w:val="00FD7B79"/>
    <w:rsid w:val="00FE34B3"/>
    <w:rsid w:val="00FE47DC"/>
    <w:rsid w:val="00FE5799"/>
    <w:rsid w:val="00FF7D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80ED3"/>
  <w15:chartTrackingRefBased/>
  <w15:docId w15:val="{CB4AB78D-42E8-47D5-9BE1-CE8374E20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6704"/>
  </w:style>
  <w:style w:type="paragraph" w:styleId="Nagwek1">
    <w:name w:val="heading 1"/>
    <w:basedOn w:val="Normalny"/>
    <w:next w:val="Normalny"/>
    <w:link w:val="Nagwek1Znak"/>
    <w:uiPriority w:val="99"/>
    <w:qFormat/>
    <w:rsid w:val="0035626A"/>
    <w:pPr>
      <w:keepNext/>
      <w:spacing w:after="0" w:line="240" w:lineRule="auto"/>
      <w:jc w:val="center"/>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uiPriority w:val="99"/>
    <w:qFormat/>
    <w:rsid w:val="0035626A"/>
    <w:pPr>
      <w:keepNext/>
      <w:spacing w:after="0" w:line="240" w:lineRule="auto"/>
      <w:outlineLvl w:val="1"/>
    </w:pPr>
    <w:rPr>
      <w:rFonts w:ascii="Arial" w:eastAsia="Times New Roman" w:hAnsi="Arial" w:cs="Times New Roman"/>
      <w:b/>
      <w:color w:val="1F4E79" w:themeColor="accent1" w:themeShade="80"/>
      <w:sz w:val="24"/>
      <w:szCs w:val="20"/>
      <w:lang w:eastAsia="pl-PL"/>
    </w:rPr>
  </w:style>
  <w:style w:type="paragraph" w:styleId="Nagwek3">
    <w:name w:val="heading 3"/>
    <w:basedOn w:val="Normalny"/>
    <w:next w:val="Normalny"/>
    <w:link w:val="Nagwek3Znak"/>
    <w:uiPriority w:val="99"/>
    <w:qFormat/>
    <w:rsid w:val="00EF4445"/>
    <w:pPr>
      <w:keepNext/>
      <w:tabs>
        <w:tab w:val="num" w:pos="0"/>
      </w:tabs>
      <w:suppressAutoHyphens/>
      <w:spacing w:after="0" w:line="240" w:lineRule="auto"/>
      <w:jc w:val="center"/>
      <w:outlineLvl w:val="2"/>
    </w:pPr>
    <w:rPr>
      <w:rFonts w:ascii="Tahoma" w:eastAsia="Times New Roman" w:hAnsi="Tahoma" w:cs="Tahoma"/>
      <w:i/>
      <w:sz w:val="20"/>
      <w:szCs w:val="20"/>
      <w:lang w:eastAsia="zh-CN"/>
    </w:rPr>
  </w:style>
  <w:style w:type="paragraph" w:styleId="Nagwek4">
    <w:name w:val="heading 4"/>
    <w:basedOn w:val="Normalny"/>
    <w:next w:val="Normalny"/>
    <w:link w:val="Nagwek4Znak"/>
    <w:uiPriority w:val="99"/>
    <w:qFormat/>
    <w:rsid w:val="00EC55B5"/>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9"/>
    <w:unhideWhenUsed/>
    <w:qFormat/>
    <w:rsid w:val="0035626A"/>
    <w:pPr>
      <w:keepNext/>
      <w:keepLines/>
      <w:spacing w:before="40" w:after="0" w:line="240" w:lineRule="auto"/>
      <w:outlineLvl w:val="4"/>
    </w:pPr>
    <w:rPr>
      <w:rFonts w:asciiTheme="majorHAnsi" w:eastAsiaTheme="majorEastAsia" w:hAnsiTheme="majorHAnsi" w:cstheme="majorBidi"/>
      <w:color w:val="2E74B5" w:themeColor="accent1" w:themeShade="BF"/>
      <w:sz w:val="24"/>
      <w:szCs w:val="20"/>
      <w:lang w:eastAsia="pl-PL"/>
    </w:rPr>
  </w:style>
  <w:style w:type="paragraph" w:styleId="Nagwek6">
    <w:name w:val="heading 6"/>
    <w:basedOn w:val="Normalny"/>
    <w:next w:val="Normalny"/>
    <w:link w:val="Nagwek6Znak"/>
    <w:uiPriority w:val="99"/>
    <w:qFormat/>
    <w:rsid w:val="00EC55B5"/>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uiPriority w:val="99"/>
    <w:qFormat/>
    <w:rsid w:val="00EC55B5"/>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9"/>
    <w:qFormat/>
    <w:rsid w:val="00EC55B5"/>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9"/>
    <w:unhideWhenUsed/>
    <w:qFormat/>
    <w:rsid w:val="0035626A"/>
    <w:pPr>
      <w:suppressAutoHyphens/>
      <w:spacing w:before="240" w:after="60" w:line="276" w:lineRule="auto"/>
      <w:outlineLvl w:val="8"/>
    </w:pPr>
    <w:rPr>
      <w:rFonts w:ascii="Cambria" w:eastAsia="Times New Roman" w:hAnsi="Cambria" w:cs="Times New Roman"/>
      <w:kern w:val="1"/>
      <w:lang w:val="x-none"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35626A"/>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uiPriority w:val="99"/>
    <w:rsid w:val="0035626A"/>
    <w:rPr>
      <w:rFonts w:ascii="Arial" w:eastAsia="Times New Roman" w:hAnsi="Arial" w:cs="Times New Roman"/>
      <w:b/>
      <w:color w:val="1F4E79" w:themeColor="accent1" w:themeShade="80"/>
      <w:sz w:val="24"/>
      <w:szCs w:val="20"/>
      <w:lang w:eastAsia="pl-PL"/>
    </w:rPr>
  </w:style>
  <w:style w:type="character" w:customStyle="1" w:styleId="Nagwek5Znak">
    <w:name w:val="Nagłówek 5 Znak"/>
    <w:basedOn w:val="Domylnaczcionkaakapitu"/>
    <w:link w:val="Nagwek5"/>
    <w:uiPriority w:val="99"/>
    <w:rsid w:val="0035626A"/>
    <w:rPr>
      <w:rFonts w:asciiTheme="majorHAnsi" w:eastAsiaTheme="majorEastAsia" w:hAnsiTheme="majorHAnsi" w:cstheme="majorBidi"/>
      <w:color w:val="2E74B5" w:themeColor="accent1" w:themeShade="BF"/>
      <w:sz w:val="24"/>
      <w:szCs w:val="20"/>
      <w:lang w:eastAsia="pl-PL"/>
    </w:rPr>
  </w:style>
  <w:style w:type="character" w:customStyle="1" w:styleId="Nagwek9Znak">
    <w:name w:val="Nagłówek 9 Znak"/>
    <w:basedOn w:val="Domylnaczcionkaakapitu"/>
    <w:link w:val="Nagwek9"/>
    <w:uiPriority w:val="99"/>
    <w:rsid w:val="0035626A"/>
    <w:rPr>
      <w:rFonts w:ascii="Cambria" w:eastAsia="Times New Roman" w:hAnsi="Cambria" w:cs="Times New Roman"/>
      <w:kern w:val="1"/>
      <w:lang w:val="x-none" w:eastAsia="ar-SA"/>
    </w:rPr>
  </w:style>
  <w:style w:type="paragraph" w:styleId="Nagwek">
    <w:name w:val="header"/>
    <w:aliases w:val="Nagłówek 2a"/>
    <w:basedOn w:val="Normalny"/>
    <w:link w:val="NagwekZnak"/>
    <w:uiPriority w:val="99"/>
    <w:unhideWhenUsed/>
    <w:qFormat/>
    <w:rsid w:val="0035626A"/>
    <w:pPr>
      <w:tabs>
        <w:tab w:val="center" w:pos="4536"/>
        <w:tab w:val="right" w:pos="9072"/>
      </w:tabs>
      <w:spacing w:after="0" w:line="240" w:lineRule="auto"/>
    </w:pPr>
  </w:style>
  <w:style w:type="character" w:customStyle="1" w:styleId="NagwekZnak">
    <w:name w:val="Nagłówek Znak"/>
    <w:aliases w:val="Nagłówek 2a Znak"/>
    <w:basedOn w:val="Domylnaczcionkaakapitu"/>
    <w:link w:val="Nagwek"/>
    <w:uiPriority w:val="99"/>
    <w:qFormat/>
    <w:rsid w:val="0035626A"/>
  </w:style>
  <w:style w:type="paragraph" w:styleId="Stopka">
    <w:name w:val="footer"/>
    <w:aliases w:val="Stopka Znak Znak,Znak"/>
    <w:basedOn w:val="Normalny"/>
    <w:link w:val="StopkaZnak"/>
    <w:uiPriority w:val="99"/>
    <w:unhideWhenUsed/>
    <w:qFormat/>
    <w:rsid w:val="0035626A"/>
    <w:pPr>
      <w:tabs>
        <w:tab w:val="center" w:pos="4536"/>
        <w:tab w:val="right" w:pos="9072"/>
      </w:tabs>
      <w:spacing w:after="0" w:line="240" w:lineRule="auto"/>
    </w:pPr>
  </w:style>
  <w:style w:type="character" w:customStyle="1" w:styleId="StopkaZnak">
    <w:name w:val="Stopka Znak"/>
    <w:aliases w:val="Stopka Znak Znak Znak,Znak Znak"/>
    <w:basedOn w:val="Domylnaczcionkaakapitu"/>
    <w:link w:val="Stopka"/>
    <w:uiPriority w:val="99"/>
    <w:qFormat/>
    <w:rsid w:val="0035626A"/>
  </w:style>
  <w:style w:type="table" w:styleId="Tabela-Siatka">
    <w:name w:val="Table Grid"/>
    <w:basedOn w:val="Standardowy"/>
    <w:uiPriority w:val="59"/>
    <w:rsid w:val="003562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TEKST">
    <w:name w:val="ZALACZNIK_TEKST"/>
    <w:rsid w:val="0035626A"/>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paragraph" w:styleId="Akapitzlist">
    <w:name w:val="List Paragraph"/>
    <w:aliases w:val="Numerowanie,Akapit z listą4,List Paragraph,Podsis rysunku,T_SZ_List Paragraph,L1,Akapit z listą5,BulletC,Wyliczanie,Obiekt,normalny tekst,Akapit z listą31,Bullets,List Paragraph1,Wypunktowanie,Akapit z listą;1_literowka,1_literowka,CW_Lis"/>
    <w:basedOn w:val="Normalny"/>
    <w:link w:val="AkapitzlistZnak"/>
    <w:uiPriority w:val="34"/>
    <w:qFormat/>
    <w:rsid w:val="0035626A"/>
    <w:pPr>
      <w:ind w:left="720"/>
      <w:contextualSpacing/>
    </w:pPr>
  </w:style>
  <w:style w:type="character" w:customStyle="1" w:styleId="AkapitzlistZnak">
    <w:name w:val="Akapit z listą Znak"/>
    <w:aliases w:val="Numerowanie Znak,Akapit z listą4 Znak,List Paragraph Znak,Podsis rysunku Znak,T_SZ_List Paragraph Znak,L1 Znak,Akapit z listą5 Znak,BulletC Znak,Wyliczanie Znak,Obiekt Znak,normalny tekst Znak,Akapit z listą31 Znak,Bullets Znak"/>
    <w:link w:val="Akapitzlist"/>
    <w:uiPriority w:val="34"/>
    <w:qFormat/>
    <w:locked/>
    <w:rsid w:val="0035626A"/>
  </w:style>
  <w:style w:type="paragraph" w:customStyle="1" w:styleId="ZALACZNIKCENTER">
    <w:name w:val="ZALACZNIK_CENTER"/>
    <w:rsid w:val="0035626A"/>
    <w:pPr>
      <w:widowControl w:val="0"/>
      <w:autoSpaceDE w:val="0"/>
      <w:autoSpaceDN w:val="0"/>
      <w:adjustRightInd w:val="0"/>
      <w:spacing w:after="100" w:line="216" w:lineRule="atLeast"/>
      <w:ind w:left="113" w:right="113"/>
      <w:jc w:val="center"/>
    </w:pPr>
    <w:rPr>
      <w:rFonts w:ascii="Arial" w:eastAsia="Times New Roman" w:hAnsi="Arial" w:cs="Arial"/>
      <w:b/>
      <w:bCs/>
      <w:sz w:val="20"/>
      <w:szCs w:val="16"/>
      <w:lang w:eastAsia="pl-PL"/>
    </w:rPr>
  </w:style>
  <w:style w:type="paragraph" w:customStyle="1" w:styleId="ZALACZNIK-Wyliczenie2-x">
    <w:name w:val="ZALACZNIK_-Wyliczenie 2 - (x)"/>
    <w:uiPriority w:val="99"/>
    <w:rsid w:val="0035626A"/>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paragraph" w:styleId="Bezodstpw">
    <w:name w:val="No Spacing"/>
    <w:link w:val="BezodstpwZnak"/>
    <w:uiPriority w:val="1"/>
    <w:qFormat/>
    <w:rsid w:val="0035626A"/>
    <w:pPr>
      <w:spacing w:after="0" w:line="240" w:lineRule="auto"/>
    </w:pPr>
    <w:rPr>
      <w:rFonts w:ascii="Calibri" w:eastAsia="Calibri" w:hAnsi="Calibri" w:cs="Times New Roman"/>
    </w:rPr>
  </w:style>
  <w:style w:type="character" w:customStyle="1" w:styleId="normaltextrun">
    <w:name w:val="normaltextrun"/>
    <w:basedOn w:val="Domylnaczcionkaakapitu"/>
    <w:rsid w:val="0035626A"/>
  </w:style>
  <w:style w:type="character" w:customStyle="1" w:styleId="contextualspellingandgrammarerror">
    <w:name w:val="contextualspellingandgrammarerror"/>
    <w:basedOn w:val="Domylnaczcionkaakapitu"/>
    <w:rsid w:val="0035626A"/>
  </w:style>
  <w:style w:type="paragraph" w:styleId="Tekstpodstawowy">
    <w:name w:val="Body Text"/>
    <w:basedOn w:val="Normalny"/>
    <w:link w:val="TekstpodstawowyZnak"/>
    <w:uiPriority w:val="99"/>
    <w:qFormat/>
    <w:rsid w:val="0035626A"/>
    <w:pPr>
      <w:spacing w:after="0" w:line="240" w:lineRule="auto"/>
      <w:jc w:val="center"/>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uiPriority w:val="99"/>
    <w:rsid w:val="0035626A"/>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rsid w:val="0035626A"/>
    <w:pPr>
      <w:spacing w:after="0" w:line="360" w:lineRule="auto"/>
      <w:jc w:val="center"/>
    </w:pPr>
    <w:rPr>
      <w:rFonts w:ascii="Arial" w:eastAsia="Times New Roman" w:hAnsi="Arial" w:cs="Times New Roman"/>
      <w:b/>
      <w:sz w:val="28"/>
      <w:szCs w:val="20"/>
      <w:lang w:eastAsia="pl-PL"/>
    </w:rPr>
  </w:style>
  <w:style w:type="character" w:customStyle="1" w:styleId="Tekstpodstawowy2Znak">
    <w:name w:val="Tekst podstawowy 2 Znak"/>
    <w:basedOn w:val="Domylnaczcionkaakapitu"/>
    <w:link w:val="Tekstpodstawowy2"/>
    <w:uiPriority w:val="99"/>
    <w:rsid w:val="0035626A"/>
    <w:rPr>
      <w:rFonts w:ascii="Arial" w:eastAsia="Times New Roman" w:hAnsi="Arial" w:cs="Times New Roman"/>
      <w:b/>
      <w:sz w:val="28"/>
      <w:szCs w:val="20"/>
      <w:lang w:eastAsia="pl-PL"/>
    </w:rPr>
  </w:style>
  <w:style w:type="paragraph" w:styleId="Tekstdymka">
    <w:name w:val="Balloon Text"/>
    <w:basedOn w:val="Normalny"/>
    <w:link w:val="TekstdymkaZnak"/>
    <w:uiPriority w:val="99"/>
    <w:qFormat/>
    <w:rsid w:val="0035626A"/>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qFormat/>
    <w:rsid w:val="0035626A"/>
    <w:rPr>
      <w:rFonts w:ascii="Tahoma" w:eastAsia="Times New Roman" w:hAnsi="Tahoma" w:cs="Tahoma"/>
      <w:sz w:val="16"/>
      <w:szCs w:val="16"/>
      <w:lang w:eastAsia="pl-PL"/>
    </w:rPr>
  </w:style>
  <w:style w:type="character" w:customStyle="1" w:styleId="apple-style-span">
    <w:name w:val="apple-style-span"/>
    <w:rsid w:val="0035626A"/>
  </w:style>
  <w:style w:type="character" w:styleId="Hipercze">
    <w:name w:val="Hyperlink"/>
    <w:uiPriority w:val="99"/>
    <w:unhideWhenUsed/>
    <w:rsid w:val="0035626A"/>
    <w:rPr>
      <w:color w:val="0000FF"/>
      <w:u w:val="single"/>
    </w:rPr>
  </w:style>
  <w:style w:type="paragraph" w:customStyle="1" w:styleId="BOLDCENTER">
    <w:name w:val="BOLD_CENTER"/>
    <w:link w:val="BOLDCENTERZnak"/>
    <w:rsid w:val="0035626A"/>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character" w:customStyle="1" w:styleId="BOLDCENTERZnak">
    <w:name w:val="BOLD_CENTER Znak"/>
    <w:basedOn w:val="Domylnaczcionkaakapitu"/>
    <w:link w:val="BOLDCENTER"/>
    <w:rsid w:val="0035626A"/>
    <w:rPr>
      <w:rFonts w:ascii="Arial" w:eastAsia="Times New Roman" w:hAnsi="Arial" w:cs="Arial"/>
      <w:b/>
      <w:bCs/>
      <w:sz w:val="20"/>
      <w:szCs w:val="19"/>
      <w:lang w:eastAsia="pl-PL"/>
    </w:rPr>
  </w:style>
  <w:style w:type="paragraph" w:customStyle="1" w:styleId="Dzia2center">
    <w:name w:val="Dział_2_center"/>
    <w:rsid w:val="0035626A"/>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rsid w:val="0035626A"/>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rsid w:val="0035626A"/>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rsid w:val="0035626A"/>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rsid w:val="0035626A"/>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tyt">
    <w:name w:val="tyt"/>
    <w:basedOn w:val="Normalny"/>
    <w:rsid w:val="0035626A"/>
    <w:pPr>
      <w:keepNext/>
      <w:suppressAutoHyphens/>
      <w:spacing w:before="60" w:after="60" w:line="240" w:lineRule="auto"/>
      <w:jc w:val="center"/>
    </w:pPr>
    <w:rPr>
      <w:rFonts w:ascii="Times New Roman" w:eastAsia="Times New Roman" w:hAnsi="Times New Roman" w:cs="Times New Roman"/>
      <w:b/>
      <w:bCs/>
      <w:sz w:val="24"/>
      <w:szCs w:val="24"/>
      <w:lang w:eastAsia="ar-SA"/>
    </w:rPr>
  </w:style>
  <w:style w:type="paragraph" w:styleId="NormalnyWeb">
    <w:name w:val="Normal (Web)"/>
    <w:basedOn w:val="Normalny"/>
    <w:uiPriority w:val="99"/>
    <w:unhideWhenUsed/>
    <w:qFormat/>
    <w:rsid w:val="0035626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BodytekstMALYCENTER">
    <w:name w:val="Body_tekst_MALY_CENTER"/>
    <w:rsid w:val="0035626A"/>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character" w:styleId="Odwoanieprzypisudolnego">
    <w:name w:val="footnote reference"/>
    <w:uiPriority w:val="99"/>
    <w:qFormat/>
    <w:rsid w:val="0035626A"/>
    <w:rPr>
      <w:vertAlign w:val="superscript"/>
    </w:rPr>
  </w:style>
  <w:style w:type="paragraph" w:styleId="Tekstprzypisukocowego">
    <w:name w:val="endnote text"/>
    <w:basedOn w:val="Normalny"/>
    <w:link w:val="TekstprzypisukocowegoZnak"/>
    <w:uiPriority w:val="99"/>
    <w:qFormat/>
    <w:rsid w:val="0035626A"/>
    <w:pPr>
      <w:spacing w:after="0" w:line="240" w:lineRule="auto"/>
    </w:pPr>
    <w:rPr>
      <w:rFonts w:ascii="Arial" w:eastAsia="Times New Roman" w:hAnsi="Arial" w:cs="Times New Roman"/>
      <w:sz w:val="20"/>
      <w:szCs w:val="20"/>
      <w:lang w:eastAsia="pl-PL"/>
    </w:rPr>
  </w:style>
  <w:style w:type="character" w:customStyle="1" w:styleId="TekstprzypisukocowegoZnak">
    <w:name w:val="Tekst przypisu końcowego Znak"/>
    <w:basedOn w:val="Domylnaczcionkaakapitu"/>
    <w:link w:val="Tekstprzypisukocowego"/>
    <w:uiPriority w:val="99"/>
    <w:qFormat/>
    <w:rsid w:val="0035626A"/>
    <w:rPr>
      <w:rFonts w:ascii="Arial" w:eastAsia="Times New Roman" w:hAnsi="Arial" w:cs="Times New Roman"/>
      <w:sz w:val="20"/>
      <w:szCs w:val="20"/>
      <w:lang w:eastAsia="pl-PL"/>
    </w:rPr>
  </w:style>
  <w:style w:type="character" w:styleId="Odwoanieprzypisukocowego">
    <w:name w:val="endnote reference"/>
    <w:uiPriority w:val="99"/>
    <w:qFormat/>
    <w:rsid w:val="0035626A"/>
    <w:rPr>
      <w:vertAlign w:val="superscript"/>
    </w:rPr>
  </w:style>
  <w:style w:type="paragraph" w:styleId="Tekstkomentarza">
    <w:name w:val="annotation text"/>
    <w:basedOn w:val="Normalny"/>
    <w:link w:val="TekstkomentarzaZnak"/>
    <w:uiPriority w:val="99"/>
    <w:qFormat/>
    <w:rsid w:val="0035626A"/>
    <w:pPr>
      <w:spacing w:after="0" w:line="240" w:lineRule="auto"/>
    </w:pPr>
    <w:rPr>
      <w:rFonts w:ascii="Arial" w:eastAsia="Times New Roman" w:hAnsi="Arial" w:cs="Times New Roman"/>
      <w:sz w:val="20"/>
      <w:szCs w:val="20"/>
      <w:lang w:eastAsia="pl-PL"/>
    </w:rPr>
  </w:style>
  <w:style w:type="character" w:customStyle="1" w:styleId="TekstkomentarzaZnak">
    <w:name w:val="Tekst komentarza Znak"/>
    <w:basedOn w:val="Domylnaczcionkaakapitu"/>
    <w:link w:val="Tekstkomentarza"/>
    <w:uiPriority w:val="99"/>
    <w:qFormat/>
    <w:rsid w:val="0035626A"/>
    <w:rPr>
      <w:rFonts w:ascii="Arial" w:eastAsia="Times New Roman" w:hAnsi="Arial" w:cs="Times New Roman"/>
      <w:sz w:val="20"/>
      <w:szCs w:val="20"/>
      <w:lang w:eastAsia="pl-PL"/>
    </w:rPr>
  </w:style>
  <w:style w:type="paragraph" w:styleId="Tekstprzypisudolnego">
    <w:name w:val="footnote text"/>
    <w:aliases w:val="Podrozdział"/>
    <w:basedOn w:val="Normalny"/>
    <w:link w:val="TekstprzypisudolnegoZnak"/>
    <w:uiPriority w:val="99"/>
    <w:qFormat/>
    <w:rsid w:val="0035626A"/>
    <w:pPr>
      <w:spacing w:after="0" w:line="240" w:lineRule="auto"/>
    </w:pPr>
    <w:rPr>
      <w:rFonts w:ascii="Arial" w:eastAsia="Times New Roman" w:hAnsi="Arial"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qFormat/>
    <w:rsid w:val="0035626A"/>
    <w:rPr>
      <w:rFonts w:ascii="Arial" w:eastAsia="Times New Roman" w:hAnsi="Arial" w:cs="Times New Roman"/>
      <w:sz w:val="20"/>
      <w:szCs w:val="20"/>
      <w:lang w:eastAsia="pl-PL"/>
    </w:rPr>
  </w:style>
  <w:style w:type="paragraph" w:customStyle="1" w:styleId="Akapitzlist1">
    <w:name w:val="Akapit z listą1"/>
    <w:basedOn w:val="Normalny"/>
    <w:uiPriority w:val="99"/>
    <w:qFormat/>
    <w:rsid w:val="0035626A"/>
    <w:pPr>
      <w:suppressAutoHyphens/>
      <w:spacing w:after="200" w:line="276" w:lineRule="auto"/>
      <w:ind w:left="720"/>
    </w:pPr>
    <w:rPr>
      <w:rFonts w:ascii="Calibri" w:eastAsia="Calibri" w:hAnsi="Calibri" w:cs="Tahoma"/>
      <w:kern w:val="1"/>
      <w:lang w:eastAsia="ar-SA"/>
    </w:rPr>
  </w:style>
  <w:style w:type="paragraph" w:customStyle="1" w:styleId="NormalnyWeb1">
    <w:name w:val="Normalny (Web)1"/>
    <w:basedOn w:val="Normalny"/>
    <w:rsid w:val="0035626A"/>
    <w:pPr>
      <w:suppressAutoHyphens/>
      <w:spacing w:before="280" w:after="280" w:line="100" w:lineRule="atLeast"/>
    </w:pPr>
    <w:rPr>
      <w:rFonts w:ascii="Times New Roman" w:eastAsia="Times New Roman" w:hAnsi="Times New Roman" w:cs="Times New Roman"/>
      <w:kern w:val="1"/>
      <w:sz w:val="24"/>
      <w:szCs w:val="24"/>
      <w:lang w:eastAsia="ar-SA"/>
    </w:rPr>
  </w:style>
  <w:style w:type="character" w:customStyle="1" w:styleId="TematkomentarzaZnak">
    <w:name w:val="Temat komentarza Znak"/>
    <w:basedOn w:val="TekstkomentarzaZnak"/>
    <w:link w:val="Tematkomentarza"/>
    <w:qFormat/>
    <w:rsid w:val="0035626A"/>
    <w:rPr>
      <w:rFonts w:ascii="Arial" w:eastAsia="Times New Roman" w:hAnsi="Arial" w:cs="Times New Roman"/>
      <w:b/>
      <w:bCs/>
      <w:sz w:val="20"/>
      <w:szCs w:val="20"/>
      <w:lang w:eastAsia="pl-PL"/>
    </w:rPr>
  </w:style>
  <w:style w:type="paragraph" w:styleId="Tematkomentarza">
    <w:name w:val="annotation subject"/>
    <w:basedOn w:val="Tekstkomentarza"/>
    <w:next w:val="Tekstkomentarza"/>
    <w:link w:val="TematkomentarzaZnak"/>
    <w:unhideWhenUsed/>
    <w:qFormat/>
    <w:rsid w:val="0035626A"/>
    <w:rPr>
      <w:b/>
      <w:bCs/>
    </w:rPr>
  </w:style>
  <w:style w:type="paragraph" w:customStyle="1" w:styleId="-Dzia">
    <w:name w:val="-Dział..."/>
    <w:rsid w:val="0035626A"/>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rsid w:val="0035626A"/>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ZFNOTENTRY">
    <w:name w:val="Z_FNOT ENTRY"/>
    <w:rsid w:val="0035626A"/>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rsid w:val="0035626A"/>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BodyTextmaly">
    <w:name w:val="Body Text_maly"/>
    <w:rsid w:val="0035626A"/>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rsid w:val="0035626A"/>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rsid w:val="0035626A"/>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rsid w:val="0035626A"/>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rsid w:val="0035626A"/>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rsid w:val="0035626A"/>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rsid w:val="0035626A"/>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rsid w:val="0035626A"/>
    <w:pPr>
      <w:ind w:left="482" w:hanging="340"/>
    </w:pPr>
    <w:rPr>
      <w:rFonts w:cs="Times New Roman"/>
      <w:szCs w:val="20"/>
    </w:rPr>
  </w:style>
  <w:style w:type="paragraph" w:customStyle="1" w:styleId="-Wyliczenie4">
    <w:name w:val="-Wyliczenie 4"/>
    <w:basedOn w:val="-Wyliczenie3-x"/>
    <w:rsid w:val="0035626A"/>
    <w:pPr>
      <w:tabs>
        <w:tab w:val="clear" w:pos="850"/>
        <w:tab w:val="left" w:pos="1134"/>
      </w:tabs>
      <w:ind w:left="1134"/>
    </w:pPr>
  </w:style>
  <w:style w:type="paragraph" w:customStyle="1" w:styleId="ng-binding">
    <w:name w:val="ng-binding"/>
    <w:basedOn w:val="Normalny"/>
    <w:rsid w:val="0035626A"/>
    <w:pPr>
      <w:spacing w:after="150" w:line="240" w:lineRule="auto"/>
    </w:pPr>
    <w:rPr>
      <w:rFonts w:ascii="Times New Roman" w:eastAsia="Times New Roman" w:hAnsi="Times New Roman" w:cs="Times New Roman"/>
      <w:sz w:val="24"/>
      <w:szCs w:val="24"/>
      <w:lang w:eastAsia="pl-PL"/>
    </w:rPr>
  </w:style>
  <w:style w:type="paragraph" w:customStyle="1" w:styleId="Style1">
    <w:name w:val="Style1"/>
    <w:basedOn w:val="Normalny"/>
    <w:rsid w:val="0035626A"/>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3">
    <w:name w:val="Style3"/>
    <w:basedOn w:val="Normalny"/>
    <w:uiPriority w:val="99"/>
    <w:rsid w:val="0035626A"/>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5">
    <w:name w:val="Style5"/>
    <w:basedOn w:val="Normalny"/>
    <w:uiPriority w:val="99"/>
    <w:rsid w:val="0035626A"/>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pl-PL"/>
    </w:rPr>
  </w:style>
  <w:style w:type="paragraph" w:customStyle="1" w:styleId="Style11">
    <w:name w:val="Style11"/>
    <w:basedOn w:val="Normalny"/>
    <w:uiPriority w:val="99"/>
    <w:rsid w:val="0035626A"/>
    <w:pPr>
      <w:widowControl w:val="0"/>
      <w:autoSpaceDE w:val="0"/>
      <w:autoSpaceDN w:val="0"/>
      <w:adjustRightInd w:val="0"/>
      <w:spacing w:after="0" w:line="415" w:lineRule="exact"/>
      <w:jc w:val="both"/>
    </w:pPr>
    <w:rPr>
      <w:rFonts w:ascii="Times New Roman" w:eastAsiaTheme="minorEastAsia" w:hAnsi="Times New Roman" w:cs="Times New Roman"/>
      <w:sz w:val="24"/>
      <w:szCs w:val="24"/>
      <w:lang w:eastAsia="pl-PL"/>
    </w:rPr>
  </w:style>
  <w:style w:type="paragraph" w:customStyle="1" w:styleId="Style18">
    <w:name w:val="Style18"/>
    <w:basedOn w:val="Normalny"/>
    <w:uiPriority w:val="99"/>
    <w:rsid w:val="0035626A"/>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24">
    <w:name w:val="Style24"/>
    <w:basedOn w:val="Normalny"/>
    <w:uiPriority w:val="99"/>
    <w:rsid w:val="0035626A"/>
    <w:pPr>
      <w:widowControl w:val="0"/>
      <w:autoSpaceDE w:val="0"/>
      <w:autoSpaceDN w:val="0"/>
      <w:adjustRightInd w:val="0"/>
      <w:spacing w:after="0" w:line="413" w:lineRule="exact"/>
      <w:ind w:hanging="389"/>
      <w:jc w:val="both"/>
    </w:pPr>
    <w:rPr>
      <w:rFonts w:ascii="Times New Roman" w:eastAsiaTheme="minorEastAsia" w:hAnsi="Times New Roman" w:cs="Times New Roman"/>
      <w:sz w:val="24"/>
      <w:szCs w:val="24"/>
      <w:lang w:eastAsia="pl-PL"/>
    </w:rPr>
  </w:style>
  <w:style w:type="paragraph" w:customStyle="1" w:styleId="Style26">
    <w:name w:val="Style26"/>
    <w:basedOn w:val="Normalny"/>
    <w:uiPriority w:val="99"/>
    <w:rsid w:val="0035626A"/>
    <w:pPr>
      <w:widowControl w:val="0"/>
      <w:autoSpaceDE w:val="0"/>
      <w:autoSpaceDN w:val="0"/>
      <w:adjustRightInd w:val="0"/>
      <w:spacing w:after="0" w:line="230" w:lineRule="exact"/>
      <w:ind w:hanging="110"/>
      <w:jc w:val="both"/>
    </w:pPr>
    <w:rPr>
      <w:rFonts w:ascii="Times New Roman" w:eastAsiaTheme="minorEastAsia" w:hAnsi="Times New Roman" w:cs="Times New Roman"/>
      <w:sz w:val="24"/>
      <w:szCs w:val="24"/>
      <w:lang w:eastAsia="pl-PL"/>
    </w:rPr>
  </w:style>
  <w:style w:type="paragraph" w:customStyle="1" w:styleId="Style28">
    <w:name w:val="Style28"/>
    <w:basedOn w:val="Normalny"/>
    <w:uiPriority w:val="99"/>
    <w:rsid w:val="0035626A"/>
    <w:pPr>
      <w:widowControl w:val="0"/>
      <w:autoSpaceDE w:val="0"/>
      <w:autoSpaceDN w:val="0"/>
      <w:adjustRightInd w:val="0"/>
      <w:spacing w:after="0" w:line="386" w:lineRule="exact"/>
      <w:ind w:hanging="259"/>
      <w:jc w:val="both"/>
    </w:pPr>
    <w:rPr>
      <w:rFonts w:ascii="Times New Roman" w:eastAsiaTheme="minorEastAsia" w:hAnsi="Times New Roman" w:cs="Times New Roman"/>
      <w:sz w:val="24"/>
      <w:szCs w:val="24"/>
      <w:lang w:eastAsia="pl-PL"/>
    </w:rPr>
  </w:style>
  <w:style w:type="paragraph" w:customStyle="1" w:styleId="Style36">
    <w:name w:val="Style36"/>
    <w:basedOn w:val="Normalny"/>
    <w:uiPriority w:val="99"/>
    <w:rsid w:val="0035626A"/>
    <w:pPr>
      <w:widowControl w:val="0"/>
      <w:autoSpaceDE w:val="0"/>
      <w:autoSpaceDN w:val="0"/>
      <w:adjustRightInd w:val="0"/>
      <w:spacing w:after="0" w:line="228" w:lineRule="exact"/>
      <w:ind w:hanging="120"/>
      <w:jc w:val="both"/>
    </w:pPr>
    <w:rPr>
      <w:rFonts w:ascii="Times New Roman" w:eastAsiaTheme="minorEastAsia" w:hAnsi="Times New Roman" w:cs="Times New Roman"/>
      <w:sz w:val="24"/>
      <w:szCs w:val="24"/>
      <w:lang w:eastAsia="pl-PL"/>
    </w:rPr>
  </w:style>
  <w:style w:type="paragraph" w:customStyle="1" w:styleId="Style42">
    <w:name w:val="Style42"/>
    <w:basedOn w:val="Normalny"/>
    <w:uiPriority w:val="99"/>
    <w:rsid w:val="0035626A"/>
    <w:pPr>
      <w:widowControl w:val="0"/>
      <w:autoSpaceDE w:val="0"/>
      <w:autoSpaceDN w:val="0"/>
      <w:adjustRightInd w:val="0"/>
      <w:spacing w:after="0" w:line="317" w:lineRule="exact"/>
      <w:ind w:hanging="346"/>
      <w:jc w:val="both"/>
    </w:pPr>
    <w:rPr>
      <w:rFonts w:ascii="Times New Roman" w:eastAsiaTheme="minorEastAsia" w:hAnsi="Times New Roman" w:cs="Times New Roman"/>
      <w:sz w:val="24"/>
      <w:szCs w:val="24"/>
      <w:lang w:eastAsia="pl-PL"/>
    </w:rPr>
  </w:style>
  <w:style w:type="character" w:customStyle="1" w:styleId="FontStyle49">
    <w:name w:val="Font Style49"/>
    <w:basedOn w:val="Domylnaczcionkaakapitu"/>
    <w:uiPriority w:val="99"/>
    <w:rsid w:val="0035626A"/>
    <w:rPr>
      <w:rFonts w:ascii="Times New Roman" w:hAnsi="Times New Roman" w:cs="Times New Roman"/>
      <w:b/>
      <w:bCs/>
      <w:sz w:val="24"/>
      <w:szCs w:val="24"/>
    </w:rPr>
  </w:style>
  <w:style w:type="character" w:customStyle="1" w:styleId="FontStyle50">
    <w:name w:val="Font Style50"/>
    <w:basedOn w:val="Domylnaczcionkaakapitu"/>
    <w:uiPriority w:val="99"/>
    <w:rsid w:val="0035626A"/>
    <w:rPr>
      <w:rFonts w:ascii="Times New Roman" w:hAnsi="Times New Roman" w:cs="Times New Roman"/>
      <w:b/>
      <w:bCs/>
      <w:i/>
      <w:iCs/>
      <w:sz w:val="24"/>
      <w:szCs w:val="24"/>
    </w:rPr>
  </w:style>
  <w:style w:type="character" w:customStyle="1" w:styleId="FontStyle51">
    <w:name w:val="Font Style51"/>
    <w:basedOn w:val="Domylnaczcionkaakapitu"/>
    <w:uiPriority w:val="99"/>
    <w:rsid w:val="0035626A"/>
    <w:rPr>
      <w:rFonts w:ascii="Times New Roman" w:hAnsi="Times New Roman" w:cs="Times New Roman"/>
      <w:sz w:val="24"/>
      <w:szCs w:val="24"/>
    </w:rPr>
  </w:style>
  <w:style w:type="character" w:customStyle="1" w:styleId="FontStyle52">
    <w:name w:val="Font Style52"/>
    <w:basedOn w:val="Domylnaczcionkaakapitu"/>
    <w:uiPriority w:val="99"/>
    <w:rsid w:val="0035626A"/>
    <w:rPr>
      <w:rFonts w:ascii="Times New Roman" w:hAnsi="Times New Roman" w:cs="Times New Roman"/>
      <w:i/>
      <w:iCs/>
      <w:sz w:val="24"/>
      <w:szCs w:val="24"/>
    </w:rPr>
  </w:style>
  <w:style w:type="character" w:customStyle="1" w:styleId="FontStyle53">
    <w:name w:val="Font Style53"/>
    <w:basedOn w:val="Domylnaczcionkaakapitu"/>
    <w:uiPriority w:val="99"/>
    <w:rsid w:val="0035626A"/>
    <w:rPr>
      <w:rFonts w:ascii="Times New Roman" w:hAnsi="Times New Roman" w:cs="Times New Roman"/>
      <w:sz w:val="18"/>
      <w:szCs w:val="18"/>
    </w:rPr>
  </w:style>
  <w:style w:type="character" w:customStyle="1" w:styleId="FontStyle54">
    <w:name w:val="Font Style54"/>
    <w:basedOn w:val="Domylnaczcionkaakapitu"/>
    <w:uiPriority w:val="99"/>
    <w:rsid w:val="0035626A"/>
    <w:rPr>
      <w:rFonts w:ascii="Times New Roman" w:hAnsi="Times New Roman" w:cs="Times New Roman"/>
      <w:b/>
      <w:bCs/>
      <w:i/>
      <w:iCs/>
      <w:sz w:val="18"/>
      <w:szCs w:val="18"/>
    </w:rPr>
  </w:style>
  <w:style w:type="character" w:customStyle="1" w:styleId="FontStyle58">
    <w:name w:val="Font Style58"/>
    <w:basedOn w:val="Domylnaczcionkaakapitu"/>
    <w:uiPriority w:val="99"/>
    <w:rsid w:val="0035626A"/>
    <w:rPr>
      <w:rFonts w:ascii="Times New Roman" w:hAnsi="Times New Roman" w:cs="Times New Roman"/>
      <w:b/>
      <w:bCs/>
      <w:sz w:val="18"/>
      <w:szCs w:val="18"/>
    </w:rPr>
  </w:style>
  <w:style w:type="character" w:customStyle="1" w:styleId="FontStyle59">
    <w:name w:val="Font Style59"/>
    <w:basedOn w:val="Domylnaczcionkaakapitu"/>
    <w:uiPriority w:val="99"/>
    <w:rsid w:val="0035626A"/>
    <w:rPr>
      <w:rFonts w:ascii="Times New Roman" w:hAnsi="Times New Roman" w:cs="Times New Roman"/>
      <w:b/>
      <w:bCs/>
      <w:i/>
      <w:iCs/>
      <w:sz w:val="14"/>
      <w:szCs w:val="14"/>
    </w:rPr>
  </w:style>
  <w:style w:type="paragraph" w:customStyle="1" w:styleId="Style2">
    <w:name w:val="Style2"/>
    <w:basedOn w:val="Normalny"/>
    <w:uiPriority w:val="99"/>
    <w:rsid w:val="0035626A"/>
    <w:pPr>
      <w:widowControl w:val="0"/>
      <w:autoSpaceDE w:val="0"/>
      <w:autoSpaceDN w:val="0"/>
      <w:adjustRightInd w:val="0"/>
      <w:spacing w:after="0" w:line="180" w:lineRule="exact"/>
    </w:pPr>
    <w:rPr>
      <w:rFonts w:ascii="Times New Roman" w:eastAsiaTheme="minorEastAsia" w:hAnsi="Times New Roman" w:cs="Times New Roman"/>
      <w:sz w:val="24"/>
      <w:szCs w:val="24"/>
      <w:lang w:eastAsia="pl-PL"/>
    </w:rPr>
  </w:style>
  <w:style w:type="paragraph" w:customStyle="1" w:styleId="Style8">
    <w:name w:val="Style8"/>
    <w:basedOn w:val="Normalny"/>
    <w:uiPriority w:val="99"/>
    <w:rsid w:val="0035626A"/>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19">
    <w:name w:val="Style19"/>
    <w:basedOn w:val="Normalny"/>
    <w:uiPriority w:val="99"/>
    <w:rsid w:val="0035626A"/>
    <w:pPr>
      <w:widowControl w:val="0"/>
      <w:autoSpaceDE w:val="0"/>
      <w:autoSpaceDN w:val="0"/>
      <w:adjustRightInd w:val="0"/>
      <w:spacing w:after="0" w:line="221" w:lineRule="exact"/>
    </w:pPr>
    <w:rPr>
      <w:rFonts w:ascii="Times New Roman" w:eastAsiaTheme="minorEastAsia" w:hAnsi="Times New Roman" w:cs="Times New Roman"/>
      <w:sz w:val="24"/>
      <w:szCs w:val="24"/>
      <w:lang w:eastAsia="pl-PL"/>
    </w:rPr>
  </w:style>
  <w:style w:type="paragraph" w:customStyle="1" w:styleId="Style22">
    <w:name w:val="Style22"/>
    <w:basedOn w:val="Normalny"/>
    <w:uiPriority w:val="99"/>
    <w:rsid w:val="0035626A"/>
    <w:pPr>
      <w:widowControl w:val="0"/>
      <w:autoSpaceDE w:val="0"/>
      <w:autoSpaceDN w:val="0"/>
      <w:adjustRightInd w:val="0"/>
      <w:spacing w:after="0" w:line="274" w:lineRule="exact"/>
    </w:pPr>
    <w:rPr>
      <w:rFonts w:ascii="Times New Roman" w:eastAsiaTheme="minorEastAsia" w:hAnsi="Times New Roman" w:cs="Times New Roman"/>
      <w:sz w:val="24"/>
      <w:szCs w:val="24"/>
      <w:lang w:eastAsia="pl-PL"/>
    </w:rPr>
  </w:style>
  <w:style w:type="character" w:customStyle="1" w:styleId="FontStyle56">
    <w:name w:val="Font Style56"/>
    <w:basedOn w:val="Domylnaczcionkaakapitu"/>
    <w:uiPriority w:val="99"/>
    <w:rsid w:val="0035626A"/>
    <w:rPr>
      <w:rFonts w:ascii="Times New Roman" w:hAnsi="Times New Roman" w:cs="Times New Roman"/>
      <w:b/>
      <w:bCs/>
      <w:spacing w:val="60"/>
      <w:sz w:val="28"/>
      <w:szCs w:val="28"/>
    </w:rPr>
  </w:style>
  <w:style w:type="character" w:customStyle="1" w:styleId="FontStyle57">
    <w:name w:val="Font Style57"/>
    <w:basedOn w:val="Domylnaczcionkaakapitu"/>
    <w:uiPriority w:val="99"/>
    <w:rsid w:val="0035626A"/>
    <w:rPr>
      <w:rFonts w:ascii="Times New Roman" w:hAnsi="Times New Roman" w:cs="Times New Roman"/>
      <w:b/>
      <w:bCs/>
      <w:sz w:val="16"/>
      <w:szCs w:val="16"/>
    </w:rPr>
  </w:style>
  <w:style w:type="paragraph" w:customStyle="1" w:styleId="Styl">
    <w:name w:val="Styl"/>
    <w:uiPriority w:val="99"/>
    <w:rsid w:val="0035626A"/>
    <w:pPr>
      <w:widowControl w:val="0"/>
      <w:autoSpaceDE w:val="0"/>
      <w:autoSpaceDN w:val="0"/>
      <w:adjustRightInd w:val="0"/>
      <w:spacing w:after="0" w:line="240" w:lineRule="auto"/>
    </w:pPr>
    <w:rPr>
      <w:rFonts w:ascii="Times New Roman" w:eastAsia="Calibri" w:hAnsi="Times New Roman" w:cs="Times New Roman"/>
      <w:sz w:val="24"/>
      <w:szCs w:val="24"/>
      <w:lang w:eastAsia="pl-PL"/>
    </w:rPr>
  </w:style>
  <w:style w:type="paragraph" w:customStyle="1" w:styleId="Akapitzlist2">
    <w:name w:val="Akapit z listą2"/>
    <w:basedOn w:val="Normalny"/>
    <w:rsid w:val="0035626A"/>
    <w:pPr>
      <w:suppressAutoHyphens/>
      <w:spacing w:after="200" w:line="276" w:lineRule="auto"/>
      <w:ind w:left="720"/>
    </w:pPr>
    <w:rPr>
      <w:rFonts w:ascii="Calibri" w:eastAsia="Calibri" w:hAnsi="Calibri" w:cs="Tahoma"/>
      <w:kern w:val="1"/>
      <w:lang w:eastAsia="ar-SA"/>
    </w:rPr>
  </w:style>
  <w:style w:type="paragraph" w:styleId="Nagwekspisutreci">
    <w:name w:val="TOC Heading"/>
    <w:basedOn w:val="Nagwek1"/>
    <w:next w:val="Normalny"/>
    <w:autoRedefine/>
    <w:uiPriority w:val="39"/>
    <w:unhideWhenUsed/>
    <w:qFormat/>
    <w:rsid w:val="0035626A"/>
    <w:pPr>
      <w:keepLines/>
      <w:spacing w:before="240" w:line="259" w:lineRule="auto"/>
      <w:jc w:val="left"/>
      <w:outlineLvl w:val="9"/>
    </w:pPr>
    <w:rPr>
      <w:rFonts w:ascii="Arial" w:eastAsiaTheme="majorEastAsia" w:hAnsi="Arial" w:cstheme="majorBidi"/>
      <w:b/>
      <w:color w:val="1F4E79" w:themeColor="accent1" w:themeShade="80"/>
      <w:sz w:val="28"/>
      <w:szCs w:val="32"/>
    </w:rPr>
  </w:style>
  <w:style w:type="paragraph" w:styleId="Spistreci1">
    <w:name w:val="toc 1"/>
    <w:basedOn w:val="Normalny"/>
    <w:next w:val="Normalny"/>
    <w:autoRedefine/>
    <w:uiPriority w:val="39"/>
    <w:unhideWhenUsed/>
    <w:qFormat/>
    <w:rsid w:val="0035626A"/>
    <w:pPr>
      <w:tabs>
        <w:tab w:val="right" w:leader="dot" w:pos="9346"/>
      </w:tabs>
      <w:spacing w:after="100" w:line="240" w:lineRule="auto"/>
    </w:pPr>
    <w:rPr>
      <w:rFonts w:ascii="Arial" w:eastAsia="Times New Roman" w:hAnsi="Arial" w:cs="Times New Roman"/>
      <w:b/>
      <w:bCs/>
      <w:noProof/>
      <w:sz w:val="24"/>
      <w:szCs w:val="20"/>
      <w:lang w:eastAsia="pl-PL"/>
    </w:rPr>
  </w:style>
  <w:style w:type="paragraph" w:styleId="Spistreci2">
    <w:name w:val="toc 2"/>
    <w:basedOn w:val="Normalny"/>
    <w:next w:val="Normalny"/>
    <w:autoRedefine/>
    <w:uiPriority w:val="39"/>
    <w:unhideWhenUsed/>
    <w:qFormat/>
    <w:rsid w:val="000750B6"/>
    <w:pPr>
      <w:tabs>
        <w:tab w:val="right" w:leader="dot" w:pos="9346"/>
      </w:tabs>
      <w:spacing w:after="100" w:line="240" w:lineRule="auto"/>
      <w:ind w:left="240"/>
    </w:pPr>
    <w:rPr>
      <w:rFonts w:ascii="Arial" w:eastAsia="Times New Roman" w:hAnsi="Arial" w:cs="Arial"/>
      <w:b/>
      <w:bCs/>
      <w:noProof/>
      <w:sz w:val="24"/>
      <w:szCs w:val="20"/>
      <w:lang w:eastAsia="pl-PL"/>
    </w:rPr>
  </w:style>
  <w:style w:type="character" w:styleId="Pogrubienie">
    <w:name w:val="Strong"/>
    <w:basedOn w:val="Domylnaczcionkaakapitu"/>
    <w:uiPriority w:val="22"/>
    <w:qFormat/>
    <w:rsid w:val="0035626A"/>
    <w:rPr>
      <w:b/>
      <w:bCs/>
    </w:rPr>
  </w:style>
  <w:style w:type="paragraph" w:styleId="Tytu">
    <w:name w:val="Title"/>
    <w:basedOn w:val="Normalny"/>
    <w:next w:val="Normalny"/>
    <w:link w:val="TytuZnak"/>
    <w:uiPriority w:val="99"/>
    <w:qFormat/>
    <w:rsid w:val="0035626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pl-PL"/>
    </w:rPr>
  </w:style>
  <w:style w:type="character" w:customStyle="1" w:styleId="TytuZnak">
    <w:name w:val="Tytuł Znak"/>
    <w:basedOn w:val="Domylnaczcionkaakapitu"/>
    <w:link w:val="Tytu"/>
    <w:uiPriority w:val="99"/>
    <w:rsid w:val="0035626A"/>
    <w:rPr>
      <w:rFonts w:asciiTheme="majorHAnsi" w:eastAsiaTheme="majorEastAsia" w:hAnsiTheme="majorHAnsi" w:cstheme="majorBidi"/>
      <w:color w:val="323E4F" w:themeColor="text2" w:themeShade="BF"/>
      <w:spacing w:val="5"/>
      <w:kern w:val="28"/>
      <w:sz w:val="52"/>
      <w:szCs w:val="52"/>
      <w:lang w:eastAsia="pl-PL"/>
    </w:rPr>
  </w:style>
  <w:style w:type="paragraph" w:customStyle="1" w:styleId="paragraph">
    <w:name w:val="paragraph"/>
    <w:basedOn w:val="Normalny"/>
    <w:rsid w:val="0035626A"/>
    <w:pPr>
      <w:spacing w:after="0" w:line="240" w:lineRule="auto"/>
    </w:pPr>
    <w:rPr>
      <w:rFonts w:ascii="Times New Roman" w:eastAsia="Times New Roman" w:hAnsi="Times New Roman" w:cs="Times New Roman"/>
      <w:sz w:val="24"/>
      <w:szCs w:val="24"/>
      <w:lang w:eastAsia="pl-PL"/>
    </w:rPr>
  </w:style>
  <w:style w:type="character" w:customStyle="1" w:styleId="spellingerror">
    <w:name w:val="spellingerror"/>
    <w:basedOn w:val="Domylnaczcionkaakapitu"/>
    <w:rsid w:val="0035626A"/>
  </w:style>
  <w:style w:type="character" w:customStyle="1" w:styleId="normaltextrun1">
    <w:name w:val="normaltextrun1"/>
    <w:basedOn w:val="Domylnaczcionkaakapitu"/>
    <w:rsid w:val="0035626A"/>
  </w:style>
  <w:style w:type="character" w:customStyle="1" w:styleId="eop">
    <w:name w:val="eop"/>
    <w:basedOn w:val="Domylnaczcionkaakapitu"/>
    <w:rsid w:val="0035626A"/>
  </w:style>
  <w:style w:type="character" w:customStyle="1" w:styleId="Domylnaczcionkaakapitu1">
    <w:name w:val="Domyślna czcionka akapitu1"/>
    <w:rsid w:val="0035626A"/>
  </w:style>
  <w:style w:type="character" w:customStyle="1" w:styleId="Odwoanieprzypisukocowego1">
    <w:name w:val="Odwołanie przypisu końcowego1"/>
    <w:rsid w:val="0035626A"/>
    <w:rPr>
      <w:vertAlign w:val="superscript"/>
    </w:rPr>
  </w:style>
  <w:style w:type="character" w:customStyle="1" w:styleId="Odwoaniedokomentarza1">
    <w:name w:val="Odwołanie do komentarza1"/>
    <w:rsid w:val="0035626A"/>
    <w:rPr>
      <w:sz w:val="16"/>
      <w:szCs w:val="16"/>
    </w:rPr>
  </w:style>
  <w:style w:type="character" w:customStyle="1" w:styleId="Odwoanieprzypisudolnego1">
    <w:name w:val="Odwołanie przypisu dolnego1"/>
    <w:rsid w:val="0035626A"/>
    <w:rPr>
      <w:vertAlign w:val="superscript"/>
    </w:rPr>
  </w:style>
  <w:style w:type="character" w:customStyle="1" w:styleId="ListLabel1">
    <w:name w:val="ListLabel 1"/>
    <w:qFormat/>
    <w:rsid w:val="0035626A"/>
    <w:rPr>
      <w:rFonts w:ascii="Arial" w:hAnsi="Arial"/>
      <w:color w:val="00000A"/>
      <w:sz w:val="24"/>
    </w:rPr>
  </w:style>
  <w:style w:type="character" w:customStyle="1" w:styleId="ListLabel2">
    <w:name w:val="ListLabel 2"/>
    <w:qFormat/>
    <w:rsid w:val="0035626A"/>
    <w:rPr>
      <w:rFonts w:ascii="Arial" w:hAnsi="Arial"/>
      <w:color w:val="00000A"/>
      <w:sz w:val="24"/>
    </w:rPr>
  </w:style>
  <w:style w:type="character" w:customStyle="1" w:styleId="ListLabel3">
    <w:name w:val="ListLabel 3"/>
    <w:qFormat/>
    <w:rsid w:val="0035626A"/>
    <w:rPr>
      <w:color w:val="00000A"/>
    </w:rPr>
  </w:style>
  <w:style w:type="character" w:customStyle="1" w:styleId="ListLabel4">
    <w:name w:val="ListLabel 4"/>
    <w:qFormat/>
    <w:rsid w:val="0035626A"/>
    <w:rPr>
      <w:rFonts w:cs="Courier New"/>
    </w:rPr>
  </w:style>
  <w:style w:type="character" w:customStyle="1" w:styleId="ListLabel5">
    <w:name w:val="ListLabel 5"/>
    <w:qFormat/>
    <w:rsid w:val="0035626A"/>
    <w:rPr>
      <w:rFonts w:cs="Courier New"/>
    </w:rPr>
  </w:style>
  <w:style w:type="character" w:customStyle="1" w:styleId="ListLabel6">
    <w:name w:val="ListLabel 6"/>
    <w:qFormat/>
    <w:rsid w:val="0035626A"/>
    <w:rPr>
      <w:rFonts w:cs="Courier New"/>
    </w:rPr>
  </w:style>
  <w:style w:type="character" w:customStyle="1" w:styleId="ListLabel7">
    <w:name w:val="ListLabel 7"/>
    <w:qFormat/>
    <w:rsid w:val="0035626A"/>
    <w:rPr>
      <w:b w:val="0"/>
      <w:i w:val="0"/>
    </w:rPr>
  </w:style>
  <w:style w:type="character" w:customStyle="1" w:styleId="ListLabel8">
    <w:name w:val="ListLabel 8"/>
    <w:qFormat/>
    <w:rsid w:val="0035626A"/>
    <w:rPr>
      <w:b w:val="0"/>
      <w:i w:val="0"/>
    </w:rPr>
  </w:style>
  <w:style w:type="character" w:customStyle="1" w:styleId="ListLabel9">
    <w:name w:val="ListLabel 9"/>
    <w:qFormat/>
    <w:rsid w:val="0035626A"/>
    <w:rPr>
      <w:rFonts w:cs="Courier New"/>
    </w:rPr>
  </w:style>
  <w:style w:type="character" w:customStyle="1" w:styleId="ListLabel10">
    <w:name w:val="ListLabel 10"/>
    <w:qFormat/>
    <w:rsid w:val="0035626A"/>
    <w:rPr>
      <w:rFonts w:cs="Courier New"/>
    </w:rPr>
  </w:style>
  <w:style w:type="character" w:customStyle="1" w:styleId="ListLabel11">
    <w:name w:val="ListLabel 11"/>
    <w:qFormat/>
    <w:rsid w:val="0035626A"/>
    <w:rPr>
      <w:rFonts w:cs="Courier New"/>
    </w:rPr>
  </w:style>
  <w:style w:type="character" w:customStyle="1" w:styleId="ListLabel12">
    <w:name w:val="ListLabel 12"/>
    <w:qFormat/>
    <w:rsid w:val="0035626A"/>
    <w:rPr>
      <w:rFonts w:ascii="Arial" w:hAnsi="Arial"/>
      <w:b/>
      <w:i w:val="0"/>
      <w:sz w:val="24"/>
    </w:rPr>
  </w:style>
  <w:style w:type="character" w:customStyle="1" w:styleId="ListLabel13">
    <w:name w:val="ListLabel 13"/>
    <w:rsid w:val="0035626A"/>
    <w:rPr>
      <w:rFonts w:ascii="Arial" w:hAnsi="Arial"/>
      <w:color w:val="00000A"/>
      <w:sz w:val="24"/>
    </w:rPr>
  </w:style>
  <w:style w:type="character" w:customStyle="1" w:styleId="ListLabel14">
    <w:name w:val="ListLabel 14"/>
    <w:rsid w:val="0035626A"/>
    <w:rPr>
      <w:rFonts w:ascii="Arial" w:eastAsia="Calibri" w:hAnsi="Arial"/>
      <w:b/>
      <w:sz w:val="24"/>
    </w:rPr>
  </w:style>
  <w:style w:type="character" w:customStyle="1" w:styleId="ListLabel15">
    <w:name w:val="ListLabel 15"/>
    <w:rsid w:val="0035626A"/>
    <w:rPr>
      <w:rFonts w:ascii="Arial" w:hAnsi="Arial"/>
      <w:b/>
      <w:i w:val="0"/>
      <w:sz w:val="24"/>
    </w:rPr>
  </w:style>
  <w:style w:type="paragraph" w:customStyle="1" w:styleId="Nagwek10">
    <w:name w:val="Nagłówek1"/>
    <w:basedOn w:val="Normalny"/>
    <w:next w:val="Tekstpodstawowy"/>
    <w:rsid w:val="0035626A"/>
    <w:pPr>
      <w:keepNext/>
      <w:suppressAutoHyphens/>
      <w:spacing w:before="240" w:after="120" w:line="276" w:lineRule="auto"/>
    </w:pPr>
    <w:rPr>
      <w:rFonts w:ascii="Liberation Sans" w:eastAsia="Microsoft YaHei" w:hAnsi="Liberation Sans" w:cs="Mangal"/>
      <w:kern w:val="1"/>
      <w:sz w:val="28"/>
      <w:szCs w:val="28"/>
      <w:lang w:eastAsia="ar-SA"/>
    </w:rPr>
  </w:style>
  <w:style w:type="paragraph" w:styleId="Lista">
    <w:name w:val="List"/>
    <w:basedOn w:val="Tekstpodstawowy"/>
    <w:uiPriority w:val="99"/>
    <w:qFormat/>
    <w:rsid w:val="0035626A"/>
    <w:pPr>
      <w:suppressAutoHyphens/>
      <w:spacing w:after="140" w:line="288" w:lineRule="auto"/>
      <w:jc w:val="left"/>
    </w:pPr>
    <w:rPr>
      <w:rFonts w:ascii="Calibri" w:eastAsia="Calibri" w:hAnsi="Calibri" w:cs="Mangal"/>
      <w:kern w:val="1"/>
      <w:sz w:val="22"/>
      <w:szCs w:val="22"/>
      <w:lang w:eastAsia="ar-SA"/>
    </w:rPr>
  </w:style>
  <w:style w:type="paragraph" w:customStyle="1" w:styleId="Podpis1">
    <w:name w:val="Podpis1"/>
    <w:basedOn w:val="Normalny"/>
    <w:rsid w:val="0035626A"/>
    <w:pPr>
      <w:suppressLineNumbers/>
      <w:suppressAutoHyphens/>
      <w:spacing w:before="120" w:after="120" w:line="276" w:lineRule="auto"/>
    </w:pPr>
    <w:rPr>
      <w:rFonts w:ascii="Calibri" w:eastAsia="Calibri" w:hAnsi="Calibri" w:cs="Mangal"/>
      <w:i/>
      <w:iCs/>
      <w:kern w:val="1"/>
      <w:sz w:val="24"/>
      <w:szCs w:val="24"/>
      <w:lang w:eastAsia="ar-SA"/>
    </w:rPr>
  </w:style>
  <w:style w:type="paragraph" w:customStyle="1" w:styleId="Indeks">
    <w:name w:val="Indeks"/>
    <w:basedOn w:val="Normalny"/>
    <w:uiPriority w:val="99"/>
    <w:qFormat/>
    <w:rsid w:val="0035626A"/>
    <w:pPr>
      <w:suppressLineNumbers/>
      <w:suppressAutoHyphens/>
      <w:spacing w:after="200" w:line="276" w:lineRule="auto"/>
    </w:pPr>
    <w:rPr>
      <w:rFonts w:ascii="Calibri" w:eastAsia="Calibri" w:hAnsi="Calibri" w:cs="Mangal"/>
      <w:kern w:val="1"/>
      <w:lang w:eastAsia="ar-SA"/>
    </w:rPr>
  </w:style>
  <w:style w:type="paragraph" w:customStyle="1" w:styleId="Akapitzlist3">
    <w:name w:val="Akapit z listą3"/>
    <w:basedOn w:val="Normalny"/>
    <w:rsid w:val="0035626A"/>
    <w:pPr>
      <w:suppressAutoHyphens/>
      <w:spacing w:after="200" w:line="276" w:lineRule="auto"/>
      <w:ind w:left="720"/>
    </w:pPr>
    <w:rPr>
      <w:rFonts w:ascii="Calibri" w:eastAsia="Calibri" w:hAnsi="Calibri" w:cs="Tahoma"/>
      <w:kern w:val="1"/>
      <w:lang w:eastAsia="ar-SA"/>
    </w:rPr>
  </w:style>
  <w:style w:type="paragraph" w:customStyle="1" w:styleId="Tekstprzypisukocowego1">
    <w:name w:val="Tekst przypisu końcowego1"/>
    <w:basedOn w:val="Normalny"/>
    <w:rsid w:val="0035626A"/>
    <w:pPr>
      <w:suppressAutoHyphens/>
      <w:spacing w:after="0" w:line="100" w:lineRule="atLeast"/>
    </w:pPr>
    <w:rPr>
      <w:rFonts w:ascii="Calibri" w:eastAsia="Calibri" w:hAnsi="Calibri" w:cs="Tahoma"/>
      <w:kern w:val="1"/>
      <w:sz w:val="20"/>
      <w:szCs w:val="20"/>
      <w:lang w:eastAsia="ar-SA"/>
    </w:rPr>
  </w:style>
  <w:style w:type="paragraph" w:customStyle="1" w:styleId="Tekstkomentarza1">
    <w:name w:val="Tekst komentarza1"/>
    <w:basedOn w:val="Normalny"/>
    <w:rsid w:val="0035626A"/>
    <w:pPr>
      <w:suppressAutoHyphens/>
      <w:spacing w:after="200" w:line="100" w:lineRule="atLeast"/>
    </w:pPr>
    <w:rPr>
      <w:rFonts w:ascii="Calibri" w:eastAsia="Calibri" w:hAnsi="Calibri" w:cs="Tahoma"/>
      <w:kern w:val="1"/>
      <w:sz w:val="20"/>
      <w:szCs w:val="20"/>
      <w:lang w:eastAsia="ar-SA"/>
    </w:rPr>
  </w:style>
  <w:style w:type="paragraph" w:customStyle="1" w:styleId="Tematkomentarza1">
    <w:name w:val="Temat komentarza1"/>
    <w:basedOn w:val="Tekstkomentarza1"/>
    <w:rsid w:val="0035626A"/>
    <w:rPr>
      <w:b/>
      <w:bCs/>
    </w:rPr>
  </w:style>
  <w:style w:type="paragraph" w:customStyle="1" w:styleId="Tekstdymka1">
    <w:name w:val="Tekst dymka1"/>
    <w:basedOn w:val="Normalny"/>
    <w:rsid w:val="0035626A"/>
    <w:pPr>
      <w:suppressAutoHyphens/>
      <w:spacing w:after="0" w:line="100" w:lineRule="atLeast"/>
    </w:pPr>
    <w:rPr>
      <w:rFonts w:ascii="Tahoma" w:eastAsia="Calibri" w:hAnsi="Tahoma" w:cs="Tahoma"/>
      <w:kern w:val="1"/>
      <w:sz w:val="16"/>
      <w:szCs w:val="16"/>
      <w:lang w:eastAsia="ar-SA"/>
    </w:rPr>
  </w:style>
  <w:style w:type="paragraph" w:customStyle="1" w:styleId="Tekstprzypisudolnego1">
    <w:name w:val="Tekst przypisu dolnego1"/>
    <w:basedOn w:val="Normalny"/>
    <w:rsid w:val="0035626A"/>
    <w:pPr>
      <w:suppressAutoHyphens/>
      <w:spacing w:after="0" w:line="100" w:lineRule="atLeast"/>
    </w:pPr>
    <w:rPr>
      <w:rFonts w:ascii="Calibri" w:eastAsia="Calibri" w:hAnsi="Calibri" w:cs="Tahoma"/>
      <w:kern w:val="1"/>
      <w:sz w:val="20"/>
      <w:szCs w:val="20"/>
      <w:lang w:eastAsia="ar-SA"/>
    </w:rPr>
  </w:style>
  <w:style w:type="paragraph" w:customStyle="1" w:styleId="Nagwekspisutreci1">
    <w:name w:val="Nagłówek spisu treści1"/>
    <w:basedOn w:val="Nagwek1"/>
    <w:rsid w:val="0035626A"/>
    <w:pPr>
      <w:keepLines/>
      <w:suppressAutoHyphens/>
      <w:spacing w:before="480" w:line="276" w:lineRule="auto"/>
      <w:jc w:val="left"/>
    </w:pPr>
    <w:rPr>
      <w:rFonts w:ascii="Cambria" w:eastAsia="Calibri" w:hAnsi="Cambria" w:cs="Tahoma"/>
      <w:b/>
      <w:bCs/>
      <w:color w:val="365F91"/>
      <w:kern w:val="1"/>
      <w:sz w:val="28"/>
      <w:szCs w:val="28"/>
      <w:lang w:eastAsia="ar-SA"/>
    </w:rPr>
  </w:style>
  <w:style w:type="paragraph" w:customStyle="1" w:styleId="NormalnyWeb2">
    <w:name w:val="Normalny (Web)2"/>
    <w:basedOn w:val="Normalny"/>
    <w:rsid w:val="0035626A"/>
    <w:pPr>
      <w:suppressAutoHyphens/>
      <w:spacing w:before="280" w:after="280" w:line="100" w:lineRule="atLeast"/>
    </w:pPr>
    <w:rPr>
      <w:rFonts w:ascii="Times New Roman" w:eastAsia="Times New Roman" w:hAnsi="Times New Roman" w:cs="Times New Roman"/>
      <w:kern w:val="1"/>
      <w:sz w:val="24"/>
      <w:szCs w:val="24"/>
      <w:lang w:eastAsia="ar-SA"/>
    </w:rPr>
  </w:style>
  <w:style w:type="paragraph" w:styleId="Legenda">
    <w:name w:val="caption"/>
    <w:basedOn w:val="Normalny"/>
    <w:uiPriority w:val="35"/>
    <w:unhideWhenUsed/>
    <w:qFormat/>
    <w:rsid w:val="0035626A"/>
    <w:pPr>
      <w:suppressLineNumbers/>
      <w:spacing w:before="120" w:after="120" w:line="276" w:lineRule="auto"/>
    </w:pPr>
    <w:rPr>
      <w:rFonts w:cs="Mangal"/>
      <w:i/>
      <w:iCs/>
      <w:color w:val="00000A"/>
      <w:sz w:val="24"/>
      <w:szCs w:val="24"/>
    </w:rPr>
  </w:style>
  <w:style w:type="character" w:customStyle="1" w:styleId="czeinternetowe">
    <w:name w:val="Łącze internetowe"/>
    <w:basedOn w:val="Domylnaczcionkaakapitu"/>
    <w:rsid w:val="0035626A"/>
    <w:rPr>
      <w:color w:val="0563C1" w:themeColor="hyperlink"/>
      <w:u w:val="single"/>
    </w:rPr>
  </w:style>
  <w:style w:type="character" w:customStyle="1" w:styleId="StopkaZnak1">
    <w:name w:val="Stopka Znak1"/>
    <w:basedOn w:val="Domylnaczcionkaakapitu"/>
    <w:uiPriority w:val="99"/>
    <w:semiHidden/>
    <w:rsid w:val="0035626A"/>
    <w:rPr>
      <w:rFonts w:ascii="Calibri" w:hAnsi="Calibri" w:cs="Calibri" w:hint="default"/>
      <w:color w:val="00000A"/>
      <w:sz w:val="22"/>
    </w:rPr>
  </w:style>
  <w:style w:type="paragraph" w:customStyle="1" w:styleId="p0">
    <w:name w:val="p0"/>
    <w:basedOn w:val="Normalny"/>
    <w:rsid w:val="0035626A"/>
    <w:pPr>
      <w:spacing w:after="0" w:line="240" w:lineRule="auto"/>
    </w:pPr>
    <w:rPr>
      <w:rFonts w:ascii="Times New Roman" w:eastAsia="Times New Roman" w:hAnsi="Times New Roman" w:cs="Times New Roman"/>
      <w:sz w:val="24"/>
      <w:szCs w:val="24"/>
      <w:lang w:eastAsia="pl-PL"/>
    </w:rPr>
  </w:style>
  <w:style w:type="paragraph" w:styleId="Cytatintensywny">
    <w:name w:val="Intense Quote"/>
    <w:basedOn w:val="Normalny"/>
    <w:next w:val="Normalny"/>
    <w:link w:val="CytatintensywnyZnak"/>
    <w:uiPriority w:val="30"/>
    <w:qFormat/>
    <w:rsid w:val="0035626A"/>
    <w:pPr>
      <w:pBdr>
        <w:top w:val="single" w:sz="4" w:space="10" w:color="5B9BD5" w:themeColor="accent1"/>
        <w:bottom w:val="single" w:sz="4" w:space="10" w:color="5B9BD5" w:themeColor="accent1"/>
      </w:pBdr>
      <w:spacing w:before="360" w:after="360" w:line="240" w:lineRule="auto"/>
      <w:ind w:left="864" w:right="864"/>
      <w:jc w:val="center"/>
    </w:pPr>
    <w:rPr>
      <w:rFonts w:ascii="Arial" w:eastAsia="Times New Roman" w:hAnsi="Arial" w:cs="Times New Roman"/>
      <w:i/>
      <w:iCs/>
      <w:color w:val="5B9BD5" w:themeColor="accent1"/>
      <w:sz w:val="24"/>
      <w:szCs w:val="20"/>
      <w:lang w:eastAsia="pl-PL"/>
    </w:rPr>
  </w:style>
  <w:style w:type="character" w:customStyle="1" w:styleId="CytatintensywnyZnak">
    <w:name w:val="Cytat intensywny Znak"/>
    <w:basedOn w:val="Domylnaczcionkaakapitu"/>
    <w:link w:val="Cytatintensywny"/>
    <w:uiPriority w:val="30"/>
    <w:rsid w:val="0035626A"/>
    <w:rPr>
      <w:rFonts w:ascii="Arial" w:eastAsia="Times New Roman" w:hAnsi="Arial" w:cs="Times New Roman"/>
      <w:i/>
      <w:iCs/>
      <w:color w:val="5B9BD5" w:themeColor="accent1"/>
      <w:sz w:val="24"/>
      <w:szCs w:val="20"/>
      <w:lang w:eastAsia="pl-PL"/>
    </w:rPr>
  </w:style>
  <w:style w:type="paragraph" w:customStyle="1" w:styleId="nagowek1">
    <w:name w:val="nagłowek 1"/>
    <w:basedOn w:val="Nagwek"/>
    <w:link w:val="nagowek1Znak"/>
    <w:autoRedefine/>
    <w:qFormat/>
    <w:rsid w:val="0035626A"/>
    <w:pPr>
      <w:jc w:val="center"/>
      <w:outlineLvl w:val="0"/>
    </w:pPr>
    <w:rPr>
      <w:rFonts w:ascii="Arial" w:eastAsia="Times New Roman" w:hAnsi="Arial" w:cs="Times New Roman"/>
      <w:b/>
      <w:bCs/>
      <w:color w:val="002060"/>
      <w:w w:val="101"/>
      <w:sz w:val="28"/>
      <w:lang w:eastAsia="pl-PL"/>
    </w:rPr>
  </w:style>
  <w:style w:type="character" w:customStyle="1" w:styleId="nagowek1Znak">
    <w:name w:val="nagłowek 1 Znak"/>
    <w:basedOn w:val="NagwekZnak"/>
    <w:link w:val="nagowek1"/>
    <w:rsid w:val="0035626A"/>
    <w:rPr>
      <w:rFonts w:ascii="Arial" w:eastAsia="Times New Roman" w:hAnsi="Arial" w:cs="Times New Roman"/>
      <w:b/>
      <w:bCs/>
      <w:color w:val="002060"/>
      <w:w w:val="101"/>
      <w:sz w:val="28"/>
      <w:lang w:eastAsia="pl-PL"/>
    </w:rPr>
  </w:style>
  <w:style w:type="paragraph" w:customStyle="1" w:styleId="nagowek2">
    <w:name w:val="nagłowek 2"/>
    <w:basedOn w:val="Normalny"/>
    <w:link w:val="nagowek2Znak"/>
    <w:autoRedefine/>
    <w:qFormat/>
    <w:rsid w:val="0035626A"/>
    <w:pPr>
      <w:spacing w:after="0" w:line="240" w:lineRule="auto"/>
      <w:ind w:left="567" w:hanging="567"/>
    </w:pPr>
    <w:rPr>
      <w:rFonts w:ascii="Arial" w:eastAsia="Times New Roman" w:hAnsi="Arial" w:cs="Times New Roman"/>
      <w:b/>
      <w:color w:val="1F4E79" w:themeColor="accent1" w:themeShade="80"/>
      <w:sz w:val="24"/>
      <w:szCs w:val="24"/>
      <w:lang w:eastAsia="pl-PL"/>
    </w:rPr>
  </w:style>
  <w:style w:type="character" w:customStyle="1" w:styleId="nagowek2Znak">
    <w:name w:val="nagłowek 2 Znak"/>
    <w:basedOn w:val="BOLDCENTERZnak"/>
    <w:link w:val="nagowek2"/>
    <w:rsid w:val="0035626A"/>
    <w:rPr>
      <w:rFonts w:ascii="Arial" w:eastAsia="Times New Roman" w:hAnsi="Arial" w:cs="Times New Roman"/>
      <w:b/>
      <w:bCs w:val="0"/>
      <w:color w:val="1F4E79" w:themeColor="accent1" w:themeShade="80"/>
      <w:sz w:val="24"/>
      <w:szCs w:val="24"/>
      <w:lang w:eastAsia="pl-PL"/>
    </w:rPr>
  </w:style>
  <w:style w:type="paragraph" w:styleId="Spistreci3">
    <w:name w:val="toc 3"/>
    <w:basedOn w:val="Normalny"/>
    <w:next w:val="Normalny"/>
    <w:autoRedefine/>
    <w:uiPriority w:val="39"/>
    <w:unhideWhenUsed/>
    <w:qFormat/>
    <w:rsid w:val="000750B6"/>
    <w:pPr>
      <w:tabs>
        <w:tab w:val="right" w:leader="dot" w:pos="9062"/>
      </w:tabs>
      <w:spacing w:after="100"/>
      <w:ind w:left="440"/>
    </w:pPr>
    <w:rPr>
      <w:rFonts w:ascii="Arial" w:eastAsiaTheme="minorEastAsia" w:hAnsi="Arial" w:cs="Arial"/>
      <w:b/>
      <w:bCs/>
      <w:noProof/>
      <w:lang w:eastAsia="pl-PL"/>
    </w:rPr>
  </w:style>
  <w:style w:type="paragraph" w:customStyle="1" w:styleId="ust">
    <w:name w:val="ust"/>
    <w:uiPriority w:val="99"/>
    <w:rsid w:val="0035626A"/>
    <w:pPr>
      <w:overflowPunct w:val="0"/>
      <w:autoSpaceDE w:val="0"/>
      <w:autoSpaceDN w:val="0"/>
      <w:adjustRightInd w:val="0"/>
      <w:spacing w:before="60" w:after="60" w:line="240" w:lineRule="auto"/>
      <w:ind w:left="426" w:hanging="284"/>
      <w:jc w:val="both"/>
      <w:textAlignment w:val="baseline"/>
    </w:pPr>
    <w:rPr>
      <w:rFonts w:ascii="Times New Roman" w:eastAsia="Times New Roman" w:hAnsi="Times New Roman" w:cs="Times New Roman"/>
      <w:sz w:val="24"/>
      <w:szCs w:val="20"/>
      <w:lang w:eastAsia="pl-PL"/>
    </w:rPr>
  </w:style>
  <w:style w:type="paragraph" w:customStyle="1" w:styleId="dxzpara">
    <w:name w:val="dxzpara"/>
    <w:basedOn w:val="Normalny"/>
    <w:link w:val="dxzparaZnak"/>
    <w:qFormat/>
    <w:rsid w:val="0035626A"/>
    <w:pPr>
      <w:spacing w:before="480" w:after="0" w:line="360" w:lineRule="auto"/>
      <w:jc w:val="both"/>
    </w:pPr>
    <w:rPr>
      <w:rFonts w:ascii="Arial" w:eastAsia="Times New Roman" w:hAnsi="Arial" w:cs="Arial"/>
      <w:sz w:val="24"/>
      <w:szCs w:val="20"/>
      <w:lang w:eastAsia="pl-PL"/>
    </w:rPr>
  </w:style>
  <w:style w:type="character" w:customStyle="1" w:styleId="dxzparaZnak">
    <w:name w:val="dxzpara Znak"/>
    <w:link w:val="dxzpara"/>
    <w:rsid w:val="0035626A"/>
    <w:rPr>
      <w:rFonts w:ascii="Arial" w:eastAsia="Times New Roman" w:hAnsi="Arial" w:cs="Arial"/>
      <w:sz w:val="24"/>
      <w:szCs w:val="20"/>
      <w:lang w:eastAsia="pl-PL"/>
    </w:rPr>
  </w:style>
  <w:style w:type="paragraph" w:customStyle="1" w:styleId="dxzcitation">
    <w:name w:val="dxzcitation"/>
    <w:basedOn w:val="dxzpara"/>
    <w:link w:val="dxzcitationZnak"/>
    <w:qFormat/>
    <w:rsid w:val="0035626A"/>
    <w:rPr>
      <w:i/>
      <w:color w:val="548DD4"/>
    </w:rPr>
  </w:style>
  <w:style w:type="character" w:customStyle="1" w:styleId="dxzcitationZnak">
    <w:name w:val="dxzcitation Znak"/>
    <w:link w:val="dxzcitation"/>
    <w:rsid w:val="0035626A"/>
    <w:rPr>
      <w:rFonts w:ascii="Arial" w:eastAsia="Times New Roman" w:hAnsi="Arial" w:cs="Arial"/>
      <w:i/>
      <w:color w:val="548DD4"/>
      <w:sz w:val="24"/>
      <w:szCs w:val="20"/>
      <w:lang w:eastAsia="pl-PL"/>
    </w:rPr>
  </w:style>
  <w:style w:type="paragraph" w:customStyle="1" w:styleId="dxzcommandline">
    <w:name w:val="dxzcommandline"/>
    <w:basedOn w:val="Normalny"/>
    <w:link w:val="dxzcommandlineZnak"/>
    <w:qFormat/>
    <w:rsid w:val="0035626A"/>
    <w:pPr>
      <w:spacing w:after="0" w:line="360" w:lineRule="auto"/>
      <w:ind w:left="720"/>
    </w:pPr>
    <w:rPr>
      <w:rFonts w:ascii="Cambria" w:eastAsia="Times New Roman" w:hAnsi="Cambria" w:cs="Times New Roman"/>
      <w:color w:val="4F81BD"/>
      <w:sz w:val="24"/>
      <w:szCs w:val="20"/>
      <w:lang w:eastAsia="pl-PL"/>
    </w:rPr>
  </w:style>
  <w:style w:type="character" w:customStyle="1" w:styleId="dxzcommandlineZnak">
    <w:name w:val="dxzcommandline Znak"/>
    <w:link w:val="dxzcommandline"/>
    <w:rsid w:val="0035626A"/>
    <w:rPr>
      <w:rFonts w:ascii="Cambria" w:eastAsia="Times New Roman" w:hAnsi="Cambria" w:cs="Times New Roman"/>
      <w:color w:val="4F81BD"/>
      <w:sz w:val="24"/>
      <w:szCs w:val="20"/>
      <w:lang w:eastAsia="pl-PL"/>
    </w:rPr>
  </w:style>
  <w:style w:type="paragraph" w:customStyle="1" w:styleId="dxzenum">
    <w:name w:val="dxzenum"/>
    <w:basedOn w:val="Normalny"/>
    <w:link w:val="dxzenumZnak"/>
    <w:qFormat/>
    <w:rsid w:val="0035626A"/>
    <w:pPr>
      <w:numPr>
        <w:numId w:val="1"/>
      </w:numPr>
      <w:spacing w:before="240" w:after="0" w:line="360" w:lineRule="auto"/>
      <w:contextualSpacing/>
      <w:jc w:val="both"/>
    </w:pPr>
    <w:rPr>
      <w:rFonts w:ascii="Arial" w:eastAsia="Times New Roman" w:hAnsi="Arial" w:cs="Arial"/>
      <w:bCs/>
      <w:color w:val="000000"/>
      <w:sz w:val="24"/>
      <w:szCs w:val="24"/>
      <w:lang w:eastAsia="pl-PL"/>
    </w:rPr>
  </w:style>
  <w:style w:type="character" w:customStyle="1" w:styleId="dxzenumZnak">
    <w:name w:val="dxzenum Znak"/>
    <w:link w:val="dxzenum"/>
    <w:rsid w:val="0035626A"/>
    <w:rPr>
      <w:rFonts w:ascii="Arial" w:eastAsia="Times New Roman" w:hAnsi="Arial" w:cs="Arial"/>
      <w:bCs/>
      <w:color w:val="000000"/>
      <w:sz w:val="24"/>
      <w:szCs w:val="24"/>
      <w:lang w:eastAsia="pl-PL"/>
    </w:rPr>
  </w:style>
  <w:style w:type="paragraph" w:customStyle="1" w:styleId="dxzenum2">
    <w:name w:val="dxzenum2"/>
    <w:basedOn w:val="dxzenum"/>
    <w:link w:val="dxzenum2Znak"/>
    <w:qFormat/>
    <w:rsid w:val="0035626A"/>
    <w:pPr>
      <w:numPr>
        <w:numId w:val="2"/>
      </w:numPr>
    </w:pPr>
  </w:style>
  <w:style w:type="character" w:customStyle="1" w:styleId="dxzenum2Znak">
    <w:name w:val="dxzenum2 Znak"/>
    <w:basedOn w:val="dxzenumZnak"/>
    <w:link w:val="dxzenum2"/>
    <w:rsid w:val="0035626A"/>
    <w:rPr>
      <w:rFonts w:ascii="Arial" w:eastAsia="Times New Roman" w:hAnsi="Arial" w:cs="Arial"/>
      <w:bCs/>
      <w:color w:val="000000"/>
      <w:sz w:val="24"/>
      <w:szCs w:val="24"/>
      <w:lang w:eastAsia="pl-PL"/>
    </w:rPr>
  </w:style>
  <w:style w:type="paragraph" w:customStyle="1" w:styleId="dxzlist">
    <w:name w:val="dxzlist"/>
    <w:basedOn w:val="Akapitzlist"/>
    <w:link w:val="dxzlistZnak"/>
    <w:qFormat/>
    <w:rsid w:val="0035626A"/>
    <w:pPr>
      <w:numPr>
        <w:numId w:val="3"/>
      </w:numPr>
      <w:spacing w:before="120" w:after="200" w:line="360" w:lineRule="auto"/>
      <w:contextualSpacing w:val="0"/>
    </w:pPr>
    <w:rPr>
      <w:rFonts w:ascii="Arial" w:eastAsia="Times New Roman" w:hAnsi="Arial" w:cs="Times New Roman"/>
      <w:bCs/>
      <w:color w:val="000000"/>
      <w:sz w:val="24"/>
      <w:szCs w:val="20"/>
      <w:lang w:eastAsia="pl-PL"/>
    </w:rPr>
  </w:style>
  <w:style w:type="character" w:customStyle="1" w:styleId="dxzlistZnak">
    <w:name w:val="dxzlist Znak"/>
    <w:link w:val="dxzlist"/>
    <w:rsid w:val="0035626A"/>
    <w:rPr>
      <w:rFonts w:ascii="Arial" w:eastAsia="Times New Roman" w:hAnsi="Arial" w:cs="Times New Roman"/>
      <w:bCs/>
      <w:color w:val="000000"/>
      <w:sz w:val="24"/>
      <w:szCs w:val="20"/>
      <w:lang w:eastAsia="pl-PL"/>
    </w:rPr>
  </w:style>
  <w:style w:type="paragraph" w:customStyle="1" w:styleId="dxzPodsekcja">
    <w:name w:val="dxzPodsekcja"/>
    <w:basedOn w:val="Nagwek2"/>
    <w:next w:val="dxzpara"/>
    <w:link w:val="dxzPodsekcjaZnak"/>
    <w:qFormat/>
    <w:rsid w:val="0035626A"/>
    <w:pPr>
      <w:spacing w:before="480" w:after="240" w:line="276" w:lineRule="auto"/>
      <w:ind w:left="360" w:hanging="360"/>
    </w:pPr>
    <w:rPr>
      <w:b w:val="0"/>
      <w:color w:val="5B9BD5" w:themeColor="accent1"/>
      <w:u w:val="single"/>
    </w:rPr>
  </w:style>
  <w:style w:type="character" w:customStyle="1" w:styleId="dxzPodsekcjaZnak">
    <w:name w:val="dxzPodsekcja Znak"/>
    <w:basedOn w:val="Nagwek2Znak"/>
    <w:link w:val="dxzPodsekcja"/>
    <w:rsid w:val="0035626A"/>
    <w:rPr>
      <w:rFonts w:ascii="Arial" w:eastAsia="Times New Roman" w:hAnsi="Arial" w:cs="Times New Roman"/>
      <w:b w:val="0"/>
      <w:color w:val="5B9BD5" w:themeColor="accent1"/>
      <w:sz w:val="24"/>
      <w:szCs w:val="20"/>
      <w:u w:val="single"/>
      <w:lang w:eastAsia="pl-PL"/>
    </w:rPr>
  </w:style>
  <w:style w:type="paragraph" w:customStyle="1" w:styleId="dxzSekcja">
    <w:name w:val="dxzSekcja"/>
    <w:basedOn w:val="Normalny"/>
    <w:next w:val="Nagwek1"/>
    <w:link w:val="dxzSekcjaZnak"/>
    <w:qFormat/>
    <w:rsid w:val="0035626A"/>
    <w:pPr>
      <w:numPr>
        <w:numId w:val="4"/>
      </w:numPr>
      <w:spacing w:after="0" w:line="360" w:lineRule="auto"/>
      <w:jc w:val="both"/>
    </w:pPr>
    <w:rPr>
      <w:rFonts w:ascii="Arial" w:eastAsia="Times New Roman" w:hAnsi="Arial" w:cs="Arial"/>
      <w:b/>
      <w:bCs/>
      <w:color w:val="000000"/>
      <w:sz w:val="24"/>
      <w:szCs w:val="24"/>
      <w:lang w:eastAsia="pl-PL"/>
    </w:rPr>
  </w:style>
  <w:style w:type="character" w:customStyle="1" w:styleId="dxzSekcjaZnak">
    <w:name w:val="dxzSekcja Znak"/>
    <w:link w:val="dxzSekcja"/>
    <w:rsid w:val="0035626A"/>
    <w:rPr>
      <w:rFonts w:ascii="Arial" w:eastAsia="Times New Roman" w:hAnsi="Arial" w:cs="Arial"/>
      <w:b/>
      <w:bCs/>
      <w:color w:val="000000"/>
      <w:sz w:val="24"/>
      <w:szCs w:val="24"/>
      <w:lang w:eastAsia="pl-PL"/>
    </w:rPr>
  </w:style>
  <w:style w:type="character" w:customStyle="1" w:styleId="scxw223556433">
    <w:name w:val="scxw223556433"/>
    <w:basedOn w:val="Domylnaczcionkaakapitu"/>
    <w:rsid w:val="0035626A"/>
  </w:style>
  <w:style w:type="paragraph" w:customStyle="1" w:styleId="jquery-typographer">
    <w:name w:val="jquery-typographer"/>
    <w:basedOn w:val="Normalny"/>
    <w:rsid w:val="0035626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35626A"/>
    <w:rPr>
      <w:rFonts w:ascii="Times New Roman" w:eastAsia="Times New Roman" w:hAnsi="Times New Roman" w:cs="Times New Roman"/>
      <w:sz w:val="24"/>
      <w:szCs w:val="24"/>
      <w:lang w:eastAsia="zh-CN"/>
    </w:rPr>
  </w:style>
  <w:style w:type="paragraph" w:styleId="Tekstpodstawowywcity">
    <w:name w:val="Body Text Indent"/>
    <w:basedOn w:val="Normalny"/>
    <w:link w:val="TekstpodstawowywcityZnak"/>
    <w:uiPriority w:val="99"/>
    <w:unhideWhenUsed/>
    <w:rsid w:val="0035626A"/>
    <w:pPr>
      <w:suppressAutoHyphens/>
      <w:spacing w:after="120" w:line="240" w:lineRule="auto"/>
      <w:ind w:left="283"/>
    </w:pPr>
    <w:rPr>
      <w:rFonts w:ascii="Times New Roman" w:eastAsia="Times New Roman" w:hAnsi="Times New Roman" w:cs="Times New Roman"/>
      <w:sz w:val="24"/>
      <w:szCs w:val="24"/>
      <w:lang w:eastAsia="zh-CN"/>
    </w:rPr>
  </w:style>
  <w:style w:type="paragraph" w:styleId="Tekstpodstawowy3">
    <w:name w:val="Body Text 3"/>
    <w:basedOn w:val="Normalny"/>
    <w:link w:val="Tekstpodstawowy3Znak"/>
    <w:unhideWhenUsed/>
    <w:rsid w:val="0035626A"/>
    <w:pPr>
      <w:suppressAutoHyphens/>
      <w:spacing w:after="120" w:line="240" w:lineRule="auto"/>
    </w:pPr>
    <w:rPr>
      <w:rFonts w:ascii="Times New Roman" w:eastAsia="Times New Roman" w:hAnsi="Times New Roman" w:cs="Times New Roman"/>
      <w:sz w:val="16"/>
      <w:szCs w:val="16"/>
      <w:lang w:eastAsia="zh-CN"/>
    </w:rPr>
  </w:style>
  <w:style w:type="character" w:customStyle="1" w:styleId="Tekstpodstawowy3Znak">
    <w:name w:val="Tekst podstawowy 3 Znak"/>
    <w:basedOn w:val="Domylnaczcionkaakapitu"/>
    <w:link w:val="Tekstpodstawowy3"/>
    <w:rsid w:val="0035626A"/>
    <w:rPr>
      <w:rFonts w:ascii="Times New Roman" w:eastAsia="Times New Roman" w:hAnsi="Times New Roman" w:cs="Times New Roman"/>
      <w:sz w:val="16"/>
      <w:szCs w:val="16"/>
      <w:lang w:eastAsia="zh-CN"/>
    </w:rPr>
  </w:style>
  <w:style w:type="character" w:styleId="Uwydatnienie">
    <w:name w:val="Emphasis"/>
    <w:basedOn w:val="Domylnaczcionkaakapitu"/>
    <w:uiPriority w:val="99"/>
    <w:qFormat/>
    <w:rsid w:val="0035626A"/>
    <w:rPr>
      <w:i/>
      <w:iCs/>
    </w:rPr>
  </w:style>
  <w:style w:type="character" w:customStyle="1" w:styleId="tabulatory">
    <w:name w:val="tabulatory"/>
    <w:basedOn w:val="Domylnaczcionkaakapitu"/>
    <w:rsid w:val="0035626A"/>
  </w:style>
  <w:style w:type="paragraph" w:customStyle="1" w:styleId="Default">
    <w:name w:val="Default"/>
    <w:link w:val="DefaultChar"/>
    <w:qFormat/>
    <w:rsid w:val="0035626A"/>
    <w:pPr>
      <w:autoSpaceDE w:val="0"/>
      <w:autoSpaceDN w:val="0"/>
      <w:adjustRightInd w:val="0"/>
      <w:spacing w:after="0" w:line="240" w:lineRule="auto"/>
    </w:pPr>
    <w:rPr>
      <w:rFonts w:ascii="Arial" w:eastAsia="Calibri" w:hAnsi="Arial" w:cs="Arial"/>
      <w:color w:val="000000"/>
      <w:sz w:val="24"/>
      <w:szCs w:val="24"/>
      <w:lang w:eastAsia="pl-PL"/>
    </w:rPr>
  </w:style>
  <w:style w:type="table" w:customStyle="1" w:styleId="Tabelasiatki1jasna11">
    <w:name w:val="Tabela siatki 1 — jasna11"/>
    <w:basedOn w:val="Standardowy"/>
    <w:uiPriority w:val="46"/>
    <w:rsid w:val="0035626A"/>
    <w:pPr>
      <w:spacing w:after="0" w:line="240" w:lineRule="auto"/>
    </w:pPr>
    <w:rPr>
      <w:rFonts w:ascii="Calibri" w:eastAsia="Calibri" w:hAnsi="Calibri" w:cs="Times New Roma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divpoint">
    <w:name w:val="div.point"/>
    <w:uiPriority w:val="99"/>
    <w:rsid w:val="0035626A"/>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zpktzmpktartykuempunktem">
    <w:name w:val="zpktzmpktartykuempunktem"/>
    <w:basedOn w:val="Normalny"/>
    <w:rsid w:val="0035626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wpktzmlitwpktartykuempunktem">
    <w:name w:val="zlitwpktzmlitwpktartykuempunktem"/>
    <w:basedOn w:val="Normalny"/>
    <w:rsid w:val="0035626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i1jasna1">
    <w:name w:val="Tabela siatki 1 — jasna1"/>
    <w:basedOn w:val="Standardowy"/>
    <w:uiPriority w:val="46"/>
    <w:rsid w:val="006F27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iatka1">
    <w:name w:val="Tabela - Siatka1"/>
    <w:basedOn w:val="Standardowy"/>
    <w:next w:val="Tabela-Siatka"/>
    <w:uiPriority w:val="39"/>
    <w:rsid w:val="00795DE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C711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rsid w:val="001E5F79"/>
  </w:style>
  <w:style w:type="character" w:customStyle="1" w:styleId="Nagwek3Znak">
    <w:name w:val="Nagłówek 3 Znak"/>
    <w:basedOn w:val="Domylnaczcionkaakapitu"/>
    <w:link w:val="Nagwek3"/>
    <w:uiPriority w:val="99"/>
    <w:rsid w:val="00EF4445"/>
    <w:rPr>
      <w:rFonts w:ascii="Tahoma" w:eastAsia="Times New Roman" w:hAnsi="Tahoma" w:cs="Tahoma"/>
      <w:i/>
      <w:sz w:val="20"/>
      <w:szCs w:val="20"/>
      <w:lang w:eastAsia="zh-CN"/>
    </w:rPr>
  </w:style>
  <w:style w:type="paragraph" w:styleId="Spistreci4">
    <w:name w:val="toc 4"/>
    <w:basedOn w:val="Normalny"/>
    <w:next w:val="Normalny"/>
    <w:autoRedefine/>
    <w:uiPriority w:val="39"/>
    <w:unhideWhenUsed/>
    <w:rsid w:val="00175158"/>
    <w:pPr>
      <w:spacing w:after="100"/>
      <w:ind w:left="660"/>
    </w:pPr>
    <w:rPr>
      <w:rFonts w:eastAsiaTheme="minorEastAsia"/>
      <w:lang w:eastAsia="pl-PL"/>
    </w:rPr>
  </w:style>
  <w:style w:type="paragraph" w:styleId="Spistreci5">
    <w:name w:val="toc 5"/>
    <w:basedOn w:val="Normalny"/>
    <w:next w:val="Normalny"/>
    <w:autoRedefine/>
    <w:uiPriority w:val="39"/>
    <w:unhideWhenUsed/>
    <w:rsid w:val="00175158"/>
    <w:pPr>
      <w:spacing w:after="100"/>
      <w:ind w:left="880"/>
    </w:pPr>
    <w:rPr>
      <w:rFonts w:eastAsiaTheme="minorEastAsia"/>
      <w:lang w:eastAsia="pl-PL"/>
    </w:rPr>
  </w:style>
  <w:style w:type="paragraph" w:styleId="Spistreci6">
    <w:name w:val="toc 6"/>
    <w:basedOn w:val="Normalny"/>
    <w:next w:val="Normalny"/>
    <w:autoRedefine/>
    <w:uiPriority w:val="39"/>
    <w:unhideWhenUsed/>
    <w:rsid w:val="00175158"/>
    <w:pPr>
      <w:spacing w:after="100"/>
      <w:ind w:left="1100"/>
    </w:pPr>
    <w:rPr>
      <w:rFonts w:eastAsiaTheme="minorEastAsia"/>
      <w:lang w:eastAsia="pl-PL"/>
    </w:rPr>
  </w:style>
  <w:style w:type="paragraph" w:styleId="Spistreci7">
    <w:name w:val="toc 7"/>
    <w:basedOn w:val="Normalny"/>
    <w:next w:val="Normalny"/>
    <w:autoRedefine/>
    <w:uiPriority w:val="39"/>
    <w:unhideWhenUsed/>
    <w:rsid w:val="00175158"/>
    <w:pPr>
      <w:spacing w:after="100"/>
      <w:ind w:left="1320"/>
    </w:pPr>
    <w:rPr>
      <w:rFonts w:eastAsiaTheme="minorEastAsia"/>
      <w:lang w:eastAsia="pl-PL"/>
    </w:rPr>
  </w:style>
  <w:style w:type="paragraph" w:styleId="Spistreci8">
    <w:name w:val="toc 8"/>
    <w:basedOn w:val="Normalny"/>
    <w:next w:val="Normalny"/>
    <w:autoRedefine/>
    <w:uiPriority w:val="39"/>
    <w:unhideWhenUsed/>
    <w:rsid w:val="00175158"/>
    <w:pPr>
      <w:spacing w:after="100"/>
      <w:ind w:left="1540"/>
    </w:pPr>
    <w:rPr>
      <w:rFonts w:eastAsiaTheme="minorEastAsia"/>
      <w:lang w:eastAsia="pl-PL"/>
    </w:rPr>
  </w:style>
  <w:style w:type="paragraph" w:styleId="Spistreci9">
    <w:name w:val="toc 9"/>
    <w:basedOn w:val="Normalny"/>
    <w:next w:val="Normalny"/>
    <w:autoRedefine/>
    <w:uiPriority w:val="39"/>
    <w:unhideWhenUsed/>
    <w:rsid w:val="00175158"/>
    <w:pPr>
      <w:spacing w:after="100"/>
      <w:ind w:left="1760"/>
    </w:pPr>
    <w:rPr>
      <w:rFonts w:eastAsiaTheme="minorEastAsia"/>
      <w:lang w:eastAsia="pl-PL"/>
    </w:rPr>
  </w:style>
  <w:style w:type="character" w:styleId="UyteHipercze">
    <w:name w:val="FollowedHyperlink"/>
    <w:basedOn w:val="Domylnaczcionkaakapitu"/>
    <w:uiPriority w:val="99"/>
    <w:unhideWhenUsed/>
    <w:rsid w:val="00A86B88"/>
    <w:rPr>
      <w:color w:val="954F72" w:themeColor="followedHyperlink"/>
      <w:u w:val="single"/>
    </w:rPr>
  </w:style>
  <w:style w:type="character" w:styleId="Odwoaniedokomentarza">
    <w:name w:val="annotation reference"/>
    <w:basedOn w:val="Domylnaczcionkaakapitu"/>
    <w:uiPriority w:val="99"/>
    <w:unhideWhenUsed/>
    <w:qFormat/>
    <w:rsid w:val="00356E64"/>
    <w:rPr>
      <w:sz w:val="16"/>
      <w:szCs w:val="16"/>
    </w:rPr>
  </w:style>
  <w:style w:type="table" w:customStyle="1" w:styleId="Tabela-Siatka3">
    <w:name w:val="Tabela - Siatka3"/>
    <w:basedOn w:val="Standardowy"/>
    <w:next w:val="Tabela-Siatka"/>
    <w:uiPriority w:val="39"/>
    <w:rsid w:val="00A71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99"/>
    <w:rsid w:val="00A71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E5317B"/>
  </w:style>
  <w:style w:type="table" w:customStyle="1" w:styleId="Tabela-Siatka5">
    <w:name w:val="Tabela - Siatka5"/>
    <w:basedOn w:val="Standardowy"/>
    <w:next w:val="Tabela-Siatka"/>
    <w:uiPriority w:val="59"/>
    <w:rsid w:val="00E53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matkomentarzaZnak1">
    <w:name w:val="Temat komentarza Znak1"/>
    <w:basedOn w:val="TekstkomentarzaZnak"/>
    <w:uiPriority w:val="99"/>
    <w:rsid w:val="00E5317B"/>
    <w:rPr>
      <w:rFonts w:ascii="Arial" w:eastAsia="Times New Roman" w:hAnsi="Arial" w:cs="Times New Roman"/>
      <w:b/>
      <w:bCs/>
      <w:sz w:val="20"/>
      <w:szCs w:val="20"/>
      <w:lang w:eastAsia="pl-PL"/>
    </w:rPr>
  </w:style>
  <w:style w:type="character" w:customStyle="1" w:styleId="TekstpodstawowywcityZnak1">
    <w:name w:val="Tekst podstawowy wcięty Znak1"/>
    <w:basedOn w:val="Domylnaczcionkaakapitu"/>
    <w:uiPriority w:val="99"/>
    <w:semiHidden/>
    <w:rsid w:val="00E5317B"/>
  </w:style>
  <w:style w:type="table" w:customStyle="1" w:styleId="Tabelasiatki1jasna111">
    <w:name w:val="Tabela siatki 1 — jasna111"/>
    <w:basedOn w:val="Standardowy"/>
    <w:uiPriority w:val="46"/>
    <w:rsid w:val="00E5317B"/>
    <w:pPr>
      <w:spacing w:after="0" w:line="240" w:lineRule="auto"/>
    </w:pPr>
    <w:rPr>
      <w:rFonts w:ascii="Calibri" w:eastAsia="Calibri" w:hAnsi="Calibri" w:cs="Times New Roma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i1jasna12">
    <w:name w:val="Tabela siatki 1 — jasna12"/>
    <w:basedOn w:val="Standardowy"/>
    <w:uiPriority w:val="46"/>
    <w:rsid w:val="00E5317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iatka11">
    <w:name w:val="Tabela - Siatka11"/>
    <w:basedOn w:val="Standardowy"/>
    <w:next w:val="Tabela-Siatka"/>
    <w:uiPriority w:val="39"/>
    <w:rsid w:val="00E5317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E53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qFormat/>
    <w:rsid w:val="00E5317B"/>
    <w:pPr>
      <w:spacing w:after="0" w:line="240" w:lineRule="auto"/>
    </w:pPr>
  </w:style>
  <w:style w:type="table" w:customStyle="1" w:styleId="Tabela-Siatka12">
    <w:name w:val="Tabela - Siatka12"/>
    <w:basedOn w:val="Standardowy"/>
    <w:next w:val="Tabela-Siatka"/>
    <w:uiPriority w:val="39"/>
    <w:rsid w:val="002B2DA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2B2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2B2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1A3B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386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ktZnak">
    <w:name w:val="pkt Znak"/>
    <w:link w:val="pkt"/>
    <w:locked/>
    <w:rsid w:val="00FB52D7"/>
    <w:rPr>
      <w:rFonts w:ascii="Times New Roman" w:hAnsi="Times New Roman" w:cs="Times New Roman"/>
      <w:szCs w:val="20"/>
    </w:rPr>
  </w:style>
  <w:style w:type="paragraph" w:customStyle="1" w:styleId="pkt">
    <w:name w:val="pkt"/>
    <w:basedOn w:val="Normalny"/>
    <w:link w:val="pktZnak"/>
    <w:rsid w:val="00FB52D7"/>
    <w:pPr>
      <w:spacing w:before="60" w:after="60" w:line="240" w:lineRule="auto"/>
      <w:ind w:left="851" w:hanging="295"/>
      <w:jc w:val="both"/>
    </w:pPr>
    <w:rPr>
      <w:rFonts w:ascii="Times New Roman" w:hAnsi="Times New Roman" w:cs="Times New Roman"/>
      <w:szCs w:val="20"/>
    </w:rPr>
  </w:style>
  <w:style w:type="character" w:styleId="Nierozpoznanawzmianka">
    <w:name w:val="Unresolved Mention"/>
    <w:basedOn w:val="Domylnaczcionkaakapitu"/>
    <w:uiPriority w:val="99"/>
    <w:semiHidden/>
    <w:unhideWhenUsed/>
    <w:rsid w:val="00282D22"/>
    <w:rPr>
      <w:color w:val="605E5C"/>
      <w:shd w:val="clear" w:color="auto" w:fill="E1DFDD"/>
    </w:rPr>
  </w:style>
  <w:style w:type="paragraph" w:styleId="Lista2">
    <w:name w:val="List 2"/>
    <w:basedOn w:val="Normalny"/>
    <w:uiPriority w:val="99"/>
    <w:unhideWhenUsed/>
    <w:qFormat/>
    <w:rsid w:val="00EC55B5"/>
    <w:pPr>
      <w:ind w:left="566" w:hanging="283"/>
      <w:contextualSpacing/>
    </w:pPr>
  </w:style>
  <w:style w:type="character" w:customStyle="1" w:styleId="Nagwek4Znak">
    <w:name w:val="Nagłówek 4 Znak"/>
    <w:basedOn w:val="Domylnaczcionkaakapitu"/>
    <w:link w:val="Nagwek4"/>
    <w:uiPriority w:val="99"/>
    <w:rsid w:val="00EC55B5"/>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uiPriority w:val="99"/>
    <w:rsid w:val="00EC55B5"/>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EC55B5"/>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EC55B5"/>
    <w:rPr>
      <w:rFonts w:ascii="Times New Roman" w:eastAsia="Times New Roman" w:hAnsi="Times New Roman" w:cs="Times New Roman"/>
      <w:i/>
      <w:iCs/>
      <w:sz w:val="24"/>
      <w:szCs w:val="24"/>
      <w:lang w:eastAsia="pl-PL"/>
    </w:rPr>
  </w:style>
  <w:style w:type="numbering" w:customStyle="1" w:styleId="Bezlisty2">
    <w:name w:val="Bez listy2"/>
    <w:next w:val="Bezlisty"/>
    <w:uiPriority w:val="99"/>
    <w:semiHidden/>
    <w:unhideWhenUsed/>
    <w:rsid w:val="00EC55B5"/>
  </w:style>
  <w:style w:type="paragraph" w:customStyle="1" w:styleId="Styl-wof">
    <w:name w:val="Styl-wof"/>
    <w:basedOn w:val="Nagwek1"/>
    <w:autoRedefine/>
    <w:uiPriority w:val="99"/>
    <w:rsid w:val="00EC55B5"/>
    <w:pPr>
      <w:keepNext w:val="0"/>
      <w:pBdr>
        <w:top w:val="single" w:sz="6" w:space="3" w:color="000000"/>
        <w:left w:val="single" w:sz="6" w:space="4" w:color="000000"/>
        <w:bottom w:val="single" w:sz="6" w:space="5" w:color="000000"/>
        <w:right w:val="single" w:sz="6" w:space="4" w:color="000000"/>
      </w:pBdr>
      <w:ind w:right="-2"/>
    </w:pPr>
    <w:rPr>
      <w:rFonts w:ascii="Arial" w:hAnsi="Arial" w:cs="Arial"/>
      <w:b/>
      <w:color w:val="000000"/>
      <w:kern w:val="32"/>
      <w:sz w:val="28"/>
      <w:szCs w:val="16"/>
    </w:rPr>
  </w:style>
  <w:style w:type="table" w:customStyle="1" w:styleId="Tabela-Siatka13">
    <w:name w:val="Tabela - Siatka13"/>
    <w:basedOn w:val="Standardowy"/>
    <w:next w:val="Tabela-Siatka"/>
    <w:uiPriority w:val="59"/>
    <w:rsid w:val="00EC5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size">
    <w:name w:val="x_size"/>
    <w:basedOn w:val="Domylnaczcionkaakapitu"/>
    <w:rsid w:val="00EC55B5"/>
  </w:style>
  <w:style w:type="table" w:customStyle="1" w:styleId="Tabela-Siatka31">
    <w:name w:val="Tabela - Siatka31"/>
    <w:basedOn w:val="Standardowy"/>
    <w:next w:val="Tabela-Siatka"/>
    <w:uiPriority w:val="59"/>
    <w:rsid w:val="00EC55B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unhideWhenUsed/>
    <w:rsid w:val="00EC55B5"/>
    <w:pPr>
      <w:spacing w:after="120" w:line="240" w:lineRule="auto"/>
      <w:ind w:left="283"/>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rsid w:val="00EC55B5"/>
    <w:rPr>
      <w:rFonts w:ascii="Times New Roman" w:eastAsia="Times New Roman" w:hAnsi="Times New Roman" w:cs="Times New Roman"/>
      <w:sz w:val="16"/>
      <w:szCs w:val="16"/>
    </w:rPr>
  </w:style>
  <w:style w:type="paragraph" w:customStyle="1" w:styleId="TableContents">
    <w:name w:val="Table Contents"/>
    <w:basedOn w:val="Normalny"/>
    <w:rsid w:val="00EC55B5"/>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EC55B5"/>
    <w:rPr>
      <w:b/>
      <w:bCs/>
    </w:rPr>
  </w:style>
  <w:style w:type="paragraph" w:customStyle="1" w:styleId="Zawartotabeli">
    <w:name w:val="Zawartość tabeli"/>
    <w:basedOn w:val="Normalny"/>
    <w:uiPriority w:val="99"/>
    <w:rsid w:val="00EC55B5"/>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character" w:customStyle="1" w:styleId="A8">
    <w:name w:val="A8"/>
    <w:uiPriority w:val="99"/>
    <w:rsid w:val="00EC55B5"/>
    <w:rPr>
      <w:rFonts w:cs="Univers Com 45 Light"/>
      <w:color w:val="000000"/>
      <w:sz w:val="18"/>
      <w:szCs w:val="18"/>
    </w:rPr>
  </w:style>
  <w:style w:type="paragraph" w:customStyle="1" w:styleId="Pa5">
    <w:name w:val="Pa5"/>
    <w:basedOn w:val="Default"/>
    <w:next w:val="Default"/>
    <w:uiPriority w:val="99"/>
    <w:rsid w:val="00EC55B5"/>
    <w:pPr>
      <w:spacing w:line="241" w:lineRule="atLeast"/>
    </w:pPr>
    <w:rPr>
      <w:rFonts w:ascii="Univers Com 45 Light" w:hAnsi="Univers Com 45 Light" w:cs="Times New Roman"/>
      <w:color w:val="auto"/>
      <w:lang w:eastAsia="en-US"/>
    </w:rPr>
  </w:style>
  <w:style w:type="paragraph" w:customStyle="1" w:styleId="Pa6">
    <w:name w:val="Pa6"/>
    <w:basedOn w:val="Default"/>
    <w:next w:val="Default"/>
    <w:uiPriority w:val="99"/>
    <w:rsid w:val="00EC55B5"/>
    <w:pPr>
      <w:spacing w:line="241" w:lineRule="atLeast"/>
    </w:pPr>
    <w:rPr>
      <w:rFonts w:ascii="Univers Com 45 Light" w:hAnsi="Univers Com 45 Light" w:cs="Times New Roman"/>
      <w:color w:val="auto"/>
      <w:lang w:eastAsia="en-US"/>
    </w:rPr>
  </w:style>
  <w:style w:type="paragraph" w:customStyle="1" w:styleId="Pa8">
    <w:name w:val="Pa8"/>
    <w:basedOn w:val="Default"/>
    <w:next w:val="Default"/>
    <w:uiPriority w:val="99"/>
    <w:rsid w:val="00EC55B5"/>
    <w:pPr>
      <w:spacing w:line="241" w:lineRule="atLeast"/>
    </w:pPr>
    <w:rPr>
      <w:rFonts w:ascii="Univers Com 45 Light" w:hAnsi="Univers Com 45 Light" w:cs="Times New Roman"/>
      <w:color w:val="auto"/>
      <w:lang w:eastAsia="en-US"/>
    </w:rPr>
  </w:style>
  <w:style w:type="character" w:customStyle="1" w:styleId="A1">
    <w:name w:val="A1"/>
    <w:uiPriority w:val="99"/>
    <w:rsid w:val="00EC55B5"/>
    <w:rPr>
      <w:rFonts w:cs="Univers Com 45 Light"/>
      <w:color w:val="000000"/>
      <w:sz w:val="22"/>
      <w:szCs w:val="22"/>
    </w:rPr>
  </w:style>
  <w:style w:type="paragraph" w:customStyle="1" w:styleId="Standard">
    <w:name w:val="Standard"/>
    <w:rsid w:val="00EC55B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rsid w:val="00EC55B5"/>
    <w:pPr>
      <w:spacing w:after="120"/>
    </w:pPr>
  </w:style>
  <w:style w:type="character" w:customStyle="1" w:styleId="apple-converted-space">
    <w:name w:val="apple-converted-space"/>
    <w:basedOn w:val="Domylnaczcionkaakapitu"/>
    <w:rsid w:val="00EC55B5"/>
  </w:style>
  <w:style w:type="character" w:customStyle="1" w:styleId="auto-style4">
    <w:name w:val="auto-style4"/>
    <w:basedOn w:val="Domylnaczcionkaakapitu"/>
    <w:rsid w:val="00EC55B5"/>
  </w:style>
  <w:style w:type="paragraph" w:customStyle="1" w:styleId="Pa0">
    <w:name w:val="Pa0"/>
    <w:basedOn w:val="Normalny"/>
    <w:next w:val="Normalny"/>
    <w:uiPriority w:val="99"/>
    <w:rsid w:val="00EC55B5"/>
    <w:pPr>
      <w:autoSpaceDE w:val="0"/>
      <w:autoSpaceDN w:val="0"/>
      <w:adjustRightInd w:val="0"/>
      <w:spacing w:after="0" w:line="241" w:lineRule="atLeast"/>
    </w:pPr>
    <w:rPr>
      <w:rFonts w:ascii="Univers Com 45 Light" w:eastAsia="Calibri" w:hAnsi="Univers Com 45 Light" w:cs="Arial"/>
      <w:sz w:val="24"/>
      <w:szCs w:val="24"/>
    </w:rPr>
  </w:style>
  <w:style w:type="character" w:customStyle="1" w:styleId="A0">
    <w:name w:val="A0"/>
    <w:uiPriority w:val="99"/>
    <w:rsid w:val="00EC55B5"/>
    <w:rPr>
      <w:rFonts w:cs="Univers Com 45 Light"/>
      <w:color w:val="000000"/>
      <w:sz w:val="16"/>
      <w:szCs w:val="16"/>
    </w:rPr>
  </w:style>
  <w:style w:type="paragraph" w:customStyle="1" w:styleId="Pa7">
    <w:name w:val="Pa7"/>
    <w:basedOn w:val="Default"/>
    <w:next w:val="Default"/>
    <w:uiPriority w:val="99"/>
    <w:rsid w:val="00EC55B5"/>
    <w:pPr>
      <w:spacing w:line="241" w:lineRule="atLeast"/>
    </w:pPr>
    <w:rPr>
      <w:rFonts w:ascii="Univers Com 45 Light" w:hAnsi="Univers Com 45 Light"/>
      <w:color w:val="auto"/>
      <w:lang w:eastAsia="en-US"/>
    </w:rPr>
  </w:style>
  <w:style w:type="character" w:customStyle="1" w:styleId="DeltaViewInsertion">
    <w:name w:val="DeltaView Insertion"/>
    <w:rsid w:val="00EC55B5"/>
    <w:rPr>
      <w:b/>
      <w:i/>
      <w:spacing w:val="0"/>
    </w:rPr>
  </w:style>
  <w:style w:type="paragraph" w:customStyle="1" w:styleId="Tiret0">
    <w:name w:val="Tiret 0"/>
    <w:basedOn w:val="Normalny"/>
    <w:uiPriority w:val="99"/>
    <w:rsid w:val="00EC55B5"/>
    <w:pPr>
      <w:numPr>
        <w:numId w:val="37"/>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uiPriority w:val="99"/>
    <w:rsid w:val="00EC55B5"/>
    <w:pPr>
      <w:numPr>
        <w:numId w:val="38"/>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uiPriority w:val="99"/>
    <w:rsid w:val="00EC55B5"/>
    <w:pPr>
      <w:numPr>
        <w:numId w:val="39"/>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uiPriority w:val="99"/>
    <w:rsid w:val="00EC55B5"/>
    <w:pPr>
      <w:numPr>
        <w:ilvl w:val="1"/>
        <w:numId w:val="39"/>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uiPriority w:val="99"/>
    <w:rsid w:val="00EC55B5"/>
    <w:pPr>
      <w:numPr>
        <w:ilvl w:val="2"/>
        <w:numId w:val="39"/>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uiPriority w:val="99"/>
    <w:rsid w:val="00EC55B5"/>
    <w:pPr>
      <w:numPr>
        <w:ilvl w:val="3"/>
        <w:numId w:val="39"/>
      </w:numPr>
      <w:spacing w:before="120" w:after="120" w:line="240" w:lineRule="auto"/>
      <w:jc w:val="both"/>
    </w:pPr>
    <w:rPr>
      <w:rFonts w:ascii="Times New Roman" w:eastAsia="Calibri" w:hAnsi="Times New Roman" w:cs="Times New Roman"/>
      <w:sz w:val="24"/>
      <w:lang w:eastAsia="en-GB"/>
    </w:rPr>
  </w:style>
  <w:style w:type="paragraph" w:styleId="Tekstpodstawowywcity2">
    <w:name w:val="Body Text Indent 2"/>
    <w:basedOn w:val="Normalny"/>
    <w:link w:val="Tekstpodstawowywcity2Znak"/>
    <w:uiPriority w:val="99"/>
    <w:rsid w:val="00EC55B5"/>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EC55B5"/>
    <w:rPr>
      <w:rFonts w:ascii="Times New Roman" w:eastAsia="Times New Roman" w:hAnsi="Times New Roman" w:cs="Times New Roman"/>
      <w:sz w:val="24"/>
      <w:szCs w:val="24"/>
      <w:lang w:eastAsia="pl-PL"/>
    </w:rPr>
  </w:style>
  <w:style w:type="table" w:customStyle="1" w:styleId="Tabela-Siatka41">
    <w:name w:val="Tabela - Siatka41"/>
    <w:basedOn w:val="Standardowy"/>
    <w:next w:val="Tabela-Siatka"/>
    <w:uiPriority w:val="59"/>
    <w:rsid w:val="00EC5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1421">
    <w:name w:val="Styl511421"/>
    <w:rsid w:val="00EC55B5"/>
  </w:style>
  <w:style w:type="numbering" w:customStyle="1" w:styleId="Styl5151">
    <w:name w:val="Styl5151"/>
    <w:rsid w:val="00EC55B5"/>
    <w:pPr>
      <w:numPr>
        <w:numId w:val="41"/>
      </w:numPr>
    </w:pPr>
  </w:style>
  <w:style w:type="table" w:customStyle="1" w:styleId="Tabela-Siatka111">
    <w:name w:val="Tabela - Siatka111"/>
    <w:basedOn w:val="Standardowy"/>
    <w:next w:val="Tabela-Siatka"/>
    <w:uiPriority w:val="59"/>
    <w:rsid w:val="00EC5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39"/>
    <w:rsid w:val="00EC5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EC5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unhideWhenUsed/>
    <w:rsid w:val="00EC55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C55B5"/>
    <w:rPr>
      <w:rFonts w:ascii="Courier New" w:eastAsia="Times New Roman" w:hAnsi="Courier New" w:cs="Courier New"/>
      <w:sz w:val="20"/>
      <w:szCs w:val="20"/>
      <w:lang w:eastAsia="pl-PL"/>
    </w:rPr>
  </w:style>
  <w:style w:type="character" w:customStyle="1" w:styleId="attributenametext">
    <w:name w:val="attribute_name_text"/>
    <w:basedOn w:val="Domylnaczcionkaakapitu"/>
    <w:rsid w:val="00EC55B5"/>
  </w:style>
  <w:style w:type="character" w:styleId="Numerwiersza">
    <w:name w:val="line number"/>
    <w:basedOn w:val="Domylnaczcionkaakapitu"/>
    <w:uiPriority w:val="99"/>
    <w:semiHidden/>
    <w:unhideWhenUsed/>
    <w:rsid w:val="00EC55B5"/>
  </w:style>
  <w:style w:type="paragraph" w:customStyle="1" w:styleId="Nagwek31">
    <w:name w:val="Nagłówek 31"/>
    <w:basedOn w:val="Normalny"/>
    <w:next w:val="Normalny"/>
    <w:uiPriority w:val="9"/>
    <w:unhideWhenUsed/>
    <w:qFormat/>
    <w:rsid w:val="00EC55B5"/>
    <w:pPr>
      <w:keepNext/>
      <w:keepLines/>
      <w:spacing w:before="40" w:after="0" w:line="276" w:lineRule="auto"/>
      <w:outlineLvl w:val="2"/>
    </w:pPr>
    <w:rPr>
      <w:rFonts w:ascii="Calibri Light" w:eastAsia="Times New Roman" w:hAnsi="Calibri Light" w:cs="Times New Roman"/>
      <w:color w:val="1F4D78"/>
      <w:sz w:val="24"/>
      <w:szCs w:val="24"/>
      <w:lang w:eastAsia="zh-CN" w:bidi="he-IL"/>
    </w:rPr>
  </w:style>
  <w:style w:type="character" w:customStyle="1" w:styleId="a-list-item">
    <w:name w:val="a-list-item"/>
    <w:basedOn w:val="Domylnaczcionkaakapitu"/>
    <w:rsid w:val="00EC55B5"/>
  </w:style>
  <w:style w:type="character" w:customStyle="1" w:styleId="Nagwek3Znak1">
    <w:name w:val="Nagłówek 3 Znak1"/>
    <w:basedOn w:val="Domylnaczcionkaakapitu"/>
    <w:uiPriority w:val="9"/>
    <w:semiHidden/>
    <w:rsid w:val="00EC55B5"/>
    <w:rPr>
      <w:rFonts w:ascii="Calibri Light" w:eastAsia="Times New Roman" w:hAnsi="Calibri Light" w:cs="Times New Roman"/>
      <w:b/>
      <w:bCs/>
      <w:color w:val="5B9BD5"/>
    </w:rPr>
  </w:style>
  <w:style w:type="paragraph" w:styleId="Zwykytekst">
    <w:name w:val="Plain Text"/>
    <w:basedOn w:val="Normalny"/>
    <w:link w:val="ZwykytekstZnak"/>
    <w:uiPriority w:val="99"/>
    <w:unhideWhenUsed/>
    <w:rsid w:val="00EC55B5"/>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uiPriority w:val="99"/>
    <w:rsid w:val="00EC55B5"/>
    <w:rPr>
      <w:rFonts w:ascii="Calibri" w:eastAsia="Calibri" w:hAnsi="Calibri" w:cs="Times New Roman"/>
      <w:szCs w:val="21"/>
    </w:rPr>
  </w:style>
  <w:style w:type="character" w:customStyle="1" w:styleId="cs2cc6577c">
    <w:name w:val="cs2cc6577c"/>
    <w:basedOn w:val="Domylnaczcionkaakapitu"/>
    <w:rsid w:val="00EC55B5"/>
  </w:style>
  <w:style w:type="character" w:customStyle="1" w:styleId="cs15323895">
    <w:name w:val="cs15323895"/>
    <w:basedOn w:val="Domylnaczcionkaakapitu"/>
    <w:rsid w:val="00EC55B5"/>
  </w:style>
  <w:style w:type="paragraph" w:customStyle="1" w:styleId="cs95e872d0">
    <w:name w:val="cs95e872d0"/>
    <w:basedOn w:val="Normalny"/>
    <w:rsid w:val="00EC55B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Nagwek11">
    <w:name w:val="Nagłówek 11"/>
    <w:basedOn w:val="Normalny"/>
    <w:next w:val="Normalny"/>
    <w:uiPriority w:val="9"/>
    <w:qFormat/>
    <w:rsid w:val="00EC55B5"/>
    <w:pPr>
      <w:keepNext/>
      <w:keepLines/>
      <w:spacing w:before="480" w:after="0"/>
      <w:outlineLvl w:val="0"/>
    </w:pPr>
    <w:rPr>
      <w:rFonts w:ascii="Calibri Light" w:eastAsia="Times New Roman" w:hAnsi="Calibri Light" w:cs="Times New Roman"/>
      <w:b/>
      <w:bCs/>
      <w:color w:val="2E74B5"/>
      <w:sz w:val="28"/>
      <w:szCs w:val="28"/>
    </w:rPr>
  </w:style>
  <w:style w:type="character" w:customStyle="1" w:styleId="Nagwek1Znak1">
    <w:name w:val="Nagłówek 1 Znak1"/>
    <w:basedOn w:val="Domylnaczcionkaakapitu"/>
    <w:uiPriority w:val="9"/>
    <w:rsid w:val="00EC55B5"/>
    <w:rPr>
      <w:rFonts w:ascii="Calibri Light" w:eastAsia="Times New Roman" w:hAnsi="Calibri Light" w:cs="Times New Roman"/>
      <w:b/>
      <w:bCs/>
      <w:color w:val="2E74B5"/>
      <w:sz w:val="28"/>
      <w:szCs w:val="28"/>
    </w:rPr>
  </w:style>
  <w:style w:type="table" w:customStyle="1" w:styleId="Tabela-Siatka61">
    <w:name w:val="Tabela - Siatka61"/>
    <w:basedOn w:val="Standardowy"/>
    <w:next w:val="Tabela-Siatka"/>
    <w:uiPriority w:val="39"/>
    <w:rsid w:val="00EC55B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EC55B5"/>
  </w:style>
  <w:style w:type="table" w:customStyle="1" w:styleId="Tabela-Siatka71">
    <w:name w:val="Tabela - Siatka71"/>
    <w:basedOn w:val="Standardowy"/>
    <w:next w:val="Tabela-Siatka"/>
    <w:uiPriority w:val="39"/>
    <w:rsid w:val="00EC55B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39"/>
    <w:rsid w:val="00EC55B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
    <w:name w:val="Tabela - Siatka91"/>
    <w:basedOn w:val="Standardowy"/>
    <w:next w:val="Tabela-Siatka"/>
    <w:uiPriority w:val="39"/>
    <w:rsid w:val="00EC55B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rsid w:val="00EC55B5"/>
    <w:pPr>
      <w:autoSpaceDN w:val="0"/>
      <w:spacing w:after="0" w:line="240" w:lineRule="auto"/>
    </w:pPr>
    <w:rPr>
      <w:rFonts w:ascii="Courier New" w:hAnsi="Courier New" w:cs="Courier New"/>
      <w:sz w:val="20"/>
      <w:szCs w:val="20"/>
      <w:lang w:eastAsia="ja-JP"/>
    </w:rPr>
  </w:style>
  <w:style w:type="table" w:customStyle="1" w:styleId="Tabela-Siatka32">
    <w:name w:val="Tabela - Siatka32"/>
    <w:basedOn w:val="Standardowy"/>
    <w:next w:val="Tabela-Siatka"/>
    <w:uiPriority w:val="39"/>
    <w:rsid w:val="00EC5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39"/>
    <w:rsid w:val="00EC5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ny"/>
    <w:rsid w:val="00EC55B5"/>
    <w:pPr>
      <w:spacing w:before="100" w:beforeAutospacing="1" w:after="100" w:afterAutospacing="1" w:line="240" w:lineRule="auto"/>
    </w:pPr>
    <w:rPr>
      <w:rFonts w:ascii="Arial" w:eastAsia="Times New Roman" w:hAnsi="Arial" w:cs="Arial"/>
      <w:b/>
      <w:bCs/>
      <w:sz w:val="18"/>
      <w:szCs w:val="18"/>
      <w:lang w:eastAsia="pl-PL"/>
    </w:rPr>
  </w:style>
  <w:style w:type="paragraph" w:customStyle="1" w:styleId="font6">
    <w:name w:val="font6"/>
    <w:basedOn w:val="Normalny"/>
    <w:rsid w:val="00EC55B5"/>
    <w:pPr>
      <w:spacing w:before="100" w:beforeAutospacing="1" w:after="100" w:afterAutospacing="1" w:line="240" w:lineRule="auto"/>
    </w:pPr>
    <w:rPr>
      <w:rFonts w:ascii="Arial" w:eastAsia="Times New Roman" w:hAnsi="Arial" w:cs="Arial"/>
      <w:b/>
      <w:bCs/>
      <w:sz w:val="18"/>
      <w:szCs w:val="18"/>
      <w:u w:val="single"/>
      <w:lang w:eastAsia="pl-PL"/>
    </w:rPr>
  </w:style>
  <w:style w:type="paragraph" w:customStyle="1" w:styleId="font7">
    <w:name w:val="font7"/>
    <w:basedOn w:val="Normalny"/>
    <w:rsid w:val="00EC55B5"/>
    <w:pPr>
      <w:spacing w:before="100" w:beforeAutospacing="1" w:after="100" w:afterAutospacing="1" w:line="240" w:lineRule="auto"/>
    </w:pPr>
    <w:rPr>
      <w:rFonts w:ascii="Arial" w:eastAsia="Times New Roman" w:hAnsi="Arial" w:cs="Arial"/>
      <w:sz w:val="20"/>
      <w:szCs w:val="20"/>
      <w:lang w:eastAsia="pl-PL"/>
    </w:rPr>
  </w:style>
  <w:style w:type="paragraph" w:customStyle="1" w:styleId="font8">
    <w:name w:val="font8"/>
    <w:basedOn w:val="Normalny"/>
    <w:rsid w:val="00EC55B5"/>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9">
    <w:name w:val="font9"/>
    <w:basedOn w:val="Normalny"/>
    <w:rsid w:val="00EC55B5"/>
    <w:pPr>
      <w:spacing w:before="100" w:beforeAutospacing="1" w:after="100" w:afterAutospacing="1" w:line="240" w:lineRule="auto"/>
    </w:pPr>
    <w:rPr>
      <w:rFonts w:ascii="Calibri" w:eastAsia="Times New Roman" w:hAnsi="Calibri" w:cs="Times New Roman"/>
      <w:sz w:val="20"/>
      <w:szCs w:val="20"/>
      <w:lang w:eastAsia="pl-PL"/>
    </w:rPr>
  </w:style>
  <w:style w:type="paragraph" w:customStyle="1" w:styleId="xl65">
    <w:name w:val="xl65"/>
    <w:basedOn w:val="Normalny"/>
    <w:rsid w:val="00EC55B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66">
    <w:name w:val="xl66"/>
    <w:basedOn w:val="Normalny"/>
    <w:rsid w:val="00EC55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7">
    <w:name w:val="xl67"/>
    <w:basedOn w:val="Normalny"/>
    <w:rsid w:val="00EC55B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8">
    <w:name w:val="xl68"/>
    <w:basedOn w:val="Normalny"/>
    <w:rsid w:val="00EC55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9">
    <w:name w:val="xl69"/>
    <w:basedOn w:val="Normalny"/>
    <w:rsid w:val="00EC55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0">
    <w:name w:val="xl70"/>
    <w:basedOn w:val="Normalny"/>
    <w:rsid w:val="00EC55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1">
    <w:name w:val="xl71"/>
    <w:basedOn w:val="Normalny"/>
    <w:rsid w:val="00EC55B5"/>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72">
    <w:name w:val="xl72"/>
    <w:basedOn w:val="Normalny"/>
    <w:rsid w:val="00EC55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3">
    <w:name w:val="xl73"/>
    <w:basedOn w:val="Normalny"/>
    <w:rsid w:val="00EC55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4">
    <w:name w:val="xl74"/>
    <w:basedOn w:val="Normalny"/>
    <w:rsid w:val="00EC55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5">
    <w:name w:val="xl75"/>
    <w:basedOn w:val="Normalny"/>
    <w:rsid w:val="00EC55B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color w:val="000000"/>
      <w:sz w:val="18"/>
      <w:szCs w:val="18"/>
      <w:lang w:eastAsia="pl-PL"/>
    </w:rPr>
  </w:style>
  <w:style w:type="paragraph" w:customStyle="1" w:styleId="xl76">
    <w:name w:val="xl76"/>
    <w:basedOn w:val="Normalny"/>
    <w:rsid w:val="00EC55B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77">
    <w:name w:val="xl77"/>
    <w:basedOn w:val="Normalny"/>
    <w:rsid w:val="00EC55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8">
    <w:name w:val="xl78"/>
    <w:basedOn w:val="Normalny"/>
    <w:rsid w:val="00EC55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pl-PL"/>
    </w:rPr>
  </w:style>
  <w:style w:type="paragraph" w:customStyle="1" w:styleId="xl79">
    <w:name w:val="xl79"/>
    <w:basedOn w:val="Normalny"/>
    <w:rsid w:val="00EC55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0">
    <w:name w:val="xl80"/>
    <w:basedOn w:val="Normalny"/>
    <w:rsid w:val="00EC55B5"/>
    <w:pP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81">
    <w:name w:val="xl81"/>
    <w:basedOn w:val="Normalny"/>
    <w:rsid w:val="00EC55B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82">
    <w:name w:val="xl82"/>
    <w:basedOn w:val="Normalny"/>
    <w:rsid w:val="00EC55B5"/>
    <w:pPr>
      <w:spacing w:before="100" w:beforeAutospacing="1" w:after="100" w:afterAutospacing="1" w:line="240" w:lineRule="auto"/>
      <w:jc w:val="right"/>
    </w:pPr>
    <w:rPr>
      <w:rFonts w:ascii="Times New Roman" w:eastAsia="Times New Roman" w:hAnsi="Times New Roman" w:cs="Times New Roman"/>
      <w:b/>
      <w:bCs/>
      <w:sz w:val="24"/>
      <w:szCs w:val="24"/>
      <w:lang w:eastAsia="pl-PL"/>
    </w:rPr>
  </w:style>
  <w:style w:type="paragraph" w:customStyle="1" w:styleId="xl83">
    <w:name w:val="xl83"/>
    <w:basedOn w:val="Normalny"/>
    <w:rsid w:val="00EC55B5"/>
    <w:pPr>
      <w:pBdr>
        <w:top w:val="single" w:sz="4" w:space="0" w:color="auto"/>
        <w:left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84">
    <w:name w:val="xl84"/>
    <w:basedOn w:val="Normalny"/>
    <w:rsid w:val="00EC55B5"/>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5">
    <w:name w:val="xl85"/>
    <w:basedOn w:val="Normalny"/>
    <w:rsid w:val="00EC55B5"/>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6">
    <w:name w:val="xl86"/>
    <w:basedOn w:val="Normalny"/>
    <w:rsid w:val="00EC55B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7">
    <w:name w:val="xl87"/>
    <w:basedOn w:val="Normalny"/>
    <w:rsid w:val="00EC55B5"/>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8">
    <w:name w:val="xl88"/>
    <w:basedOn w:val="Normalny"/>
    <w:rsid w:val="00EC55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numbering" w:customStyle="1" w:styleId="Styl51511">
    <w:name w:val="Styl51511"/>
    <w:rsid w:val="00EC55B5"/>
    <w:pPr>
      <w:numPr>
        <w:numId w:val="40"/>
      </w:numPr>
    </w:pPr>
  </w:style>
  <w:style w:type="character" w:customStyle="1" w:styleId="Nierozpoznanawzmianka1">
    <w:name w:val="Nierozpoznana wzmianka1"/>
    <w:basedOn w:val="Domylnaczcionkaakapitu"/>
    <w:uiPriority w:val="99"/>
    <w:semiHidden/>
    <w:unhideWhenUsed/>
    <w:rsid w:val="00EC55B5"/>
    <w:rPr>
      <w:color w:val="605E5C"/>
      <w:shd w:val="clear" w:color="auto" w:fill="E1DFDD"/>
    </w:rPr>
  </w:style>
  <w:style w:type="numbering" w:customStyle="1" w:styleId="Styl51142">
    <w:name w:val="Styl51142"/>
    <w:rsid w:val="00EC55B5"/>
    <w:pPr>
      <w:numPr>
        <w:numId w:val="42"/>
      </w:numPr>
    </w:pPr>
  </w:style>
  <w:style w:type="numbering" w:customStyle="1" w:styleId="Styl51144">
    <w:name w:val="Styl51144"/>
    <w:rsid w:val="00EC55B5"/>
    <w:pPr>
      <w:numPr>
        <w:numId w:val="43"/>
      </w:numPr>
    </w:pPr>
  </w:style>
  <w:style w:type="character" w:customStyle="1" w:styleId="scxw87264376">
    <w:name w:val="scxw87264376"/>
    <w:basedOn w:val="Domylnaczcionkaakapitu"/>
    <w:rsid w:val="00EC55B5"/>
  </w:style>
  <w:style w:type="paragraph" w:customStyle="1" w:styleId="Tekstpodstawowy31">
    <w:name w:val="Tekst podstawowy 31"/>
    <w:basedOn w:val="Normalny"/>
    <w:uiPriority w:val="99"/>
    <w:rsid w:val="00EC55B5"/>
    <w:pPr>
      <w:suppressAutoHyphens/>
      <w:spacing w:after="0" w:line="240" w:lineRule="auto"/>
      <w:jc w:val="both"/>
    </w:pPr>
    <w:rPr>
      <w:rFonts w:ascii="Times New Roman" w:eastAsia="Times New Roman" w:hAnsi="Times New Roman" w:cs="Times New Roman"/>
      <w:b/>
      <w:sz w:val="28"/>
      <w:szCs w:val="20"/>
      <w:lang w:eastAsia="ar-SA"/>
    </w:rPr>
  </w:style>
  <w:style w:type="character" w:customStyle="1" w:styleId="Teksttreci">
    <w:name w:val="Tekst treści_"/>
    <w:link w:val="Teksttreci0"/>
    <w:locked/>
    <w:rsid w:val="00EC55B5"/>
    <w:rPr>
      <w:rFonts w:ascii="Verdana" w:hAnsi="Verdana"/>
      <w:sz w:val="19"/>
      <w:shd w:val="clear" w:color="auto" w:fill="FFFFFF"/>
    </w:rPr>
  </w:style>
  <w:style w:type="paragraph" w:customStyle="1" w:styleId="Teksttreci0">
    <w:name w:val="Tekst treści"/>
    <w:basedOn w:val="Normalny"/>
    <w:link w:val="Teksttreci"/>
    <w:rsid w:val="00EC55B5"/>
    <w:pPr>
      <w:shd w:val="clear" w:color="auto" w:fill="FFFFFF"/>
      <w:spacing w:after="0" w:line="240" w:lineRule="atLeast"/>
      <w:ind w:hanging="1700"/>
    </w:pPr>
    <w:rPr>
      <w:rFonts w:ascii="Verdana" w:hAnsi="Verdana"/>
      <w:sz w:val="19"/>
    </w:rPr>
  </w:style>
  <w:style w:type="character" w:customStyle="1" w:styleId="BezodstpwZnak">
    <w:name w:val="Bez odstępów Znak"/>
    <w:basedOn w:val="Domylnaczcionkaakapitu"/>
    <w:link w:val="Bezodstpw"/>
    <w:uiPriority w:val="1"/>
    <w:rsid w:val="00EC55B5"/>
    <w:rPr>
      <w:rFonts w:ascii="Calibri" w:eastAsia="Calibri" w:hAnsi="Calibri" w:cs="Times New Roman"/>
    </w:rPr>
  </w:style>
  <w:style w:type="paragraph" w:customStyle="1" w:styleId="Tekstpodstawowy21">
    <w:name w:val="Tekst podstawowy 21"/>
    <w:basedOn w:val="Normalny"/>
    <w:rsid w:val="00EC55B5"/>
    <w:pPr>
      <w:suppressAutoHyphens/>
      <w:spacing w:after="0" w:line="240" w:lineRule="auto"/>
      <w:jc w:val="center"/>
    </w:pPr>
    <w:rPr>
      <w:rFonts w:ascii="Arial" w:eastAsia="Times New Roman" w:hAnsi="Arial" w:cs="Arial"/>
      <w:b/>
      <w:sz w:val="36"/>
      <w:szCs w:val="20"/>
      <w:lang w:eastAsia="zh-CN"/>
    </w:rPr>
  </w:style>
  <w:style w:type="numbering" w:customStyle="1" w:styleId="Styl515">
    <w:name w:val="Styl515"/>
    <w:rsid w:val="00EC55B5"/>
    <w:pPr>
      <w:numPr>
        <w:numId w:val="44"/>
      </w:numPr>
    </w:pPr>
  </w:style>
  <w:style w:type="character" w:customStyle="1" w:styleId="object">
    <w:name w:val="object"/>
    <w:basedOn w:val="Domylnaczcionkaakapitu"/>
    <w:rsid w:val="00EC55B5"/>
  </w:style>
  <w:style w:type="character" w:customStyle="1" w:styleId="scxw154660165">
    <w:name w:val="scxw154660165"/>
    <w:basedOn w:val="Domylnaczcionkaakapitu"/>
    <w:rsid w:val="00EC55B5"/>
  </w:style>
  <w:style w:type="character" w:customStyle="1" w:styleId="Nierozpoznanawzmianka2">
    <w:name w:val="Nierozpoznana wzmianka2"/>
    <w:basedOn w:val="Domylnaczcionkaakapitu"/>
    <w:uiPriority w:val="99"/>
    <w:semiHidden/>
    <w:unhideWhenUsed/>
    <w:rsid w:val="00EC55B5"/>
    <w:rPr>
      <w:color w:val="605E5C"/>
      <w:shd w:val="clear" w:color="auto" w:fill="E1DFDD"/>
    </w:rPr>
  </w:style>
  <w:style w:type="table" w:customStyle="1" w:styleId="Tabela-Siatka10">
    <w:name w:val="Tabela - Siatka10"/>
    <w:basedOn w:val="Standardowy"/>
    <w:next w:val="Tabela-Siatka"/>
    <w:uiPriority w:val="39"/>
    <w:rsid w:val="00EC5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rsid w:val="00EC55B5"/>
    <w:pPr>
      <w:spacing w:after="0" w:line="240" w:lineRule="auto"/>
    </w:pPr>
    <w:rPr>
      <w:rFonts w:eastAsia="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rsid w:val="00EC55B5"/>
    <w:pPr>
      <w:spacing w:after="0" w:line="240" w:lineRule="auto"/>
    </w:pPr>
    <w:rPr>
      <w:rFonts w:eastAsia="Times New Roman"/>
      <w:lang w:eastAsia="pl-PL"/>
    </w:rPr>
    <w:tblPr>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EC55B5"/>
    <w:pPr>
      <w:spacing w:after="0" w:line="262" w:lineRule="auto"/>
      <w:ind w:left="12"/>
    </w:pPr>
    <w:rPr>
      <w:rFonts w:ascii="Arial" w:eastAsia="Arial" w:hAnsi="Arial" w:cs="Arial"/>
      <w:color w:val="000000"/>
      <w:sz w:val="16"/>
      <w:lang w:eastAsia="pl-PL"/>
    </w:rPr>
  </w:style>
  <w:style w:type="character" w:customStyle="1" w:styleId="footnotedescriptionChar">
    <w:name w:val="footnote description Char"/>
    <w:link w:val="footnotedescription"/>
    <w:rsid w:val="00EC55B5"/>
    <w:rPr>
      <w:rFonts w:ascii="Arial" w:eastAsia="Arial" w:hAnsi="Arial" w:cs="Arial"/>
      <w:color w:val="000000"/>
      <w:sz w:val="16"/>
      <w:lang w:eastAsia="pl-PL"/>
    </w:rPr>
  </w:style>
  <w:style w:type="character" w:customStyle="1" w:styleId="footnotemark">
    <w:name w:val="footnote mark"/>
    <w:hidden/>
    <w:rsid w:val="00EC55B5"/>
    <w:rPr>
      <w:rFonts w:ascii="Times New Roman" w:eastAsia="Times New Roman" w:hAnsi="Times New Roman" w:cs="Times New Roman"/>
      <w:color w:val="000000"/>
      <w:sz w:val="20"/>
      <w:vertAlign w:val="superscript"/>
    </w:rPr>
  </w:style>
  <w:style w:type="paragraph" w:customStyle="1" w:styleId="parametr">
    <w:name w:val="parametr"/>
    <w:basedOn w:val="Tekstpodstawowywcity"/>
    <w:uiPriority w:val="99"/>
    <w:rsid w:val="00EC55B5"/>
    <w:pPr>
      <w:suppressAutoHyphens w:val="0"/>
      <w:spacing w:after="0"/>
      <w:ind w:left="2160" w:hanging="2160"/>
    </w:pPr>
    <w:rPr>
      <w:rFonts w:ascii="Arial" w:hAnsi="Arial" w:cs="Arial"/>
      <w:sz w:val="18"/>
      <w:szCs w:val="18"/>
      <w:lang w:val="en-US" w:eastAsia="pl-PL"/>
    </w:rPr>
  </w:style>
  <w:style w:type="table" w:customStyle="1" w:styleId="Tabela-Siatka34">
    <w:name w:val="Tabela - Siatka34"/>
    <w:basedOn w:val="Standardowy"/>
    <w:next w:val="Tabela-Siatka"/>
    <w:uiPriority w:val="59"/>
    <w:rsid w:val="00EC55B5"/>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3">
    <w:name w:val="List Bullet 3"/>
    <w:basedOn w:val="Normalny"/>
    <w:uiPriority w:val="99"/>
    <w:rsid w:val="00EC55B5"/>
    <w:pPr>
      <w:numPr>
        <w:numId w:val="45"/>
      </w:numPr>
      <w:tabs>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customStyle="1" w:styleId="TableParagraph">
    <w:name w:val="Table Paragraph"/>
    <w:basedOn w:val="Normalny"/>
    <w:uiPriority w:val="1"/>
    <w:qFormat/>
    <w:rsid w:val="00EC55B5"/>
    <w:pPr>
      <w:widowControl w:val="0"/>
      <w:autoSpaceDE w:val="0"/>
      <w:autoSpaceDN w:val="0"/>
      <w:adjustRightInd w:val="0"/>
      <w:spacing w:after="0" w:line="240" w:lineRule="auto"/>
      <w:ind w:left="64"/>
    </w:pPr>
    <w:rPr>
      <w:rFonts w:ascii="Arial" w:eastAsia="Times New Roman" w:hAnsi="Arial" w:cs="Arial"/>
      <w:sz w:val="24"/>
      <w:szCs w:val="24"/>
      <w:lang w:eastAsia="pl-PL"/>
    </w:rPr>
  </w:style>
  <w:style w:type="paragraph" w:customStyle="1" w:styleId="Zawartotabeli0">
    <w:name w:val="Zawartoœæ tabeli"/>
    <w:basedOn w:val="Tekstpodstawowy"/>
    <w:uiPriority w:val="99"/>
    <w:rsid w:val="00EC55B5"/>
    <w:pPr>
      <w:widowControl w:val="0"/>
      <w:suppressAutoHyphens/>
      <w:overflowPunct w:val="0"/>
      <w:autoSpaceDE w:val="0"/>
      <w:autoSpaceDN w:val="0"/>
      <w:adjustRightInd w:val="0"/>
      <w:spacing w:after="120"/>
      <w:jc w:val="left"/>
      <w:textAlignment w:val="baseline"/>
    </w:pPr>
    <w:rPr>
      <w:rFonts w:ascii="Times New Roman" w:hAnsi="Times New Roman"/>
      <w:szCs w:val="24"/>
    </w:rPr>
  </w:style>
  <w:style w:type="paragraph" w:customStyle="1" w:styleId="TABELAPRAWA">
    <w:name w:val="TABELA PRAWA"/>
    <w:basedOn w:val="Normalny"/>
    <w:uiPriority w:val="99"/>
    <w:rsid w:val="00EC55B5"/>
    <w:pPr>
      <w:spacing w:after="0" w:line="240" w:lineRule="auto"/>
    </w:pPr>
    <w:rPr>
      <w:rFonts w:ascii="Arial" w:eastAsia="Times New Roman" w:hAnsi="Arial" w:cs="Arial"/>
      <w:lang w:eastAsia="pl-PL"/>
    </w:rPr>
  </w:style>
  <w:style w:type="paragraph" w:styleId="Tekstmakra">
    <w:name w:val="macro"/>
    <w:basedOn w:val="Normalny"/>
    <w:link w:val="TekstmakraZnak"/>
    <w:uiPriority w:val="99"/>
    <w:rsid w:val="00EC55B5"/>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sz w:val="18"/>
      <w:szCs w:val="18"/>
      <w:lang w:val="en-GB" w:eastAsia="pl-PL"/>
    </w:rPr>
  </w:style>
  <w:style w:type="character" w:customStyle="1" w:styleId="TekstmakraZnak">
    <w:name w:val="Tekst makra Znak"/>
    <w:basedOn w:val="Domylnaczcionkaakapitu"/>
    <w:link w:val="Tekstmakra"/>
    <w:uiPriority w:val="99"/>
    <w:rsid w:val="00EC55B5"/>
    <w:rPr>
      <w:rFonts w:ascii="Courier" w:eastAsia="Times New Roman" w:hAnsi="Courier" w:cs="Courier"/>
      <w:sz w:val="18"/>
      <w:szCs w:val="18"/>
      <w:lang w:val="en-GB" w:eastAsia="pl-PL"/>
    </w:rPr>
  </w:style>
  <w:style w:type="paragraph" w:customStyle="1" w:styleId="TABELALEWA">
    <w:name w:val="TABELA LEWA"/>
    <w:basedOn w:val="Normalny"/>
    <w:uiPriority w:val="99"/>
    <w:rsid w:val="00EC55B5"/>
    <w:pPr>
      <w:spacing w:after="0" w:line="240" w:lineRule="auto"/>
    </w:pPr>
    <w:rPr>
      <w:rFonts w:ascii="Arial" w:eastAsia="Times New Roman" w:hAnsi="Arial" w:cs="Arial"/>
      <w:b/>
      <w:bCs/>
      <w:i/>
      <w:iCs/>
      <w:lang w:eastAsia="pl-PL"/>
    </w:rPr>
  </w:style>
  <w:style w:type="paragraph" w:customStyle="1" w:styleId="Tabelapozycja">
    <w:name w:val="Tabela pozycja"/>
    <w:basedOn w:val="Normalny"/>
    <w:uiPriority w:val="99"/>
    <w:rsid w:val="00EC55B5"/>
    <w:pPr>
      <w:spacing w:after="0" w:line="240" w:lineRule="auto"/>
    </w:pPr>
    <w:rPr>
      <w:rFonts w:ascii="Arial" w:eastAsia="Times New Roman" w:hAnsi="Arial" w:cs="Arial"/>
      <w:lang w:eastAsia="pl-PL"/>
    </w:rPr>
  </w:style>
  <w:style w:type="character" w:customStyle="1" w:styleId="FontStyle61">
    <w:name w:val="Font Style61"/>
    <w:basedOn w:val="Domylnaczcionkaakapitu"/>
    <w:uiPriority w:val="99"/>
    <w:rsid w:val="00EC55B5"/>
    <w:rPr>
      <w:rFonts w:ascii="Arial" w:hAnsi="Arial" w:cs="Arial"/>
    </w:rPr>
  </w:style>
  <w:style w:type="character" w:customStyle="1" w:styleId="ZnakZnak8">
    <w:name w:val="Znak Znak8"/>
    <w:basedOn w:val="Domylnaczcionkaakapitu"/>
    <w:uiPriority w:val="99"/>
    <w:locked/>
    <w:rsid w:val="00EC55B5"/>
    <w:rPr>
      <w:rFonts w:ascii="Arial" w:hAnsi="Arial" w:cs="Arial"/>
      <w:sz w:val="24"/>
      <w:szCs w:val="24"/>
      <w:lang w:val="x-none" w:eastAsia="pl-PL"/>
    </w:rPr>
  </w:style>
  <w:style w:type="character" w:customStyle="1" w:styleId="ZnakZnak5">
    <w:name w:val="Znak Znak5"/>
    <w:basedOn w:val="Domylnaczcionkaakapitu"/>
    <w:uiPriority w:val="99"/>
    <w:locked/>
    <w:rsid w:val="00EC55B5"/>
    <w:rPr>
      <w:rFonts w:ascii="Arial" w:hAnsi="Arial" w:cs="Arial"/>
      <w:b/>
      <w:bCs/>
      <w:sz w:val="20"/>
      <w:szCs w:val="20"/>
      <w:lang w:val="x-none" w:eastAsia="pl-PL"/>
    </w:rPr>
  </w:style>
  <w:style w:type="character" w:customStyle="1" w:styleId="ZnakZnak3">
    <w:name w:val="Znak Znak3"/>
    <w:basedOn w:val="Domylnaczcionkaakapitu"/>
    <w:uiPriority w:val="99"/>
    <w:locked/>
    <w:rsid w:val="00EC55B5"/>
    <w:rPr>
      <w:rFonts w:ascii="Times New Roman" w:hAnsi="Times New Roman" w:cs="Times New Roman"/>
      <w:sz w:val="20"/>
      <w:szCs w:val="20"/>
      <w:lang w:val="x-none" w:eastAsia="pl-PL"/>
    </w:rPr>
  </w:style>
  <w:style w:type="character" w:customStyle="1" w:styleId="desc">
    <w:name w:val="desc"/>
    <w:basedOn w:val="Domylnaczcionkaakapitu"/>
    <w:uiPriority w:val="99"/>
    <w:rsid w:val="00EC55B5"/>
    <w:rPr>
      <w:rFonts w:cs="Times New Roman"/>
    </w:rPr>
  </w:style>
  <w:style w:type="character" w:customStyle="1" w:styleId="ZnakZnak4">
    <w:name w:val="Znak Znak4"/>
    <w:basedOn w:val="Domylnaczcionkaakapitu"/>
    <w:uiPriority w:val="99"/>
    <w:semiHidden/>
    <w:locked/>
    <w:rsid w:val="00EC55B5"/>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EC55B5"/>
    <w:rPr>
      <w:rFonts w:ascii="Times New Roman" w:hAnsi="Times New Roman" w:cs="Times New Roman"/>
      <w:sz w:val="24"/>
      <w:szCs w:val="24"/>
      <w:lang w:val="x-none" w:eastAsia="pl-PL"/>
    </w:rPr>
  </w:style>
  <w:style w:type="character" w:customStyle="1" w:styleId="ZnakZnak1">
    <w:name w:val="Znak Znak1"/>
    <w:aliases w:val="Stopka Znak2,Stopka Znak1 Znak1,Stopka Znak Znak Znak1"/>
    <w:basedOn w:val="Domylnaczcionkaakapitu"/>
    <w:uiPriority w:val="99"/>
    <w:locked/>
    <w:rsid w:val="00EC55B5"/>
    <w:rPr>
      <w:rFonts w:ascii="Arial" w:hAnsi="Arial" w:cs="Arial"/>
      <w:sz w:val="24"/>
      <w:szCs w:val="24"/>
      <w:lang w:val="x-none" w:eastAsia="pl-PL"/>
    </w:rPr>
  </w:style>
  <w:style w:type="character" w:customStyle="1" w:styleId="ZnakZnak7">
    <w:name w:val="Znak Znak7"/>
    <w:basedOn w:val="Domylnaczcionkaakapitu"/>
    <w:uiPriority w:val="99"/>
    <w:semiHidden/>
    <w:locked/>
    <w:rsid w:val="00EC55B5"/>
    <w:rPr>
      <w:rFonts w:ascii="Cambria" w:hAnsi="Cambria" w:cs="Cambria"/>
      <w:b/>
      <w:bCs/>
      <w:color w:val="auto"/>
      <w:sz w:val="20"/>
      <w:szCs w:val="20"/>
      <w:lang w:val="x-none" w:eastAsia="pl-PL"/>
    </w:rPr>
  </w:style>
  <w:style w:type="character" w:customStyle="1" w:styleId="ZnakZnak6">
    <w:name w:val="Znak Znak6"/>
    <w:basedOn w:val="Domylnaczcionkaakapitu"/>
    <w:uiPriority w:val="99"/>
    <w:semiHidden/>
    <w:locked/>
    <w:rsid w:val="00EC55B5"/>
    <w:rPr>
      <w:rFonts w:ascii="Cambria" w:hAnsi="Cambria" w:cs="Cambria"/>
      <w:b/>
      <w:bCs/>
      <w:i/>
      <w:iCs/>
      <w:color w:val="auto"/>
      <w:sz w:val="20"/>
      <w:szCs w:val="20"/>
      <w:lang w:val="x-none" w:eastAsia="pl-PL"/>
    </w:rPr>
  </w:style>
  <w:style w:type="paragraph" w:customStyle="1" w:styleId="Nagwektabeli">
    <w:name w:val="Nagłówek tabeli"/>
    <w:basedOn w:val="Zawartotabeli"/>
    <w:uiPriority w:val="99"/>
    <w:rsid w:val="00EC55B5"/>
    <w:pPr>
      <w:jc w:val="center"/>
    </w:pPr>
    <w:rPr>
      <w:rFonts w:eastAsia="Times New Roman" w:cs="Times New Roman"/>
      <w:b/>
      <w:bCs/>
      <w:kern w:val="0"/>
      <w:lang w:eastAsia="ar-SA" w:bidi="ar-SA"/>
    </w:rPr>
  </w:style>
  <w:style w:type="paragraph" w:customStyle="1" w:styleId="Style6">
    <w:name w:val="Style6"/>
    <w:basedOn w:val="Normalny"/>
    <w:uiPriority w:val="99"/>
    <w:rsid w:val="00EC55B5"/>
    <w:pPr>
      <w:widowControl w:val="0"/>
      <w:autoSpaceDE w:val="0"/>
      <w:autoSpaceDN w:val="0"/>
      <w:adjustRightInd w:val="0"/>
      <w:spacing w:after="0" w:line="240" w:lineRule="exact"/>
    </w:pPr>
    <w:rPr>
      <w:rFonts w:ascii="Times New Roman" w:eastAsia="Times New Roman" w:hAnsi="Times New Roman" w:cs="Times New Roman"/>
      <w:sz w:val="24"/>
      <w:szCs w:val="24"/>
      <w:lang w:eastAsia="pl-PL"/>
    </w:rPr>
  </w:style>
  <w:style w:type="character" w:customStyle="1" w:styleId="FontStyle11">
    <w:name w:val="Font Style11"/>
    <w:basedOn w:val="Domylnaczcionkaakapitu"/>
    <w:uiPriority w:val="99"/>
    <w:rsid w:val="00EC55B5"/>
    <w:rPr>
      <w:rFonts w:ascii="Times New Roman" w:hAnsi="Times New Roman" w:cs="Times New Roman"/>
      <w:b/>
      <w:bCs/>
      <w:sz w:val="24"/>
      <w:szCs w:val="24"/>
    </w:rPr>
  </w:style>
  <w:style w:type="character" w:customStyle="1" w:styleId="FontStyle12">
    <w:name w:val="Font Style12"/>
    <w:basedOn w:val="Domylnaczcionkaakapitu"/>
    <w:uiPriority w:val="99"/>
    <w:rsid w:val="00EC55B5"/>
    <w:rPr>
      <w:rFonts w:ascii="Times New Roman" w:hAnsi="Times New Roman" w:cs="Times New Roman"/>
      <w:b/>
      <w:bCs/>
      <w:sz w:val="20"/>
      <w:szCs w:val="20"/>
    </w:rPr>
  </w:style>
  <w:style w:type="character" w:customStyle="1" w:styleId="FontStyle13">
    <w:name w:val="Font Style13"/>
    <w:basedOn w:val="Domylnaczcionkaakapitu"/>
    <w:uiPriority w:val="99"/>
    <w:rsid w:val="00EC55B5"/>
    <w:rPr>
      <w:rFonts w:ascii="Times New Roman" w:hAnsi="Times New Roman" w:cs="Times New Roman"/>
      <w:sz w:val="20"/>
      <w:szCs w:val="20"/>
    </w:rPr>
  </w:style>
  <w:style w:type="character" w:customStyle="1" w:styleId="FontStyle14">
    <w:name w:val="Font Style14"/>
    <w:basedOn w:val="Domylnaczcionkaakapitu"/>
    <w:uiPriority w:val="99"/>
    <w:rsid w:val="00EC55B5"/>
    <w:rPr>
      <w:rFonts w:ascii="Georgia" w:hAnsi="Georgia" w:cs="Georgia"/>
      <w:sz w:val="18"/>
      <w:szCs w:val="18"/>
    </w:rPr>
  </w:style>
  <w:style w:type="character" w:customStyle="1" w:styleId="Teksttreci3">
    <w:name w:val="Tekst treści (3)_"/>
    <w:basedOn w:val="Domylnaczcionkaakapitu"/>
    <w:link w:val="Teksttreci30"/>
    <w:uiPriority w:val="99"/>
    <w:locked/>
    <w:rsid w:val="00EC55B5"/>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EC55B5"/>
    <w:rPr>
      <w:rFonts w:ascii="Arial" w:hAnsi="Arial" w:cs="Arial"/>
      <w:sz w:val="18"/>
      <w:szCs w:val="18"/>
      <w:shd w:val="clear" w:color="auto" w:fill="FFFFFF"/>
    </w:rPr>
  </w:style>
  <w:style w:type="paragraph" w:customStyle="1" w:styleId="Teksttreci30">
    <w:name w:val="Tekst treści (3)"/>
    <w:basedOn w:val="Normalny"/>
    <w:link w:val="Teksttreci3"/>
    <w:uiPriority w:val="99"/>
    <w:rsid w:val="00EC55B5"/>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rsid w:val="00EC55B5"/>
    <w:pPr>
      <w:shd w:val="clear" w:color="auto" w:fill="FFFFFF"/>
      <w:spacing w:after="0" w:line="240" w:lineRule="atLeast"/>
    </w:pPr>
    <w:rPr>
      <w:rFonts w:ascii="Arial" w:hAnsi="Arial" w:cs="Arial"/>
      <w:sz w:val="18"/>
      <w:szCs w:val="18"/>
    </w:rPr>
  </w:style>
  <w:style w:type="paragraph" w:styleId="Lista3">
    <w:name w:val="List 3"/>
    <w:basedOn w:val="Normalny"/>
    <w:uiPriority w:val="99"/>
    <w:rsid w:val="00EC55B5"/>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rsid w:val="00EC55B5"/>
    <w:pPr>
      <w:spacing w:after="0" w:line="240" w:lineRule="auto"/>
      <w:ind w:left="1132" w:hanging="283"/>
    </w:pPr>
    <w:rPr>
      <w:rFonts w:ascii="Times New Roman" w:eastAsia="Times New Roman" w:hAnsi="Times New Roman" w:cs="Times New Roman"/>
      <w:sz w:val="24"/>
      <w:szCs w:val="24"/>
      <w:lang w:eastAsia="pl-PL"/>
    </w:rPr>
  </w:style>
  <w:style w:type="paragraph" w:styleId="Listapunktowana2">
    <w:name w:val="List Bullet 2"/>
    <w:basedOn w:val="Normalny"/>
    <w:uiPriority w:val="99"/>
    <w:rsid w:val="00EC55B5"/>
    <w:pPr>
      <w:numPr>
        <w:numId w:val="46"/>
      </w:numPr>
      <w:tabs>
        <w:tab w:val="num" w:pos="-521"/>
        <w:tab w:val="num" w:pos="0"/>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Normalny"/>
    <w:link w:val="PodtytuZnak"/>
    <w:uiPriority w:val="11"/>
    <w:qFormat/>
    <w:rsid w:val="00EC55B5"/>
    <w:pPr>
      <w:spacing w:after="60" w:line="240" w:lineRule="auto"/>
      <w:jc w:val="center"/>
      <w:outlineLvl w:val="1"/>
    </w:pPr>
    <w:rPr>
      <w:rFonts w:ascii="Cambria" w:eastAsia="Times New Roman" w:hAnsi="Cambria" w:cs="Cambria"/>
      <w:sz w:val="24"/>
      <w:szCs w:val="24"/>
      <w:lang w:eastAsia="pl-PL"/>
    </w:rPr>
  </w:style>
  <w:style w:type="character" w:customStyle="1" w:styleId="PodtytuZnak">
    <w:name w:val="Podtytuł Znak"/>
    <w:basedOn w:val="Domylnaczcionkaakapitu"/>
    <w:link w:val="Podtytu"/>
    <w:uiPriority w:val="11"/>
    <w:rsid w:val="00EC55B5"/>
    <w:rPr>
      <w:rFonts w:ascii="Cambria" w:eastAsia="Times New Roman" w:hAnsi="Cambria" w:cs="Cambria"/>
      <w:sz w:val="24"/>
      <w:szCs w:val="24"/>
      <w:lang w:eastAsia="pl-PL"/>
    </w:rPr>
  </w:style>
  <w:style w:type="paragraph" w:styleId="Tekstpodstawowyzwciciem">
    <w:name w:val="Body Text First Indent"/>
    <w:basedOn w:val="Tekstpodstawowy"/>
    <w:link w:val="TekstpodstawowyzwciciemZnak"/>
    <w:uiPriority w:val="99"/>
    <w:rsid w:val="00EC55B5"/>
    <w:pPr>
      <w:spacing w:after="120"/>
      <w:ind w:firstLine="210"/>
      <w:jc w:val="left"/>
    </w:pPr>
    <w:rPr>
      <w:rFonts w:ascii="Times New Roman" w:hAnsi="Times New Roman"/>
      <w:szCs w:val="24"/>
    </w:rPr>
  </w:style>
  <w:style w:type="character" w:customStyle="1" w:styleId="TekstpodstawowyzwciciemZnak">
    <w:name w:val="Tekst podstawowy z wcięciem Znak"/>
    <w:basedOn w:val="TekstpodstawowyZnak"/>
    <w:link w:val="Tekstpodstawowyzwciciem"/>
    <w:uiPriority w:val="99"/>
    <w:rsid w:val="00EC55B5"/>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EC55B5"/>
    <w:pPr>
      <w:suppressAutoHyphens w:val="0"/>
      <w:ind w:firstLine="210"/>
    </w:pPr>
    <w:rPr>
      <w:lang w:eastAsia="pl-PL"/>
    </w:rPr>
  </w:style>
  <w:style w:type="character" w:customStyle="1" w:styleId="Tekstpodstawowyzwciciem2Znak">
    <w:name w:val="Tekst podstawowy z wcięciem 2 Znak"/>
    <w:basedOn w:val="TekstpodstawowywcityZnak"/>
    <w:link w:val="Tekstpodstawowyzwciciem2"/>
    <w:uiPriority w:val="99"/>
    <w:rsid w:val="00EC55B5"/>
    <w:rPr>
      <w:rFonts w:ascii="Times New Roman" w:eastAsia="Times New Roman" w:hAnsi="Times New Roman" w:cs="Times New Roman"/>
      <w:sz w:val="24"/>
      <w:szCs w:val="24"/>
      <w:lang w:eastAsia="pl-PL"/>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EC55B5"/>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EC55B5"/>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EC55B5"/>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EC55B5"/>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EC55B5"/>
    <w:rPr>
      <w:rFonts w:cs="Times New Roman"/>
      <w:shd w:val="clear" w:color="auto" w:fill="FFFFFF"/>
    </w:rPr>
  </w:style>
  <w:style w:type="character" w:customStyle="1" w:styleId="Bodytext11">
    <w:name w:val="Body text + 11"/>
    <w:aliases w:val="5 pt,Bold"/>
    <w:basedOn w:val="Bodytext"/>
    <w:uiPriority w:val="99"/>
    <w:rsid w:val="00EC55B5"/>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EC55B5"/>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EC55B5"/>
    <w:pPr>
      <w:widowControl w:val="0"/>
      <w:shd w:val="clear" w:color="auto" w:fill="FFFFFF"/>
      <w:spacing w:after="0" w:line="240" w:lineRule="auto"/>
    </w:pPr>
    <w:rPr>
      <w:rFonts w:cs="Times New Roman"/>
    </w:rPr>
  </w:style>
  <w:style w:type="paragraph" w:customStyle="1" w:styleId="Nagwek21">
    <w:name w:val="Nagłówek 21"/>
    <w:basedOn w:val="Normalny"/>
    <w:next w:val="Normalny"/>
    <w:uiPriority w:val="9"/>
    <w:semiHidden/>
    <w:unhideWhenUsed/>
    <w:qFormat/>
    <w:rsid w:val="00EC55B5"/>
    <w:pPr>
      <w:keepNext/>
      <w:tabs>
        <w:tab w:val="num" w:pos="1440"/>
      </w:tabs>
      <w:spacing w:before="240" w:after="60" w:line="240" w:lineRule="auto"/>
      <w:ind w:left="1440" w:hanging="720"/>
      <w:outlineLvl w:val="1"/>
    </w:pPr>
    <w:rPr>
      <w:rFonts w:ascii="Cambria" w:eastAsia="Times New Roman" w:hAnsi="Cambria" w:cs="Times New Roman"/>
      <w:b/>
      <w:bCs/>
      <w:i/>
      <w:iCs/>
      <w:sz w:val="28"/>
      <w:szCs w:val="28"/>
      <w:lang w:val="en-US"/>
    </w:rPr>
  </w:style>
  <w:style w:type="paragraph" w:customStyle="1" w:styleId="Nagwek41">
    <w:name w:val="Nagłówek 41"/>
    <w:basedOn w:val="Normalny"/>
    <w:next w:val="Normalny"/>
    <w:uiPriority w:val="9"/>
    <w:semiHidden/>
    <w:unhideWhenUsed/>
    <w:qFormat/>
    <w:rsid w:val="00EC55B5"/>
    <w:pPr>
      <w:keepNext/>
      <w:tabs>
        <w:tab w:val="num" w:pos="864"/>
      </w:tabs>
      <w:spacing w:before="240" w:after="60" w:line="240" w:lineRule="auto"/>
      <w:ind w:left="864" w:hanging="864"/>
      <w:outlineLvl w:val="3"/>
    </w:pPr>
    <w:rPr>
      <w:rFonts w:ascii="Calibri" w:eastAsia="Times New Roman" w:hAnsi="Calibri" w:cs="Times New Roman"/>
      <w:b/>
      <w:bCs/>
      <w:sz w:val="28"/>
      <w:szCs w:val="28"/>
      <w:lang w:val="en-US"/>
    </w:rPr>
  </w:style>
  <w:style w:type="paragraph" w:customStyle="1" w:styleId="Nagwek51">
    <w:name w:val="Nagłówek 51"/>
    <w:basedOn w:val="Normalny"/>
    <w:next w:val="Normalny"/>
    <w:uiPriority w:val="9"/>
    <w:semiHidden/>
    <w:unhideWhenUsed/>
    <w:qFormat/>
    <w:rsid w:val="00EC55B5"/>
    <w:pPr>
      <w:tabs>
        <w:tab w:val="num" w:pos="1008"/>
      </w:tabs>
      <w:spacing w:before="240" w:after="60" w:line="240" w:lineRule="auto"/>
      <w:ind w:left="1008" w:hanging="1008"/>
      <w:outlineLvl w:val="4"/>
    </w:pPr>
    <w:rPr>
      <w:rFonts w:ascii="Calibri" w:eastAsia="Times New Roman" w:hAnsi="Calibri" w:cs="Times New Roman"/>
      <w:b/>
      <w:bCs/>
      <w:i/>
      <w:iCs/>
      <w:sz w:val="26"/>
      <w:szCs w:val="26"/>
      <w:lang w:val="en-US"/>
    </w:rPr>
  </w:style>
  <w:style w:type="paragraph" w:customStyle="1" w:styleId="Nagwek71">
    <w:name w:val="Nagłówek 71"/>
    <w:basedOn w:val="Normalny"/>
    <w:next w:val="Normalny"/>
    <w:uiPriority w:val="9"/>
    <w:semiHidden/>
    <w:unhideWhenUsed/>
    <w:qFormat/>
    <w:rsid w:val="00EC55B5"/>
    <w:pPr>
      <w:tabs>
        <w:tab w:val="num" w:pos="1296"/>
      </w:tabs>
      <w:spacing w:before="240" w:after="60" w:line="240" w:lineRule="auto"/>
      <w:ind w:left="1296" w:hanging="1296"/>
      <w:outlineLvl w:val="6"/>
    </w:pPr>
    <w:rPr>
      <w:rFonts w:ascii="Calibri" w:eastAsia="Times New Roman" w:hAnsi="Calibri" w:cs="Times New Roman"/>
      <w:sz w:val="24"/>
      <w:szCs w:val="24"/>
      <w:lang w:val="en-US"/>
    </w:rPr>
  </w:style>
  <w:style w:type="paragraph" w:customStyle="1" w:styleId="Nagwek81">
    <w:name w:val="Nagłówek 81"/>
    <w:basedOn w:val="Normalny"/>
    <w:next w:val="Normalny"/>
    <w:uiPriority w:val="9"/>
    <w:semiHidden/>
    <w:unhideWhenUsed/>
    <w:qFormat/>
    <w:rsid w:val="00EC55B5"/>
    <w:pPr>
      <w:tabs>
        <w:tab w:val="num" w:pos="1440"/>
      </w:tabs>
      <w:spacing w:before="240" w:after="60" w:line="240" w:lineRule="auto"/>
      <w:ind w:left="1440" w:hanging="1440"/>
      <w:outlineLvl w:val="7"/>
    </w:pPr>
    <w:rPr>
      <w:rFonts w:ascii="Calibri" w:eastAsia="Times New Roman" w:hAnsi="Calibri" w:cs="Times New Roman"/>
      <w:i/>
      <w:iCs/>
      <w:sz w:val="24"/>
      <w:szCs w:val="24"/>
      <w:lang w:val="en-US"/>
    </w:rPr>
  </w:style>
  <w:style w:type="paragraph" w:customStyle="1" w:styleId="Nagwek91">
    <w:name w:val="Nagłówek 91"/>
    <w:basedOn w:val="Normalny"/>
    <w:next w:val="Normalny"/>
    <w:uiPriority w:val="9"/>
    <w:semiHidden/>
    <w:unhideWhenUsed/>
    <w:qFormat/>
    <w:rsid w:val="00EC55B5"/>
    <w:pPr>
      <w:tabs>
        <w:tab w:val="num" w:pos="6480"/>
      </w:tabs>
      <w:spacing w:before="240" w:after="60" w:line="240" w:lineRule="auto"/>
      <w:ind w:left="6480" w:hanging="720"/>
      <w:outlineLvl w:val="8"/>
    </w:pPr>
    <w:rPr>
      <w:rFonts w:ascii="Cambria" w:eastAsia="Times New Roman" w:hAnsi="Cambria" w:cs="Times New Roman"/>
      <w:lang w:val="en-US"/>
    </w:rPr>
  </w:style>
  <w:style w:type="character" w:customStyle="1" w:styleId="Nagwek2Znak1">
    <w:name w:val="Nagłówek 2 Znak1"/>
    <w:uiPriority w:val="9"/>
    <w:semiHidden/>
    <w:rsid w:val="00EC55B5"/>
    <w:rPr>
      <w:rFonts w:ascii="Cambria" w:hAnsi="Cambria"/>
      <w:b/>
      <w:color w:val="4F81BD"/>
      <w:sz w:val="26"/>
    </w:rPr>
  </w:style>
  <w:style w:type="character" w:customStyle="1" w:styleId="Nagwek4Znak1">
    <w:name w:val="Nagłówek 4 Znak1"/>
    <w:uiPriority w:val="9"/>
    <w:semiHidden/>
    <w:rsid w:val="00EC55B5"/>
    <w:rPr>
      <w:rFonts w:ascii="Cambria" w:hAnsi="Cambria"/>
      <w:b/>
      <w:i/>
      <w:color w:val="4F81BD"/>
    </w:rPr>
  </w:style>
  <w:style w:type="character" w:customStyle="1" w:styleId="Nagwek5Znak1">
    <w:name w:val="Nagłówek 5 Znak1"/>
    <w:uiPriority w:val="9"/>
    <w:semiHidden/>
    <w:rsid w:val="00EC55B5"/>
    <w:rPr>
      <w:rFonts w:ascii="Cambria" w:hAnsi="Cambria"/>
      <w:color w:val="243F60"/>
    </w:rPr>
  </w:style>
  <w:style w:type="character" w:customStyle="1" w:styleId="Nagwek7Znak1">
    <w:name w:val="Nagłówek 7 Znak1"/>
    <w:uiPriority w:val="9"/>
    <w:semiHidden/>
    <w:rsid w:val="00EC55B5"/>
    <w:rPr>
      <w:rFonts w:ascii="Cambria" w:hAnsi="Cambria"/>
      <w:i/>
      <w:color w:val="404040"/>
    </w:rPr>
  </w:style>
  <w:style w:type="character" w:customStyle="1" w:styleId="Nagwek8Znak1">
    <w:name w:val="Nagłówek 8 Znak1"/>
    <w:uiPriority w:val="9"/>
    <w:semiHidden/>
    <w:rsid w:val="00EC55B5"/>
    <w:rPr>
      <w:rFonts w:ascii="Cambria" w:hAnsi="Cambria"/>
      <w:color w:val="404040"/>
      <w:sz w:val="20"/>
    </w:rPr>
  </w:style>
  <w:style w:type="character" w:customStyle="1" w:styleId="Nagwek9Znak1">
    <w:name w:val="Nagłówek 9 Znak1"/>
    <w:uiPriority w:val="9"/>
    <w:semiHidden/>
    <w:rsid w:val="00EC55B5"/>
    <w:rPr>
      <w:rFonts w:ascii="Cambria" w:hAnsi="Cambria"/>
      <w:i/>
      <w:color w:val="404040"/>
      <w:sz w:val="20"/>
    </w:rPr>
  </w:style>
  <w:style w:type="character" w:customStyle="1" w:styleId="Teksttreci2Arial">
    <w:name w:val="Tekst treści (2) + Arial"/>
    <w:aliases w:val="8 pt"/>
    <w:rsid w:val="00EC55B5"/>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EC55B5"/>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EC55B5"/>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EC55B5"/>
    <w:rPr>
      <w:rFonts w:ascii="Microsoft Sans Serif" w:hAnsi="Microsoft Sans Serif"/>
      <w:color w:val="000000"/>
      <w:spacing w:val="0"/>
      <w:w w:val="100"/>
      <w:position w:val="0"/>
      <w:sz w:val="22"/>
      <w:shd w:val="clear" w:color="auto" w:fill="FFFFFF"/>
      <w:lang w:val="pl-PL" w:eastAsia="x-none"/>
    </w:rPr>
  </w:style>
  <w:style w:type="character" w:customStyle="1" w:styleId="fontstyle01">
    <w:name w:val="fontstyle01"/>
    <w:rsid w:val="00EC55B5"/>
    <w:rPr>
      <w:rFonts w:ascii="Arial" w:hAnsi="Arial"/>
      <w:color w:val="000000"/>
      <w:sz w:val="18"/>
    </w:rPr>
  </w:style>
  <w:style w:type="table" w:customStyle="1" w:styleId="Zwykatabela21">
    <w:name w:val="Zwykła tabela 21"/>
    <w:basedOn w:val="Standardowy"/>
    <w:uiPriority w:val="42"/>
    <w:rsid w:val="00EC55B5"/>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
    <w:name w:val="Zwykła tabela 211"/>
    <w:basedOn w:val="Standardowy"/>
    <w:uiPriority w:val="42"/>
    <w:rsid w:val="00EC55B5"/>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paragraph" w:customStyle="1" w:styleId="rgTablicatekst">
    <w:name w:val="rg Tablica tekst"/>
    <w:basedOn w:val="Normalny"/>
    <w:rsid w:val="00EC55B5"/>
    <w:pPr>
      <w:autoSpaceDE w:val="0"/>
      <w:autoSpaceDN w:val="0"/>
      <w:adjustRightInd w:val="0"/>
      <w:spacing w:before="60" w:after="60" w:line="287" w:lineRule="auto"/>
      <w:jc w:val="both"/>
    </w:pPr>
    <w:rPr>
      <w:rFonts w:ascii="Arial" w:eastAsia="Times New Roman" w:hAnsi="Arial" w:cs="Times New Roman"/>
      <w:sz w:val="20"/>
      <w:szCs w:val="20"/>
      <w:lang w:eastAsia="pl-PL"/>
    </w:rPr>
  </w:style>
  <w:style w:type="paragraph" w:customStyle="1" w:styleId="rgNormalny">
    <w:name w:val="rg Normalny"/>
    <w:basedOn w:val="Normalny"/>
    <w:link w:val="rgNormalnyZnak1"/>
    <w:rsid w:val="00EC55B5"/>
    <w:pPr>
      <w:autoSpaceDE w:val="0"/>
      <w:autoSpaceDN w:val="0"/>
      <w:adjustRightInd w:val="0"/>
      <w:spacing w:after="120" w:line="287" w:lineRule="auto"/>
    </w:pPr>
    <w:rPr>
      <w:rFonts w:ascii="Times New Roman" w:eastAsia="Times New Roman" w:hAnsi="Times New Roman" w:cs="Times New Roman"/>
      <w:sz w:val="24"/>
      <w:szCs w:val="24"/>
      <w:lang w:val="x-none" w:eastAsia="pl-PL"/>
    </w:rPr>
  </w:style>
  <w:style w:type="character" w:customStyle="1" w:styleId="rgNormalnyZnak1">
    <w:name w:val="rg Normalny Znak1"/>
    <w:link w:val="rgNormalny"/>
    <w:rsid w:val="00EC55B5"/>
    <w:rPr>
      <w:rFonts w:ascii="Times New Roman" w:eastAsia="Times New Roman" w:hAnsi="Times New Roman" w:cs="Times New Roman"/>
      <w:sz w:val="24"/>
      <w:szCs w:val="24"/>
      <w:lang w:val="x-none" w:eastAsia="pl-PL"/>
    </w:rPr>
  </w:style>
  <w:style w:type="paragraph" w:customStyle="1" w:styleId="Pa13">
    <w:name w:val="Pa13"/>
    <w:basedOn w:val="Default"/>
    <w:next w:val="Default"/>
    <w:uiPriority w:val="99"/>
    <w:rsid w:val="00EC55B5"/>
    <w:pPr>
      <w:spacing w:line="177" w:lineRule="atLeast"/>
    </w:pPr>
    <w:rPr>
      <w:rFonts w:ascii="Museo Sans 100" w:hAnsi="Museo Sans 100" w:cs="Times New Roman"/>
      <w:color w:val="auto"/>
    </w:rPr>
  </w:style>
  <w:style w:type="paragraph" w:customStyle="1" w:styleId="Pa11">
    <w:name w:val="Pa11"/>
    <w:basedOn w:val="Default"/>
    <w:next w:val="Default"/>
    <w:uiPriority w:val="99"/>
    <w:rsid w:val="00EC55B5"/>
    <w:pPr>
      <w:spacing w:line="177" w:lineRule="atLeast"/>
    </w:pPr>
    <w:rPr>
      <w:rFonts w:ascii="Museo Sans 700" w:hAnsi="Museo Sans 700" w:cs="Times New Roman"/>
      <w:color w:val="auto"/>
    </w:rPr>
  </w:style>
  <w:style w:type="character" w:customStyle="1" w:styleId="TekstprzypisukocowegoZnak1">
    <w:name w:val="Tekst przypisu końcowego Znak1"/>
    <w:basedOn w:val="Domylnaczcionkaakapitu"/>
    <w:uiPriority w:val="99"/>
    <w:rsid w:val="00EC55B5"/>
    <w:rPr>
      <w:rFonts w:ascii="Times New Roman" w:eastAsia="Times New Roman" w:hAnsi="Times New Roman" w:cs="Times New Roman"/>
      <w:sz w:val="20"/>
      <w:szCs w:val="20"/>
      <w:lang w:val="en-GB"/>
    </w:rPr>
  </w:style>
  <w:style w:type="character" w:customStyle="1" w:styleId="TekstkomentarzaZnak1">
    <w:name w:val="Tekst komentarza Znak1"/>
    <w:basedOn w:val="Domylnaczcionkaakapitu"/>
    <w:uiPriority w:val="99"/>
    <w:rsid w:val="00EC55B5"/>
    <w:rPr>
      <w:rFonts w:ascii="Times New Roman" w:eastAsia="Times New Roman" w:hAnsi="Times New Roman" w:cs="Times New Roman"/>
      <w:sz w:val="20"/>
      <w:szCs w:val="20"/>
      <w:lang w:val="en-GB"/>
    </w:rPr>
  </w:style>
  <w:style w:type="paragraph" w:customStyle="1" w:styleId="NormalBold">
    <w:name w:val="NormalBold"/>
    <w:basedOn w:val="Normalny"/>
    <w:link w:val="NormalBoldChar"/>
    <w:rsid w:val="00EC55B5"/>
    <w:pPr>
      <w:widowControl w:val="0"/>
      <w:spacing w:after="0" w:line="240" w:lineRule="auto"/>
    </w:pPr>
    <w:rPr>
      <w:rFonts w:ascii="Times New Roman" w:eastAsia="Times New Roman" w:hAnsi="Times New Roman" w:cs="Times New Roman"/>
      <w:b/>
      <w:sz w:val="24"/>
      <w:lang w:val="x-none" w:eastAsia="en-GB"/>
    </w:rPr>
  </w:style>
  <w:style w:type="character" w:customStyle="1" w:styleId="NormalBoldChar">
    <w:name w:val="NormalBold Char"/>
    <w:link w:val="NormalBold"/>
    <w:locked/>
    <w:rsid w:val="00EC55B5"/>
    <w:rPr>
      <w:rFonts w:ascii="Times New Roman" w:eastAsia="Times New Roman" w:hAnsi="Times New Roman" w:cs="Times New Roman"/>
      <w:b/>
      <w:sz w:val="24"/>
      <w:lang w:val="x-none" w:eastAsia="en-GB"/>
    </w:rPr>
  </w:style>
  <w:style w:type="paragraph" w:customStyle="1" w:styleId="Text1">
    <w:name w:val="Text 1"/>
    <w:basedOn w:val="Normalny"/>
    <w:rsid w:val="00EC55B5"/>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EC55B5"/>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EC55B5"/>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EC55B5"/>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EC55B5"/>
    <w:pPr>
      <w:spacing w:before="120" w:after="120" w:line="240" w:lineRule="auto"/>
      <w:jc w:val="center"/>
    </w:pPr>
    <w:rPr>
      <w:rFonts w:ascii="Times New Roman" w:eastAsia="Calibri" w:hAnsi="Times New Roman" w:cs="Times New Roman"/>
      <w:b/>
      <w:sz w:val="24"/>
      <w:u w:val="single"/>
      <w:lang w:eastAsia="en-GB"/>
    </w:rPr>
  </w:style>
  <w:style w:type="table" w:customStyle="1" w:styleId="Tabela-Siatka1111">
    <w:name w:val="Tabela - Siatka1111"/>
    <w:basedOn w:val="Standardowy"/>
    <w:next w:val="Tabela-Siatka"/>
    <w:rsid w:val="00EC55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EC55B5"/>
    <w:pPr>
      <w:numPr>
        <w:numId w:val="49"/>
      </w:numPr>
    </w:pPr>
  </w:style>
  <w:style w:type="character" w:customStyle="1" w:styleId="Teksttreci11">
    <w:name w:val="Tekst treści (11)_"/>
    <w:link w:val="Teksttreci110"/>
    <w:rsid w:val="00EC55B5"/>
    <w:rPr>
      <w:rFonts w:ascii="Arial" w:eastAsia="Arial" w:hAnsi="Arial" w:cs="Arial"/>
      <w:i/>
      <w:iCs/>
      <w:shd w:val="clear" w:color="auto" w:fill="FFFFFF"/>
    </w:rPr>
  </w:style>
  <w:style w:type="paragraph" w:customStyle="1" w:styleId="Teksttreci110">
    <w:name w:val="Tekst treści (11)"/>
    <w:basedOn w:val="Normalny"/>
    <w:link w:val="Teksttreci11"/>
    <w:rsid w:val="00EC55B5"/>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EC55B5"/>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EC55B5"/>
    <w:rPr>
      <w:rFonts w:ascii="Arial" w:eastAsia="Arial" w:hAnsi="Arial" w:cs="Arial"/>
      <w:i/>
      <w:iCs/>
      <w:sz w:val="24"/>
      <w:szCs w:val="24"/>
      <w:shd w:val="clear" w:color="auto" w:fill="FFFFFF"/>
    </w:rPr>
  </w:style>
  <w:style w:type="paragraph" w:customStyle="1" w:styleId="Teksttreci180">
    <w:name w:val="Tekst treści (18)"/>
    <w:basedOn w:val="Normalny"/>
    <w:link w:val="Teksttreci18"/>
    <w:rsid w:val="00EC55B5"/>
    <w:pPr>
      <w:widowControl w:val="0"/>
      <w:shd w:val="clear" w:color="auto" w:fill="FFFFFF"/>
      <w:spacing w:before="180" w:after="0" w:line="263" w:lineRule="exact"/>
    </w:pPr>
    <w:rPr>
      <w:rFonts w:ascii="Arial" w:eastAsia="Arial" w:hAnsi="Arial" w:cs="Arial"/>
      <w:i/>
      <w:iCs/>
      <w:sz w:val="24"/>
      <w:szCs w:val="24"/>
    </w:rPr>
  </w:style>
  <w:style w:type="character" w:customStyle="1" w:styleId="Teksttreci18Bezkursywy">
    <w:name w:val="Tekst treści (18) + Bez kursywy"/>
    <w:rsid w:val="00EC55B5"/>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EC55B5"/>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Nagwek40">
    <w:name w:val="Nagłówek #4_"/>
    <w:link w:val="Nagwek42"/>
    <w:rsid w:val="00EC55B5"/>
    <w:rPr>
      <w:rFonts w:ascii="Arial" w:eastAsia="Arial" w:hAnsi="Arial" w:cs="Arial"/>
      <w:b/>
      <w:bCs/>
      <w:shd w:val="clear" w:color="auto" w:fill="FFFFFF"/>
    </w:rPr>
  </w:style>
  <w:style w:type="paragraph" w:customStyle="1" w:styleId="Nagwek42">
    <w:name w:val="Nagłówek #4"/>
    <w:basedOn w:val="Normalny"/>
    <w:link w:val="Nagwek40"/>
    <w:rsid w:val="00EC55B5"/>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EC55B5"/>
    <w:rPr>
      <w:rFonts w:ascii="Arial" w:eastAsia="Arial" w:hAnsi="Arial" w:cs="Arial"/>
      <w:b/>
      <w:bCs/>
      <w:shd w:val="clear" w:color="auto" w:fill="FFFFFF"/>
    </w:rPr>
  </w:style>
  <w:style w:type="paragraph" w:customStyle="1" w:styleId="Teksttreci190">
    <w:name w:val="Tekst treści (19)"/>
    <w:basedOn w:val="Normalny"/>
    <w:link w:val="Teksttreci19"/>
    <w:rsid w:val="00EC55B5"/>
    <w:pPr>
      <w:widowControl w:val="0"/>
      <w:shd w:val="clear" w:color="auto" w:fill="FFFFFF"/>
      <w:spacing w:after="60" w:line="0" w:lineRule="atLeast"/>
      <w:jc w:val="both"/>
    </w:pPr>
    <w:rPr>
      <w:rFonts w:ascii="Arial" w:eastAsia="Arial" w:hAnsi="Arial" w:cs="Arial"/>
      <w:b/>
      <w:bCs/>
    </w:rPr>
  </w:style>
  <w:style w:type="paragraph" w:customStyle="1" w:styleId="UPAR1">
    <w:name w:val="U_PAR_1"/>
    <w:basedOn w:val="Normalny"/>
    <w:uiPriority w:val="99"/>
    <w:rsid w:val="00EC55B5"/>
    <w:pPr>
      <w:numPr>
        <w:numId w:val="50"/>
      </w:numPr>
      <w:spacing w:before="360" w:after="120" w:line="240" w:lineRule="auto"/>
      <w:jc w:val="center"/>
      <w:outlineLvl w:val="0"/>
    </w:pPr>
    <w:rPr>
      <w:rFonts w:ascii="Cambria" w:eastAsia="Times New Roman" w:hAnsi="Cambria" w:cs="Arial"/>
      <w:b/>
      <w:sz w:val="24"/>
      <w:szCs w:val="24"/>
      <w:lang w:eastAsia="pl-PL"/>
    </w:rPr>
  </w:style>
  <w:style w:type="paragraph" w:customStyle="1" w:styleId="UPAR2">
    <w:name w:val="U_PAR_2"/>
    <w:basedOn w:val="Normalny"/>
    <w:uiPriority w:val="99"/>
    <w:rsid w:val="00EC55B5"/>
    <w:pPr>
      <w:numPr>
        <w:ilvl w:val="1"/>
        <w:numId w:val="50"/>
      </w:numPr>
      <w:tabs>
        <w:tab w:val="left" w:pos="567"/>
      </w:tabs>
      <w:spacing w:after="0" w:line="240" w:lineRule="auto"/>
      <w:jc w:val="both"/>
      <w:outlineLvl w:val="1"/>
    </w:pPr>
    <w:rPr>
      <w:rFonts w:ascii="Cambria" w:eastAsia="Times New Roman" w:hAnsi="Cambria" w:cs="Arial"/>
      <w:sz w:val="24"/>
      <w:szCs w:val="24"/>
      <w:lang w:eastAsia="pl-PL"/>
    </w:rPr>
  </w:style>
  <w:style w:type="paragraph" w:customStyle="1" w:styleId="UPAR3">
    <w:name w:val="U_PAR_3"/>
    <w:basedOn w:val="Normalny"/>
    <w:uiPriority w:val="99"/>
    <w:rsid w:val="00EC55B5"/>
    <w:pPr>
      <w:widowControl w:val="0"/>
      <w:numPr>
        <w:ilvl w:val="2"/>
        <w:numId w:val="50"/>
      </w:numPr>
      <w:tabs>
        <w:tab w:val="left" w:pos="1134"/>
      </w:tabs>
      <w:spacing w:after="0" w:line="240" w:lineRule="auto"/>
      <w:jc w:val="both"/>
    </w:pPr>
    <w:rPr>
      <w:rFonts w:ascii="Cambria" w:eastAsia="Times New Roman" w:hAnsi="Cambria" w:cs="Times New Roman"/>
      <w:bCs/>
      <w:sz w:val="24"/>
      <w:szCs w:val="24"/>
      <w:lang w:eastAsia="pl-PL"/>
    </w:rPr>
  </w:style>
  <w:style w:type="paragraph" w:customStyle="1" w:styleId="UPAR4">
    <w:name w:val="U_PAR_4"/>
    <w:basedOn w:val="UPAR3"/>
    <w:uiPriority w:val="99"/>
    <w:rsid w:val="00EC55B5"/>
    <w:pPr>
      <w:numPr>
        <w:ilvl w:val="3"/>
      </w:numPr>
      <w:tabs>
        <w:tab w:val="clear" w:pos="1134"/>
        <w:tab w:val="left" w:pos="1701"/>
      </w:tabs>
    </w:pPr>
  </w:style>
  <w:style w:type="paragraph" w:customStyle="1" w:styleId="SIWZ1">
    <w:name w:val="SIWZ_1"/>
    <w:basedOn w:val="Normalny"/>
    <w:uiPriority w:val="99"/>
    <w:rsid w:val="00EC55B5"/>
    <w:pPr>
      <w:numPr>
        <w:numId w:val="51"/>
      </w:numPr>
      <w:spacing w:before="200" w:after="120" w:line="240" w:lineRule="auto"/>
    </w:pPr>
    <w:rPr>
      <w:rFonts w:ascii="Times New Roman" w:eastAsia="Times New Roman" w:hAnsi="Times New Roman" w:cs="Times New Roman"/>
      <w:b/>
      <w:sz w:val="24"/>
      <w:szCs w:val="24"/>
    </w:rPr>
  </w:style>
  <w:style w:type="paragraph" w:customStyle="1" w:styleId="SIWZ2">
    <w:name w:val="SIWZ_2"/>
    <w:basedOn w:val="Normalny"/>
    <w:uiPriority w:val="99"/>
    <w:rsid w:val="00EC55B5"/>
    <w:pPr>
      <w:numPr>
        <w:ilvl w:val="1"/>
        <w:numId w:val="51"/>
      </w:numPr>
      <w:tabs>
        <w:tab w:val="left" w:pos="709"/>
      </w:tabs>
      <w:spacing w:after="120" w:line="240" w:lineRule="auto"/>
      <w:jc w:val="both"/>
    </w:pPr>
    <w:rPr>
      <w:rFonts w:ascii="Times New Roman" w:eastAsia="Times New Roman" w:hAnsi="Times New Roman" w:cs="Times New Roman"/>
      <w:sz w:val="24"/>
      <w:szCs w:val="24"/>
    </w:rPr>
  </w:style>
  <w:style w:type="table" w:customStyle="1" w:styleId="Tabela-Siatka43">
    <w:name w:val="Tabela - Siatka43"/>
    <w:basedOn w:val="Standardowy"/>
    <w:next w:val="Tabela-Siatka"/>
    <w:uiPriority w:val="39"/>
    <w:rsid w:val="00EC55B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EC55B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EC55B5"/>
    <w:rPr>
      <w:rFonts w:ascii="Arial" w:hAnsi="Arial" w:cs="Arial"/>
      <w:szCs w:val="18"/>
    </w:rPr>
  </w:style>
  <w:style w:type="table" w:customStyle="1" w:styleId="Tabela-Siatka51">
    <w:name w:val="Tabela - Siatka51"/>
    <w:basedOn w:val="Standardowy"/>
    <w:next w:val="Tabela-Siatka"/>
    <w:uiPriority w:val="59"/>
    <w:rsid w:val="00EC55B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
    <w:name w:val="Styl11"/>
    <w:uiPriority w:val="99"/>
    <w:rsid w:val="00EC55B5"/>
    <w:pPr>
      <w:numPr>
        <w:numId w:val="47"/>
      </w:numPr>
    </w:pPr>
  </w:style>
  <w:style w:type="table" w:customStyle="1" w:styleId="Tabela-Siatka611">
    <w:name w:val="Tabela - Siatka611"/>
    <w:basedOn w:val="Standardowy"/>
    <w:next w:val="Tabela-Siatka"/>
    <w:uiPriority w:val="59"/>
    <w:rsid w:val="00EC55B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
    <w:name w:val="Styl12"/>
    <w:uiPriority w:val="99"/>
    <w:rsid w:val="00EC55B5"/>
    <w:pPr>
      <w:numPr>
        <w:numId w:val="48"/>
      </w:numPr>
    </w:pPr>
  </w:style>
  <w:style w:type="table" w:customStyle="1" w:styleId="Tabela-Siatka511">
    <w:name w:val="Tabela - Siatka511"/>
    <w:basedOn w:val="Standardowy"/>
    <w:next w:val="Tabela-Siatka"/>
    <w:uiPriority w:val="39"/>
    <w:rsid w:val="00EC55B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1">
    <w:name w:val="Tabela - Siatka6111"/>
    <w:basedOn w:val="Standardowy"/>
    <w:next w:val="Tabela-Siatka"/>
    <w:uiPriority w:val="39"/>
    <w:rsid w:val="00EC55B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1">
    <w:name w:val="Tabela - Siatka711"/>
    <w:basedOn w:val="Standardowy"/>
    <w:next w:val="Tabela-Siatka"/>
    <w:uiPriority w:val="39"/>
    <w:rsid w:val="00EC55B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EC55B5"/>
    <w:rPr>
      <w:color w:val="605E5C"/>
      <w:shd w:val="clear" w:color="auto" w:fill="E1DFDD"/>
    </w:rPr>
  </w:style>
  <w:style w:type="character" w:customStyle="1" w:styleId="Styl1Znak">
    <w:name w:val="Styl1 Znak"/>
    <w:basedOn w:val="Nagwek3Znak"/>
    <w:locked/>
    <w:rsid w:val="00EC55B5"/>
    <w:rPr>
      <w:rFonts w:ascii="Arial" w:eastAsia="Times New Roman" w:hAnsi="Arial" w:cs="Arial"/>
      <w:b w:val="0"/>
      <w:bCs w:val="0"/>
      <w:i w:val="0"/>
      <w:color w:val="243F60"/>
      <w:sz w:val="24"/>
      <w:szCs w:val="24"/>
      <w:lang w:eastAsia="pl-PL" w:bidi="he-IL"/>
    </w:rPr>
  </w:style>
  <w:style w:type="character" w:customStyle="1" w:styleId="Styl2Znak">
    <w:name w:val="Styl2 Znak"/>
    <w:basedOn w:val="Nagwek1Znak"/>
    <w:link w:val="Styl2"/>
    <w:locked/>
    <w:rsid w:val="00EC55B5"/>
    <w:rPr>
      <w:rFonts w:ascii="Arial" w:eastAsia="Times New Roman" w:hAnsi="Arial" w:cs="Arial"/>
      <w:color w:val="365F91"/>
      <w:kern w:val="32"/>
      <w:sz w:val="32"/>
      <w:szCs w:val="32"/>
      <w:lang w:eastAsia="pl-PL"/>
    </w:rPr>
  </w:style>
  <w:style w:type="paragraph" w:customStyle="1" w:styleId="Styl2">
    <w:name w:val="Styl2"/>
    <w:basedOn w:val="Nagwek1"/>
    <w:link w:val="Styl2Znak"/>
    <w:qFormat/>
    <w:rsid w:val="00EC55B5"/>
    <w:pPr>
      <w:widowControl w:val="0"/>
      <w:autoSpaceDE w:val="0"/>
      <w:autoSpaceDN w:val="0"/>
      <w:adjustRightInd w:val="0"/>
      <w:spacing w:before="240" w:after="60" w:line="360" w:lineRule="atLeast"/>
      <w:ind w:left="432" w:hanging="432"/>
      <w:jc w:val="both"/>
    </w:pPr>
    <w:rPr>
      <w:rFonts w:ascii="Arial" w:hAnsi="Arial" w:cs="Arial"/>
      <w:color w:val="365F91"/>
      <w:kern w:val="32"/>
      <w:sz w:val="32"/>
      <w:szCs w:val="32"/>
    </w:rPr>
  </w:style>
  <w:style w:type="paragraph" w:customStyle="1" w:styleId="Bodytext4">
    <w:name w:val="Body text (4)"/>
    <w:basedOn w:val="Normalny"/>
    <w:link w:val="Bodytext40"/>
    <w:rsid w:val="00EC55B5"/>
    <w:pPr>
      <w:widowControl w:val="0"/>
      <w:shd w:val="clear" w:color="auto" w:fill="FFFFFF"/>
      <w:spacing w:after="0" w:line="353" w:lineRule="exact"/>
      <w:ind w:hanging="700"/>
      <w:jc w:val="center"/>
    </w:pPr>
    <w:rPr>
      <w:rFonts w:ascii="Arial" w:eastAsia="Times New Roman" w:hAnsi="Arial" w:cs="Arial"/>
      <w:b/>
      <w:bCs/>
      <w:color w:val="000000"/>
      <w:sz w:val="20"/>
      <w:szCs w:val="20"/>
      <w:lang w:eastAsia="pl-PL"/>
    </w:rPr>
  </w:style>
  <w:style w:type="character" w:customStyle="1" w:styleId="Bodytext40">
    <w:name w:val="Body text (4)_"/>
    <w:link w:val="Bodytext4"/>
    <w:locked/>
    <w:rsid w:val="00EC55B5"/>
    <w:rPr>
      <w:rFonts w:ascii="Arial" w:eastAsia="Times New Roman" w:hAnsi="Arial" w:cs="Arial"/>
      <w:b/>
      <w:bCs/>
      <w:color w:val="000000"/>
      <w:sz w:val="20"/>
      <w:szCs w:val="20"/>
      <w:shd w:val="clear" w:color="auto" w:fill="FFFFFF"/>
      <w:lang w:eastAsia="pl-PL"/>
    </w:rPr>
  </w:style>
  <w:style w:type="paragraph" w:customStyle="1" w:styleId="msonormal0">
    <w:name w:val="msonormal"/>
    <w:basedOn w:val="Normalny"/>
    <w:rsid w:val="00EC55B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DefaultChar">
    <w:name w:val="Default Char"/>
    <w:link w:val="Default"/>
    <w:locked/>
    <w:rsid w:val="00EC55B5"/>
    <w:rPr>
      <w:rFonts w:ascii="Arial" w:eastAsia="Calibri" w:hAnsi="Arial" w:cs="Arial"/>
      <w:color w:val="000000"/>
      <w:sz w:val="24"/>
      <w:szCs w:val="24"/>
      <w:lang w:eastAsia="pl-PL"/>
    </w:rPr>
  </w:style>
  <w:style w:type="character" w:customStyle="1" w:styleId="Jasnasiatkaakcent3Znak">
    <w:name w:val="Jasna siatka — akcent 3 Znak"/>
    <w:link w:val="Jasnasiatkaakcent31"/>
    <w:uiPriority w:val="34"/>
    <w:locked/>
    <w:rsid w:val="00EC55B5"/>
    <w:rPr>
      <w:rFonts w:ascii="Calibri" w:eastAsia="Times New Roman" w:hAnsi="Calibri" w:cs="Times New Roman"/>
      <w:szCs w:val="20"/>
    </w:rPr>
  </w:style>
  <w:style w:type="paragraph" w:customStyle="1" w:styleId="Jasnasiatkaakcent31">
    <w:name w:val="Jasna siatka — akcent 31"/>
    <w:basedOn w:val="Normalny"/>
    <w:link w:val="Jasnasiatkaakcent3Znak"/>
    <w:uiPriority w:val="34"/>
    <w:qFormat/>
    <w:rsid w:val="00EC55B5"/>
    <w:pPr>
      <w:spacing w:after="200" w:line="276" w:lineRule="auto"/>
      <w:ind w:left="720"/>
      <w:contextualSpacing/>
    </w:pPr>
    <w:rPr>
      <w:rFonts w:ascii="Calibri" w:eastAsia="Times New Roman" w:hAnsi="Calibri" w:cs="Times New Roman"/>
      <w:szCs w:val="20"/>
    </w:rPr>
  </w:style>
  <w:style w:type="character" w:customStyle="1" w:styleId="AkapitzlistZnak1">
    <w:name w:val="Akapit z listą Znak1"/>
    <w:aliases w:val="1_literowka Znak1,Literowanie Znak1,Preambuła Znak1,Numerowanie Znak1,L1 Znak1,Akapit z listą5 Znak1,CW_Lista Znak1,normalny tekst Znak1,List Paragraph Znak1,Akapit z listą3 Znak1,Obiekt Znak1,BulletC Znak1,Podsis rysunku Znak1"/>
    <w:basedOn w:val="Domylnaczcionkaakapitu"/>
    <w:uiPriority w:val="34"/>
    <w:qFormat/>
    <w:locked/>
    <w:rsid w:val="00EC55B5"/>
  </w:style>
  <w:style w:type="character" w:customStyle="1" w:styleId="scxw127582046">
    <w:name w:val="scxw127582046"/>
    <w:basedOn w:val="Domylnaczcionkaakapitu"/>
    <w:rsid w:val="00EC55B5"/>
  </w:style>
  <w:style w:type="table" w:customStyle="1" w:styleId="Tabela-Siatka131">
    <w:name w:val="Tabela - Siatka131"/>
    <w:basedOn w:val="Standardowy"/>
    <w:next w:val="Tabela-Siatka"/>
    <w:uiPriority w:val="39"/>
    <w:rsid w:val="00EC55B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uiPriority w:val="39"/>
    <w:rsid w:val="00EC55B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EC55B5"/>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
    <w:name w:val="Table Grid01"/>
    <w:rsid w:val="00EC55B5"/>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ela-Siatka23">
    <w:name w:val="Tabela - Siatka23"/>
    <w:basedOn w:val="Standardowy"/>
    <w:uiPriority w:val="39"/>
    <w:rsid w:val="00EC55B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
    <w:name w:val="Styl313"/>
    <w:rsid w:val="00EC55B5"/>
    <w:pPr>
      <w:numPr>
        <w:numId w:val="53"/>
      </w:numPr>
    </w:pPr>
  </w:style>
  <w:style w:type="numbering" w:customStyle="1" w:styleId="Styl3114">
    <w:name w:val="Styl3114"/>
    <w:rsid w:val="00EC55B5"/>
    <w:pPr>
      <w:numPr>
        <w:numId w:val="54"/>
      </w:numPr>
    </w:pPr>
  </w:style>
  <w:style w:type="numbering" w:customStyle="1" w:styleId="Styl315">
    <w:name w:val="Styl315"/>
    <w:rsid w:val="00EC55B5"/>
    <w:pPr>
      <w:numPr>
        <w:numId w:val="55"/>
      </w:numPr>
    </w:pPr>
  </w:style>
  <w:style w:type="numbering" w:customStyle="1" w:styleId="Styl5152">
    <w:name w:val="Styl5152"/>
    <w:rsid w:val="00EC55B5"/>
    <w:pPr>
      <w:numPr>
        <w:numId w:val="59"/>
      </w:numPr>
    </w:pPr>
  </w:style>
  <w:style w:type="numbering" w:customStyle="1" w:styleId="Styl3112">
    <w:name w:val="Styl3112"/>
    <w:rsid w:val="00EC55B5"/>
    <w:pPr>
      <w:numPr>
        <w:numId w:val="56"/>
      </w:numPr>
    </w:pPr>
  </w:style>
  <w:style w:type="numbering" w:customStyle="1" w:styleId="Styl51145">
    <w:name w:val="Styl51145"/>
    <w:rsid w:val="00EC55B5"/>
    <w:pPr>
      <w:numPr>
        <w:numId w:val="57"/>
      </w:numPr>
    </w:pPr>
  </w:style>
  <w:style w:type="numbering" w:customStyle="1" w:styleId="Styl311">
    <w:name w:val="Styl311"/>
    <w:rsid w:val="00EC55B5"/>
    <w:pPr>
      <w:numPr>
        <w:numId w:val="58"/>
      </w:numPr>
    </w:pPr>
  </w:style>
  <w:style w:type="numbering" w:customStyle="1" w:styleId="Styl121">
    <w:name w:val="Styl121"/>
    <w:uiPriority w:val="99"/>
    <w:rsid w:val="00EC55B5"/>
    <w:pPr>
      <w:numPr>
        <w:numId w:val="52"/>
      </w:numPr>
    </w:pPr>
  </w:style>
  <w:style w:type="character" w:customStyle="1" w:styleId="content">
    <w:name w:val="content"/>
    <w:basedOn w:val="Domylnaczcionkaakapitu"/>
    <w:rsid w:val="00EC55B5"/>
  </w:style>
  <w:style w:type="character" w:customStyle="1" w:styleId="Teksttreci14">
    <w:name w:val="Tekst treści (14)_"/>
    <w:link w:val="Teksttreci140"/>
    <w:rsid w:val="00EC55B5"/>
    <w:rPr>
      <w:rFonts w:ascii="Calibri" w:eastAsia="Calibri" w:hAnsi="Calibri" w:cs="Calibri"/>
      <w:shd w:val="clear" w:color="auto" w:fill="FFFFFF"/>
    </w:rPr>
  </w:style>
  <w:style w:type="paragraph" w:customStyle="1" w:styleId="Teksttreci140">
    <w:name w:val="Tekst treści (14)"/>
    <w:basedOn w:val="Normalny"/>
    <w:link w:val="Teksttreci14"/>
    <w:rsid w:val="00EC55B5"/>
    <w:pPr>
      <w:shd w:val="clear" w:color="auto" w:fill="FFFFFF"/>
      <w:spacing w:before="660" w:after="840" w:line="0" w:lineRule="atLeast"/>
      <w:ind w:hanging="1460"/>
    </w:pPr>
    <w:rPr>
      <w:rFonts w:ascii="Calibri" w:eastAsia="Calibri" w:hAnsi="Calibri" w:cs="Calibri"/>
    </w:rPr>
  </w:style>
  <w:style w:type="character" w:customStyle="1" w:styleId="superscript">
    <w:name w:val="superscript"/>
    <w:basedOn w:val="Domylnaczcionkaakapitu"/>
    <w:rsid w:val="00EC55B5"/>
  </w:style>
  <w:style w:type="paragraph" w:customStyle="1" w:styleId="pchartbodycmt">
    <w:name w:val="pchart_bodycmt"/>
    <w:basedOn w:val="Normalny"/>
    <w:rsid w:val="00EC55B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base">
    <w:name w:val="base"/>
    <w:basedOn w:val="Domylnaczcionkaakapitu"/>
    <w:rsid w:val="00EC55B5"/>
  </w:style>
  <w:style w:type="table" w:customStyle="1" w:styleId="Tabela-Siatka15">
    <w:name w:val="Tabela - Siatka15"/>
    <w:basedOn w:val="Standardowy"/>
    <w:next w:val="Tabela-Siatka"/>
    <w:uiPriority w:val="39"/>
    <w:rsid w:val="00EC5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rsid w:val="00EC5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39"/>
    <w:rsid w:val="00EC5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39"/>
    <w:rsid w:val="00EC5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4">
    <w:name w:val="Nierozpoznana wzmianka4"/>
    <w:basedOn w:val="Domylnaczcionkaakapitu"/>
    <w:uiPriority w:val="99"/>
    <w:semiHidden/>
    <w:unhideWhenUsed/>
    <w:rsid w:val="00EC55B5"/>
    <w:rPr>
      <w:color w:val="605E5C"/>
      <w:shd w:val="clear" w:color="auto" w:fill="E1DFDD"/>
    </w:rPr>
  </w:style>
  <w:style w:type="table" w:customStyle="1" w:styleId="Tabela-Siatka19">
    <w:name w:val="Tabela - Siatka19"/>
    <w:basedOn w:val="Standardowy"/>
    <w:next w:val="Tabela-Siatka"/>
    <w:uiPriority w:val="39"/>
    <w:rsid w:val="00EC5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uiPriority w:val="59"/>
    <w:rsid w:val="00EC5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255716418">
    <w:name w:val="scxw255716418"/>
    <w:basedOn w:val="Domylnaczcionkaakapitu"/>
    <w:rsid w:val="00EC55B5"/>
  </w:style>
  <w:style w:type="table" w:customStyle="1" w:styleId="Tabela-Siatka20">
    <w:name w:val="Tabela - Siatka20"/>
    <w:basedOn w:val="Standardowy"/>
    <w:next w:val="Tabela-Siatka"/>
    <w:uiPriority w:val="59"/>
    <w:rsid w:val="00EC55B5"/>
    <w:pPr>
      <w:spacing w:after="0" w:line="240" w:lineRule="auto"/>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11">
    <w:name w:val="Bez listy11"/>
    <w:next w:val="Bezlisty"/>
    <w:uiPriority w:val="99"/>
    <w:semiHidden/>
    <w:unhideWhenUsed/>
    <w:rsid w:val="00EC55B5"/>
  </w:style>
  <w:style w:type="numbering" w:customStyle="1" w:styleId="Bezlisty21">
    <w:name w:val="Bez listy21"/>
    <w:next w:val="Bezlisty"/>
    <w:uiPriority w:val="99"/>
    <w:semiHidden/>
    <w:unhideWhenUsed/>
    <w:rsid w:val="00EC55B5"/>
  </w:style>
  <w:style w:type="paragraph" w:customStyle="1" w:styleId="1">
    <w:name w:val="1"/>
    <w:basedOn w:val="Normalny"/>
    <w:rsid w:val="00EC55B5"/>
    <w:pPr>
      <w:spacing w:after="0" w:line="240" w:lineRule="auto"/>
    </w:pPr>
    <w:rPr>
      <w:rFonts w:ascii="Times New Roman" w:eastAsia="Times New Roman" w:hAnsi="Times New Roman" w:cs="Times New Roman"/>
      <w:sz w:val="24"/>
      <w:szCs w:val="24"/>
      <w:lang w:eastAsia="pl-PL"/>
    </w:rPr>
  </w:style>
  <w:style w:type="numbering" w:customStyle="1" w:styleId="Bezlisty3">
    <w:name w:val="Bez listy3"/>
    <w:next w:val="Bezlisty"/>
    <w:uiPriority w:val="99"/>
    <w:semiHidden/>
    <w:unhideWhenUsed/>
    <w:rsid w:val="00EC55B5"/>
  </w:style>
  <w:style w:type="numbering" w:customStyle="1" w:styleId="Bezlisty4">
    <w:name w:val="Bez listy4"/>
    <w:next w:val="Bezlisty"/>
    <w:uiPriority w:val="99"/>
    <w:semiHidden/>
    <w:unhideWhenUsed/>
    <w:rsid w:val="00EC55B5"/>
  </w:style>
  <w:style w:type="numbering" w:customStyle="1" w:styleId="Bezlisty5">
    <w:name w:val="Bez listy5"/>
    <w:next w:val="Bezlisty"/>
    <w:uiPriority w:val="99"/>
    <w:semiHidden/>
    <w:unhideWhenUsed/>
    <w:rsid w:val="00EC55B5"/>
  </w:style>
  <w:style w:type="numbering" w:customStyle="1" w:styleId="Bezlisty6">
    <w:name w:val="Bez listy6"/>
    <w:next w:val="Bezlisty"/>
    <w:uiPriority w:val="99"/>
    <w:semiHidden/>
    <w:unhideWhenUsed/>
    <w:rsid w:val="00EC55B5"/>
  </w:style>
  <w:style w:type="character" w:customStyle="1" w:styleId="scxw54189107">
    <w:name w:val="scxw54189107"/>
    <w:basedOn w:val="Domylnaczcionkaakapitu"/>
    <w:rsid w:val="00EC55B5"/>
  </w:style>
  <w:style w:type="character" w:customStyle="1" w:styleId="Wzmianka1">
    <w:name w:val="Wzmianka1"/>
    <w:basedOn w:val="Domylnaczcionkaakapitu"/>
    <w:uiPriority w:val="99"/>
    <w:semiHidden/>
    <w:unhideWhenUsed/>
    <w:rsid w:val="00EC55B5"/>
    <w:rPr>
      <w:color w:val="2B579A"/>
      <w:shd w:val="clear" w:color="auto" w:fill="E6E6E6"/>
    </w:rPr>
  </w:style>
  <w:style w:type="paragraph" w:customStyle="1" w:styleId="xmsonormal">
    <w:name w:val="x_msonormal"/>
    <w:basedOn w:val="Normalny"/>
    <w:qFormat/>
    <w:rsid w:val="00EC55B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Wzmianka2">
    <w:name w:val="Wzmianka2"/>
    <w:basedOn w:val="Domylnaczcionkaakapitu"/>
    <w:uiPriority w:val="99"/>
    <w:semiHidden/>
    <w:unhideWhenUsed/>
    <w:rsid w:val="00EC55B5"/>
    <w:rPr>
      <w:color w:val="2B579A"/>
      <w:shd w:val="clear" w:color="auto" w:fill="E6E6E6"/>
    </w:rPr>
  </w:style>
  <w:style w:type="paragraph" w:customStyle="1" w:styleId="Akapitmerytoryczny">
    <w:name w:val="Akapit merytoryczny"/>
    <w:basedOn w:val="Normalny"/>
    <w:link w:val="AkapitmerytorycznyZnak"/>
    <w:qFormat/>
    <w:rsid w:val="00EC55B5"/>
    <w:pPr>
      <w:spacing w:after="0" w:line="360" w:lineRule="auto"/>
      <w:jc w:val="both"/>
    </w:pPr>
    <w:rPr>
      <w:rFonts w:ascii="Arial" w:eastAsia="Times New Roman" w:hAnsi="Arial" w:cs="Times New Roman"/>
      <w:sz w:val="24"/>
      <w:szCs w:val="24"/>
    </w:rPr>
  </w:style>
  <w:style w:type="character" w:customStyle="1" w:styleId="AkapitmerytorycznyZnak">
    <w:name w:val="Akapit merytoryczny Znak"/>
    <w:link w:val="Akapitmerytoryczny"/>
    <w:qFormat/>
    <w:locked/>
    <w:rsid w:val="00EC55B5"/>
    <w:rPr>
      <w:rFonts w:ascii="Arial" w:eastAsia="Times New Roman" w:hAnsi="Arial" w:cs="Times New Roman"/>
      <w:sz w:val="24"/>
      <w:szCs w:val="24"/>
    </w:rPr>
  </w:style>
  <w:style w:type="paragraph" w:customStyle="1" w:styleId="StylArialWyjustowany">
    <w:name w:val="Styl Arial Wyjustowany"/>
    <w:basedOn w:val="Normalny"/>
    <w:uiPriority w:val="99"/>
    <w:rsid w:val="00EC55B5"/>
    <w:pPr>
      <w:spacing w:after="0" w:line="240" w:lineRule="auto"/>
      <w:jc w:val="both"/>
    </w:pPr>
    <w:rPr>
      <w:rFonts w:ascii="Arial" w:eastAsia="Times New Roman" w:hAnsi="Arial" w:cs="Times New Roman"/>
      <w:sz w:val="24"/>
      <w:szCs w:val="20"/>
      <w:lang w:eastAsia="pl-PL"/>
    </w:rPr>
  </w:style>
  <w:style w:type="paragraph" w:customStyle="1" w:styleId="Standardowy1">
    <w:name w:val="Standardowy1"/>
    <w:uiPriority w:val="99"/>
    <w:rsid w:val="00EC55B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customStyle="1" w:styleId="Nag3wek58">
    <w:name w:val="Nag3ówek 58."/>
    <w:basedOn w:val="Normalny"/>
    <w:next w:val="Normalny"/>
    <w:uiPriority w:val="99"/>
    <w:rsid w:val="00EC55B5"/>
    <w:pPr>
      <w:keepNext/>
      <w:widowControl w:val="0"/>
      <w:spacing w:after="0" w:line="360" w:lineRule="auto"/>
      <w:jc w:val="center"/>
    </w:pPr>
    <w:rPr>
      <w:rFonts w:ascii="Times New Roman" w:eastAsia="Times New Roman" w:hAnsi="Times New Roman" w:cs="Times New Roman"/>
      <w:b/>
      <w:sz w:val="28"/>
      <w:szCs w:val="20"/>
      <w:lang w:eastAsia="pl-PL"/>
    </w:rPr>
  </w:style>
  <w:style w:type="paragraph" w:customStyle="1" w:styleId="Standardowy2">
    <w:name w:val="Standardowy2"/>
    <w:uiPriority w:val="99"/>
    <w:rsid w:val="00EC55B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customStyle="1" w:styleId="Standardowy3">
    <w:name w:val="Standardowy3"/>
    <w:uiPriority w:val="99"/>
    <w:rsid w:val="00EC55B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character" w:customStyle="1" w:styleId="FontStyle44">
    <w:name w:val="Font Style44"/>
    <w:uiPriority w:val="99"/>
    <w:rsid w:val="00EC55B5"/>
    <w:rPr>
      <w:rFonts w:ascii="Times New Roman" w:hAnsi="Times New Roman" w:cs="Times New Roman"/>
      <w:b/>
      <w:bCs/>
      <w:i/>
      <w:iCs/>
      <w:sz w:val="22"/>
      <w:szCs w:val="22"/>
    </w:rPr>
  </w:style>
  <w:style w:type="paragraph" w:customStyle="1" w:styleId="Domylnie">
    <w:name w:val="Domyślnie"/>
    <w:basedOn w:val="Normalny"/>
    <w:rsid w:val="00EC55B5"/>
    <w:pPr>
      <w:spacing w:after="0" w:line="240" w:lineRule="auto"/>
    </w:pPr>
    <w:rPr>
      <w:rFonts w:ascii="Times New Roman" w:eastAsia="Calibri" w:hAnsi="Times New Roman" w:cs="Times New Roman"/>
      <w:color w:val="000000"/>
      <w:sz w:val="24"/>
      <w:szCs w:val="24"/>
      <w:lang w:eastAsia="pl-PL"/>
    </w:rPr>
  </w:style>
  <w:style w:type="character" w:styleId="Wzmianka">
    <w:name w:val="Mention"/>
    <w:uiPriority w:val="99"/>
    <w:semiHidden/>
    <w:unhideWhenUsed/>
    <w:rsid w:val="00EC55B5"/>
    <w:rPr>
      <w:color w:val="2B579A"/>
      <w:shd w:val="clear" w:color="auto" w:fill="E6E6E6"/>
    </w:rPr>
  </w:style>
  <w:style w:type="numbering" w:customStyle="1" w:styleId="WWNum46">
    <w:name w:val="WWNum46"/>
    <w:basedOn w:val="Bezlisty"/>
    <w:rsid w:val="00EC55B5"/>
    <w:pPr>
      <w:numPr>
        <w:numId w:val="61"/>
      </w:numPr>
    </w:pPr>
  </w:style>
  <w:style w:type="numbering" w:customStyle="1" w:styleId="Styl12111">
    <w:name w:val="Styl12111"/>
    <w:uiPriority w:val="99"/>
    <w:rsid w:val="00EC55B5"/>
    <w:pPr>
      <w:numPr>
        <w:numId w:val="63"/>
      </w:numPr>
    </w:pPr>
  </w:style>
  <w:style w:type="numbering" w:customStyle="1" w:styleId="Styl1311">
    <w:name w:val="Styl1311"/>
    <w:uiPriority w:val="99"/>
    <w:rsid w:val="00EC55B5"/>
    <w:pPr>
      <w:numPr>
        <w:numId w:val="62"/>
      </w:numPr>
    </w:pPr>
  </w:style>
  <w:style w:type="numbering" w:customStyle="1" w:styleId="Styl51124">
    <w:name w:val="Styl51124"/>
    <w:rsid w:val="006E26D0"/>
    <w:pPr>
      <w:numPr>
        <w:numId w:val="64"/>
      </w:numPr>
    </w:pPr>
  </w:style>
  <w:style w:type="character" w:customStyle="1" w:styleId="FontStyle24">
    <w:name w:val="Font Style24"/>
    <w:basedOn w:val="Domylnaczcionkaakapitu"/>
    <w:uiPriority w:val="99"/>
    <w:rsid w:val="00D2303F"/>
    <w:rPr>
      <w:rFonts w:ascii="Times New Roman" w:hAnsi="Times New Roman" w:cs="Times New Roman"/>
      <w:spacing w:val="-10"/>
      <w:sz w:val="18"/>
      <w:szCs w:val="18"/>
    </w:rPr>
  </w:style>
  <w:style w:type="table" w:customStyle="1" w:styleId="TableNormal1">
    <w:name w:val="Table Normal1"/>
    <w:uiPriority w:val="2"/>
    <w:semiHidden/>
    <w:qFormat/>
    <w:rsid w:val="00D2303F"/>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123936">
      <w:bodyDiv w:val="1"/>
      <w:marLeft w:val="0"/>
      <w:marRight w:val="0"/>
      <w:marTop w:val="0"/>
      <w:marBottom w:val="0"/>
      <w:divBdr>
        <w:top w:val="none" w:sz="0" w:space="0" w:color="auto"/>
        <w:left w:val="none" w:sz="0" w:space="0" w:color="auto"/>
        <w:bottom w:val="none" w:sz="0" w:space="0" w:color="auto"/>
        <w:right w:val="none" w:sz="0" w:space="0" w:color="auto"/>
      </w:divBdr>
    </w:div>
    <w:div w:id="165734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platformazakupowa.pl/transakcja/1303738" TargetMode="External"/><Relationship Id="rId26" Type="http://schemas.openxmlformats.org/officeDocument/2006/relationships/hyperlink" Target="mailto:czcsz.finanse@ron.mil.pl" TargetMode="External"/><Relationship Id="rId39" Type="http://schemas.openxmlformats.org/officeDocument/2006/relationships/hyperlink" Target="http://platformazakupowa.pl" TargetMode="Externa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hyperlink" Target="http://platformazakupowa.pl" TargetMode="External"/><Relationship Id="rId42"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zcsz.zamowienia@mon.gov.pl" TargetMode="External"/><Relationship Id="rId25" Type="http://schemas.openxmlformats.org/officeDocument/2006/relationships/footer" Target="footer3.xml"/><Relationship Id="rId33" Type="http://schemas.openxmlformats.org/officeDocument/2006/relationships/hyperlink" Target="http://platformazakupowa.pl" TargetMode="External"/><Relationship Id="rId38" Type="http://schemas.openxmlformats.org/officeDocument/2006/relationships/hyperlink" Target="https://drive.google.com/file/d/1Kd1DttbBeiNWt4q4slS4t76lZVKPbkyD/view"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29" Type="http://schemas.openxmlformats.org/officeDocument/2006/relationships/hyperlink" Target="http://platformazakupowa.pl"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32" Type="http://schemas.openxmlformats.org/officeDocument/2006/relationships/hyperlink" Target="https://platformazakupowa.pl/" TargetMode="External"/><Relationship Id="rId37" Type="http://schemas.openxmlformats.org/officeDocument/2006/relationships/hyperlink" Target="https://platformazakupowa.pl/strona/1-regulamin" TargetMode="External"/><Relationship Id="rId40" Type="http://schemas.openxmlformats.org/officeDocument/2006/relationships/hyperlink" Target="https://platformazakupowa.pl/strona/45-instrukcje"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2.xml"/><Relationship Id="rId28" Type="http://schemas.openxmlformats.org/officeDocument/2006/relationships/hyperlink" Target="http://platformazakupowa.pl" TargetMode="External"/><Relationship Id="rId36" Type="http://schemas.openxmlformats.org/officeDocument/2006/relationships/hyperlink" Target="https://platformazakupowa.pl/" TargetMode="External"/><Relationship Id="rId10" Type="http://schemas.openxmlformats.org/officeDocument/2006/relationships/settings" Target="settings.xml"/><Relationship Id="rId19" Type="http://schemas.openxmlformats.org/officeDocument/2006/relationships/hyperlink" Target="https://platformazakupowa.pl/transakcja/1303738" TargetMode="External"/><Relationship Id="rId31" Type="http://schemas.openxmlformats.org/officeDocument/2006/relationships/hyperlink" Target="http://platformazakupowa.pl" TargetMode="External"/><Relationship Id="rId44"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hyperlink" Target="mailto:czcsz.logistyka.sp@ron.mil.pl" TargetMode="External"/><Relationship Id="rId30" Type="http://schemas.openxmlformats.org/officeDocument/2006/relationships/hyperlink" Target="http://platformazakupowa.pl" TargetMode="External"/><Relationship Id="rId35" Type="http://schemas.openxmlformats.org/officeDocument/2006/relationships/hyperlink" Target="https://platformazakupowa.pl/strona/45-instrukcje" TargetMode="External"/><Relationship Id="rId43"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6b597f2-5b04-4829-bf68-6273cd59f871"/>
    <PublishingExpirationDate xmlns="http://schemas.microsoft.com/sharepoint/v3" xsi:nil="true"/>
    <PublishingStartDate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C168754778627242BF26199C2A1B2EA6" ma:contentTypeVersion="9" ma:contentTypeDescription="Utwórz nowy dokument." ma:contentTypeScope="" ma:versionID="3172c69c1dac3701a36f23b6bc06915e">
  <xsd:schema xmlns:xsd="http://www.w3.org/2001/XMLSchema" xmlns:xs="http://www.w3.org/2001/XMLSchema" xmlns:p="http://schemas.microsoft.com/office/2006/metadata/properties" xmlns:ns1="http://schemas.microsoft.com/sharepoint/v3" xmlns:ns2="56b597f2-5b04-4829-bf68-6273cd59f871" xmlns:ns3="515e3a81-78db-427e-8243-7b98e8c0d178" targetNamespace="http://schemas.microsoft.com/office/2006/metadata/properties" ma:root="true" ma:fieldsID="8bb6f18d6ebe380df6e2042b91d1e4ad" ns1:_="" ns2:_="" ns3:_="">
    <xsd:import namespace="http://schemas.microsoft.com/sharepoint/v3"/>
    <xsd:import namespace="56b597f2-5b04-4829-bf68-6273cd59f871"/>
    <xsd:import namespace="515e3a81-78db-427e-8243-7b98e8c0d178"/>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2:TaxCatchAll" minOccurs="0"/>
                <xsd:element ref="ns2:TaxCatchAllLabel" minOccurs="0"/>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internalName="PublishingStartDate">
      <xsd:simpleType>
        <xsd:restriction base="dms:Unknown"/>
      </xsd:simpleType>
    </xsd:element>
    <xsd:element name="PublishingExpirationDate" ma:index="9"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b597f2-5b04-4829-bf68-6273cd59f871" elementFormDefault="qualified">
    <xsd:import namespace="http://schemas.microsoft.com/office/2006/documentManagement/types"/>
    <xsd:import namespace="http://schemas.microsoft.com/office/infopath/2007/PartnerControls"/>
    <xsd:element name="_dlc_DocId" ma:index="10"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1"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TaxCatchAll" ma:index="13" nillable="true" ma:displayName="Taksonomia — przechwyć wszystkie (kolumna)" ma:hidden="true" ma:list="{9f0df7a0-ddbf-404b-b481-c7f9a23b7909}" ma:internalName="TaxCatchAll" ma:showField="CatchAllData" ma:web="56b597f2-5b04-4829-bf68-6273cd59f871">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ksonomia — przechwyć wszystkie (kolumna)1" ma:hidden="true" ma:list="{9f0df7a0-ddbf-404b-b481-c7f9a23b7909}" ma:internalName="TaxCatchAllLabel" ma:readOnly="true" ma:showField="CatchAllDataLabel" ma:web="56b597f2-5b04-4829-bf68-6273cd59f871">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15e3a81-78db-427e-8243-7b98e8c0d178" elementFormDefault="qualified">
    <xsd:import namespace="http://schemas.microsoft.com/office/2006/documentManagement/types"/>
    <xsd:import namespace="http://schemas.microsoft.com/office/infopath/2007/PartnerControls"/>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7.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mYUpSQVozTUd6UGd1RUpKZWNiVjQ2V0xJdW1hZ09GN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GBFini4T6A41SI0z0DWqMKUxJ7pkg+SPEy7dcV6ULkA=</DigestValue>
      </Reference>
      <Reference URI="#INFO">
        <DigestMethod Algorithm="http://www.w3.org/2001/04/xmlenc#sha256"/>
        <DigestValue>+pUYvblf256o5ED/c+WbEOD520U7UTnh0eqDsTUq1eA=</DigestValue>
      </Reference>
    </SignedInfo>
    <SignatureValue>EI+J0HCFbIM1Mnzz6EkAoU7D4pIdgWv/FpLE8VE5UyKM33vlVCc85/ZvHqKVHSPEeHLq2E5laBZVlFaVegeU1Q==</SignatureValue>
    <Object Id="INFO">
      <ArrayOfString xmlns:xsi="http://www.w3.org/2001/XMLSchema-instance" xmlns:xsd="http://www.w3.org/2001/XMLSchema" xmlns="">
        <string>faJRAZ3MGzPguEJJecbV46WLIumagOF7</string>
      </ArrayOfString>
    </Object>
  </Signature>
</WrappedLabelInfo>
</file>

<file path=customXml/itemProps1.xml><?xml version="1.0" encoding="utf-8"?>
<ds:datastoreItem xmlns:ds="http://schemas.openxmlformats.org/officeDocument/2006/customXml" ds:itemID="{D5FD9A61-9DAD-4A14-B7A5-E0CE43529F26}">
  <ds:schemaRefs>
    <ds:schemaRef ds:uri="http://schemas.openxmlformats.org/officeDocument/2006/bibliography"/>
  </ds:schemaRefs>
</ds:datastoreItem>
</file>

<file path=customXml/itemProps2.xml><?xml version="1.0" encoding="utf-8"?>
<ds:datastoreItem xmlns:ds="http://schemas.openxmlformats.org/officeDocument/2006/customXml" ds:itemID="{08229A79-C619-442C-8032-2FB99B75DAE0}">
  <ds:schemaRefs>
    <ds:schemaRef ds:uri="http://schemas.microsoft.com/sharepoint/events"/>
  </ds:schemaRefs>
</ds:datastoreItem>
</file>

<file path=customXml/itemProps3.xml><?xml version="1.0" encoding="utf-8"?>
<ds:datastoreItem xmlns:ds="http://schemas.openxmlformats.org/officeDocument/2006/customXml" ds:itemID="{CD931C3B-BA77-4870-A23E-AC1DD450AAD5}">
  <ds:schemaRefs>
    <ds:schemaRef ds:uri="http://schemas.microsoft.com/sharepoint/v3/contenttype/forms"/>
  </ds:schemaRefs>
</ds:datastoreItem>
</file>

<file path=customXml/itemProps4.xml><?xml version="1.0" encoding="utf-8"?>
<ds:datastoreItem xmlns:ds="http://schemas.openxmlformats.org/officeDocument/2006/customXml" ds:itemID="{17AF7203-1CF5-444F-94B0-6E91C54F2514}">
  <ds:schemaRefs>
    <ds:schemaRef ds:uri="http://schemas.microsoft.com/office/2006/metadata/properties"/>
    <ds:schemaRef ds:uri="http://schemas.microsoft.com/office/infopath/2007/PartnerControls"/>
    <ds:schemaRef ds:uri="56b597f2-5b04-4829-bf68-6273cd59f871"/>
    <ds:schemaRef ds:uri="http://schemas.microsoft.com/sharepoint/v3"/>
  </ds:schemaRefs>
</ds:datastoreItem>
</file>

<file path=customXml/itemProps5.xml><?xml version="1.0" encoding="utf-8"?>
<ds:datastoreItem xmlns:ds="http://schemas.openxmlformats.org/officeDocument/2006/customXml" ds:itemID="{8D483685-7CC8-4885-AEA8-D175ED853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b597f2-5b04-4829-bf68-6273cd59f871"/>
    <ds:schemaRef ds:uri="515e3a81-78db-427e-8243-7b98e8c0d1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742F31-C3A8-4268-B4EE-9017DA616BCB}">
  <ds:schemaRefs>
    <ds:schemaRef ds:uri="http://www.w3.org/2001/XMLSchema"/>
    <ds:schemaRef ds:uri="http://www.boldonjames.com/2008/01/sie/internal/label"/>
  </ds:schemaRefs>
</ds:datastoreItem>
</file>

<file path=customXml/itemProps7.xml><?xml version="1.0" encoding="utf-8"?>
<ds:datastoreItem xmlns:ds="http://schemas.openxmlformats.org/officeDocument/2006/customXml" ds:itemID="{5E0BF0CC-BB34-46E7-80BE-202BB20DF37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34</Pages>
  <Words>10555</Words>
  <Characters>69875</Characters>
  <Application>Microsoft Office Word</Application>
  <DocSecurity>0</DocSecurity>
  <Lines>1746</Lines>
  <Paragraphs>796</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79634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Krajewska Edyta</dc:creator>
  <cp:keywords/>
  <dc:description/>
  <cp:lastModifiedBy>Olszewska Monika</cp:lastModifiedBy>
  <cp:revision>8</cp:revision>
  <cp:lastPrinted>2026-04-30T06:53:00Z</cp:lastPrinted>
  <dcterms:created xsi:type="dcterms:W3CDTF">2026-04-29T11:55:00Z</dcterms:created>
  <dcterms:modified xsi:type="dcterms:W3CDTF">2026-04-30T06:56:00Z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9136c19c-facd-4802-9848-a549cea7e82c</vt:lpwstr>
  </property>
  <property fmtid="{D5CDD505-2E9C-101B-9397-08002B2CF9AE}" pid="3" name="bjDocumentSecurityLabel">
    <vt:lpwstr>[d7220eed-17a6-431d-810c-83a0ddfed893]</vt:lpwstr>
  </property>
  <property fmtid="{D5CDD505-2E9C-101B-9397-08002B2CF9AE}" pid="4" name="s5636:Creator type=author">
    <vt:lpwstr>Krajewska Edyta</vt:lpwstr>
  </property>
  <property fmtid="{D5CDD505-2E9C-101B-9397-08002B2CF9AE}" pid="5" name="s5636:Creator type=organization">
    <vt:lpwstr>MILNET-Z</vt:lpwstr>
  </property>
  <property fmtid="{D5CDD505-2E9C-101B-9397-08002B2CF9AE}" pid="6" name="bjClsUserRVM">
    <vt:lpwstr>[]</vt:lpwstr>
  </property>
  <property fmtid="{D5CDD505-2E9C-101B-9397-08002B2CF9AE}" pid="7" name="bjSaver">
    <vt:lpwstr>yMmGafXxmX/XHLb25k5N32bdBfsXP2e/</vt:lpwstr>
  </property>
  <property fmtid="{D5CDD505-2E9C-101B-9397-08002B2CF9AE}" pid="8" name="ContentTypeId">
    <vt:lpwstr>0x010100C168754778627242BF26199C2A1B2EA6</vt:lpwstr>
  </property>
  <property fmtid="{D5CDD505-2E9C-101B-9397-08002B2CF9AE}" pid="9" name="Typ dokumentu">
    <vt:lpwstr/>
  </property>
  <property fmtid="{D5CDD505-2E9C-101B-9397-08002B2CF9AE}" pid="10" name="ec6a2300a3f7400e99355dbebd895743">
    <vt:lpwstr/>
  </property>
  <property fmtid="{D5CDD505-2E9C-101B-9397-08002B2CF9AE}" pid="11" name="s5636:Creator type=IP">
    <vt:lpwstr>10.10.190.103</vt:lpwstr>
  </property>
  <property fmtid="{D5CDD505-2E9C-101B-9397-08002B2CF9AE}" pid="12" name="bjPortionMark">
    <vt:lpwstr>[]</vt:lpwstr>
  </property>
  <property fmtid="{D5CDD505-2E9C-101B-9397-08002B2CF9AE}" pid="13" name="bjpmDocIH">
    <vt:lpwstr>zYQ4Zgx1H4HRbx8DlUxUA4HQBx7nR7Ss</vt:lpwstr>
  </property>
  <property fmtid="{D5CDD505-2E9C-101B-9397-08002B2CF9AE}" pid="14"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15" name="bjDocumentLabelXML-0">
    <vt:lpwstr>ames.com/2008/01/sie/internal/label"&gt;&lt;element uid="d7220eed-17a6-431d-810c-83a0ddfed893" value="" /&gt;&lt;/sisl&gt;</vt:lpwstr>
  </property>
</Properties>
</file>